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7AD2" w:rsidRPr="00365321" w:rsidRDefault="00647AD2" w:rsidP="00647AD2">
      <w:pPr>
        <w:contextualSpacing/>
        <w:jc w:val="center"/>
        <w:rPr>
          <w:b/>
          <w:sz w:val="28"/>
          <w:szCs w:val="28"/>
        </w:rPr>
      </w:pPr>
      <w:r w:rsidRPr="00365321">
        <w:rPr>
          <w:b/>
          <w:sz w:val="28"/>
          <w:szCs w:val="28"/>
        </w:rPr>
        <w:t>Автономная некоммерческая организация высшего образования</w:t>
      </w:r>
    </w:p>
    <w:p w:rsidR="00647AD2" w:rsidRPr="00365321" w:rsidRDefault="00647AD2" w:rsidP="00647AD2">
      <w:pPr>
        <w:contextualSpacing/>
        <w:jc w:val="center"/>
        <w:rPr>
          <w:b/>
          <w:sz w:val="28"/>
          <w:szCs w:val="28"/>
        </w:rPr>
      </w:pPr>
      <w:r w:rsidRPr="00365321">
        <w:rPr>
          <w:b/>
          <w:sz w:val="28"/>
          <w:szCs w:val="28"/>
        </w:rPr>
        <w:t>«Открытый университет экономики, управления и права»</w:t>
      </w:r>
    </w:p>
    <w:p w:rsidR="00647AD2" w:rsidRPr="00365321" w:rsidRDefault="00647AD2" w:rsidP="00647AD2">
      <w:pPr>
        <w:contextualSpacing/>
        <w:jc w:val="center"/>
        <w:rPr>
          <w:sz w:val="28"/>
          <w:szCs w:val="28"/>
        </w:rPr>
      </w:pPr>
      <w:r w:rsidRPr="00365321">
        <w:rPr>
          <w:b/>
          <w:sz w:val="28"/>
          <w:szCs w:val="28"/>
        </w:rPr>
        <w:t>(АНО ВО ОУЭП)</w:t>
      </w:r>
    </w:p>
    <w:p w:rsidR="00647AD2" w:rsidRPr="00365321" w:rsidRDefault="00647AD2" w:rsidP="00647AD2">
      <w:pPr>
        <w:tabs>
          <w:tab w:val="left" w:pos="900"/>
          <w:tab w:val="left" w:pos="1080"/>
        </w:tabs>
        <w:suppressAutoHyphens/>
        <w:ind w:firstLine="709"/>
        <w:contextualSpacing/>
        <w:jc w:val="both"/>
        <w:rPr>
          <w:b/>
          <w:sz w:val="20"/>
        </w:rPr>
      </w:pPr>
    </w:p>
    <w:p w:rsidR="00647AD2" w:rsidRPr="00365321" w:rsidRDefault="00647AD2" w:rsidP="00647AD2">
      <w:pPr>
        <w:tabs>
          <w:tab w:val="left" w:pos="900"/>
          <w:tab w:val="left" w:pos="1080"/>
        </w:tabs>
        <w:suppressAutoHyphens/>
        <w:ind w:firstLine="709"/>
        <w:contextualSpacing/>
        <w:jc w:val="right"/>
        <w:rPr>
          <w:b/>
          <w:sz w:val="20"/>
        </w:rPr>
      </w:pPr>
    </w:p>
    <w:p w:rsidR="00647AD2" w:rsidRPr="00664516" w:rsidRDefault="00647AD2" w:rsidP="00647AD2">
      <w:pPr>
        <w:tabs>
          <w:tab w:val="left" w:pos="900"/>
          <w:tab w:val="left" w:pos="1080"/>
        </w:tabs>
        <w:suppressAutoHyphens/>
        <w:ind w:firstLine="709"/>
        <w:contextualSpacing/>
        <w:jc w:val="right"/>
        <w:rPr>
          <w:b/>
          <w:sz w:val="20"/>
        </w:rPr>
      </w:pPr>
      <w:r w:rsidRPr="00664516">
        <w:rPr>
          <w:b/>
          <w:sz w:val="20"/>
        </w:rPr>
        <w:t>УТВЕРЖДАЮ:</w:t>
      </w:r>
    </w:p>
    <w:p w:rsidR="00647AD2" w:rsidRPr="00664516" w:rsidRDefault="00647AD2" w:rsidP="00647AD2">
      <w:pPr>
        <w:tabs>
          <w:tab w:val="left" w:pos="900"/>
          <w:tab w:val="left" w:pos="1080"/>
        </w:tabs>
        <w:suppressAutoHyphens/>
        <w:ind w:firstLine="709"/>
        <w:contextualSpacing/>
        <w:jc w:val="right"/>
        <w:rPr>
          <w:sz w:val="20"/>
        </w:rPr>
      </w:pPr>
      <w:r w:rsidRPr="00664516">
        <w:rPr>
          <w:sz w:val="20"/>
        </w:rPr>
        <w:t>Ректор АНО ВО ОУЭП, Фокина В.Н.</w:t>
      </w:r>
    </w:p>
    <w:p w:rsidR="00647AD2" w:rsidRPr="00664516" w:rsidRDefault="00647AD2" w:rsidP="00647AD2">
      <w:pPr>
        <w:tabs>
          <w:tab w:val="left" w:pos="900"/>
          <w:tab w:val="left" w:pos="1080"/>
        </w:tabs>
        <w:suppressAutoHyphens/>
        <w:ind w:firstLine="709"/>
        <w:contextualSpacing/>
        <w:jc w:val="right"/>
        <w:rPr>
          <w:b/>
          <w:sz w:val="20"/>
        </w:rPr>
      </w:pPr>
    </w:p>
    <w:p w:rsidR="00647AD2" w:rsidRPr="00664516" w:rsidRDefault="00647AD2" w:rsidP="00647AD2">
      <w:pPr>
        <w:tabs>
          <w:tab w:val="left" w:pos="900"/>
          <w:tab w:val="left" w:pos="1080"/>
        </w:tabs>
        <w:suppressAutoHyphens/>
        <w:ind w:firstLine="709"/>
        <w:contextualSpacing/>
        <w:jc w:val="right"/>
        <w:rPr>
          <w:b/>
          <w:sz w:val="20"/>
        </w:rPr>
      </w:pPr>
      <w:r w:rsidRPr="00664516">
        <w:rPr>
          <w:b/>
          <w:noProof/>
          <w:sz w:val="20"/>
        </w:rPr>
        <w:drawing>
          <wp:inline distT="0" distB="0" distL="0" distR="0" wp14:anchorId="088FA1E8" wp14:editId="0942EBB2">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6">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647AD2" w:rsidRPr="00664516" w:rsidRDefault="00647AD2" w:rsidP="00647AD2">
      <w:pPr>
        <w:tabs>
          <w:tab w:val="left" w:pos="900"/>
          <w:tab w:val="left" w:pos="1080"/>
        </w:tabs>
        <w:suppressAutoHyphens/>
        <w:ind w:firstLine="709"/>
        <w:contextualSpacing/>
        <w:jc w:val="right"/>
        <w:rPr>
          <w:sz w:val="20"/>
        </w:rPr>
      </w:pPr>
      <w:r w:rsidRPr="00664516">
        <w:rPr>
          <w:sz w:val="20"/>
        </w:rPr>
        <w:t>19 апреля 2023 г.</w:t>
      </w:r>
    </w:p>
    <w:p w:rsidR="00647AD2" w:rsidRPr="00664516" w:rsidRDefault="00647AD2" w:rsidP="00647AD2">
      <w:pPr>
        <w:tabs>
          <w:tab w:val="left" w:pos="900"/>
          <w:tab w:val="left" w:pos="1080"/>
        </w:tabs>
        <w:suppressAutoHyphens/>
        <w:ind w:firstLine="709"/>
        <w:contextualSpacing/>
        <w:jc w:val="right"/>
        <w:rPr>
          <w:sz w:val="20"/>
        </w:rPr>
      </w:pPr>
    </w:p>
    <w:p w:rsidR="00647AD2" w:rsidRPr="00664516" w:rsidRDefault="00647AD2" w:rsidP="00647AD2">
      <w:pPr>
        <w:tabs>
          <w:tab w:val="left" w:pos="900"/>
          <w:tab w:val="left" w:pos="1080"/>
        </w:tabs>
        <w:suppressAutoHyphens/>
        <w:ind w:firstLine="709"/>
        <w:contextualSpacing/>
        <w:jc w:val="right"/>
        <w:rPr>
          <w:sz w:val="20"/>
        </w:rPr>
      </w:pPr>
      <w:r w:rsidRPr="00664516">
        <w:rPr>
          <w:sz w:val="20"/>
        </w:rPr>
        <w:t>Решение Ученого совета АНО ВО ОУЭП,</w:t>
      </w:r>
    </w:p>
    <w:p w:rsidR="00647AD2" w:rsidRPr="00664516" w:rsidRDefault="00647AD2" w:rsidP="00647AD2">
      <w:pPr>
        <w:tabs>
          <w:tab w:val="left" w:pos="900"/>
          <w:tab w:val="left" w:pos="1080"/>
        </w:tabs>
        <w:suppressAutoHyphens/>
        <w:ind w:firstLine="709"/>
        <w:contextualSpacing/>
        <w:jc w:val="right"/>
        <w:rPr>
          <w:sz w:val="20"/>
        </w:rPr>
      </w:pPr>
      <w:r w:rsidRPr="00664516">
        <w:rPr>
          <w:sz w:val="20"/>
        </w:rPr>
        <w:t xml:space="preserve">Протокол N 9 от 19.04.2023 </w:t>
      </w:r>
    </w:p>
    <w:p w:rsidR="00C856D5" w:rsidRDefault="00C856D5" w:rsidP="00C856D5">
      <w:pPr>
        <w:tabs>
          <w:tab w:val="left" w:pos="900"/>
          <w:tab w:val="left" w:pos="1080"/>
        </w:tabs>
        <w:suppressAutoHyphens/>
        <w:spacing w:before="0" w:beforeAutospacing="0" w:after="0" w:afterAutospacing="0"/>
        <w:ind w:firstLine="709"/>
        <w:jc w:val="right"/>
      </w:pPr>
    </w:p>
    <w:p w:rsidR="00C856D5" w:rsidRDefault="00C856D5" w:rsidP="00C856D5">
      <w:pPr>
        <w:tabs>
          <w:tab w:val="left" w:pos="900"/>
          <w:tab w:val="left" w:pos="1080"/>
        </w:tabs>
        <w:suppressAutoHyphens/>
        <w:spacing w:before="0" w:beforeAutospacing="0" w:after="0" w:afterAutospacing="0"/>
        <w:ind w:firstLine="709"/>
        <w:jc w:val="center"/>
      </w:pPr>
    </w:p>
    <w:p w:rsidR="00C856D5" w:rsidRDefault="00C856D5" w:rsidP="00C856D5">
      <w:pPr>
        <w:tabs>
          <w:tab w:val="left" w:pos="900"/>
          <w:tab w:val="left" w:pos="1080"/>
        </w:tabs>
        <w:suppressAutoHyphens/>
        <w:spacing w:before="0" w:beforeAutospacing="0" w:after="0" w:afterAutospacing="0"/>
        <w:ind w:firstLine="709"/>
        <w:jc w:val="center"/>
        <w:rPr>
          <w:b/>
        </w:rPr>
      </w:pPr>
      <w:r>
        <w:rPr>
          <w:b/>
        </w:rPr>
        <w:t>РАБОЧАЯ ПРОГРАММА</w:t>
      </w:r>
    </w:p>
    <w:p w:rsidR="00C856D5" w:rsidRDefault="00C856D5" w:rsidP="00C856D5">
      <w:pPr>
        <w:tabs>
          <w:tab w:val="left" w:pos="900"/>
          <w:tab w:val="left" w:pos="1080"/>
        </w:tabs>
        <w:suppressAutoHyphens/>
        <w:spacing w:before="0" w:beforeAutospacing="0" w:after="0" w:afterAutospacing="0"/>
        <w:ind w:firstLine="709"/>
        <w:jc w:val="center"/>
        <w:rPr>
          <w:b/>
        </w:rPr>
      </w:pPr>
    </w:p>
    <w:p w:rsidR="00C856D5" w:rsidRDefault="00C856D5" w:rsidP="00C856D5">
      <w:pPr>
        <w:tabs>
          <w:tab w:val="left" w:pos="900"/>
          <w:tab w:val="left" w:pos="1080"/>
        </w:tabs>
        <w:suppressAutoHyphens/>
        <w:spacing w:before="0" w:beforeAutospacing="0" w:after="0" w:afterAutospacing="0"/>
        <w:ind w:firstLine="709"/>
        <w:jc w:val="center"/>
        <w:rPr>
          <w:b/>
        </w:rPr>
      </w:pPr>
      <w:r>
        <w:rPr>
          <w:b/>
        </w:rPr>
        <w:t>по дисциплине</w:t>
      </w:r>
    </w:p>
    <w:p w:rsidR="00C856D5" w:rsidRDefault="00C856D5" w:rsidP="00C856D5">
      <w:pPr>
        <w:tabs>
          <w:tab w:val="left" w:pos="900"/>
          <w:tab w:val="left" w:pos="1080"/>
        </w:tabs>
        <w:suppressAutoHyphens/>
        <w:spacing w:before="0" w:beforeAutospacing="0" w:after="0" w:afterAutospacing="0"/>
        <w:ind w:firstLine="709"/>
        <w:jc w:val="center"/>
        <w:rPr>
          <w:b/>
        </w:rPr>
      </w:pPr>
    </w:p>
    <w:p w:rsidR="00C856D5" w:rsidRDefault="00C856D5" w:rsidP="00C856D5">
      <w:pPr>
        <w:tabs>
          <w:tab w:val="left" w:pos="900"/>
          <w:tab w:val="left" w:pos="1080"/>
        </w:tabs>
        <w:suppressAutoHyphens/>
        <w:spacing w:before="0" w:beforeAutospacing="0" w:after="0" w:afterAutospacing="0"/>
        <w:ind w:firstLine="709"/>
        <w:jc w:val="center"/>
      </w:pPr>
      <w:r>
        <w:t>Наименование дисциплины Б1.В.06 Криминология</w:t>
      </w:r>
    </w:p>
    <w:p w:rsidR="00C856D5" w:rsidRDefault="00C856D5" w:rsidP="00C856D5">
      <w:pPr>
        <w:tabs>
          <w:tab w:val="left" w:pos="900"/>
          <w:tab w:val="left" w:pos="1080"/>
        </w:tabs>
        <w:suppressAutoHyphens/>
        <w:spacing w:before="0" w:beforeAutospacing="0" w:after="0" w:afterAutospacing="0"/>
        <w:ind w:firstLine="709"/>
        <w:jc w:val="center"/>
      </w:pPr>
      <w:r>
        <w:t>Образовательная программа направления подготовки 40.04.01 «Юриспруденция», направленность (профиль): «</w:t>
      </w:r>
      <w:r>
        <w:rPr>
          <w:spacing w:val="7"/>
        </w:rPr>
        <w:t xml:space="preserve">Уголовное право, криминология, </w:t>
      </w:r>
      <w:r>
        <w:rPr>
          <w:spacing w:val="7"/>
        </w:rPr>
        <w:br/>
        <w:t>уголовно-исполнительное право</w:t>
      </w:r>
      <w:r>
        <w:t>»</w:t>
      </w:r>
    </w:p>
    <w:p w:rsidR="00C856D5" w:rsidRDefault="00C856D5" w:rsidP="00C856D5">
      <w:pPr>
        <w:tabs>
          <w:tab w:val="left" w:pos="900"/>
          <w:tab w:val="left" w:pos="1080"/>
        </w:tabs>
        <w:suppressAutoHyphens/>
        <w:spacing w:before="0" w:beforeAutospacing="0" w:after="0" w:afterAutospacing="0"/>
        <w:ind w:firstLine="709"/>
        <w:rPr>
          <w:b/>
          <w:sz w:val="20"/>
          <w:szCs w:val="20"/>
        </w:rPr>
      </w:pPr>
    </w:p>
    <w:p w:rsidR="00C856D5" w:rsidRDefault="00C856D5" w:rsidP="00C856D5">
      <w:pPr>
        <w:tabs>
          <w:tab w:val="left" w:pos="900"/>
          <w:tab w:val="left" w:pos="1080"/>
        </w:tabs>
        <w:suppressAutoHyphens/>
        <w:spacing w:before="0" w:beforeAutospacing="0" w:after="0" w:afterAutospacing="0"/>
        <w:ind w:firstLine="709"/>
        <w:jc w:val="right"/>
        <w:rPr>
          <w:sz w:val="20"/>
          <w:szCs w:val="20"/>
        </w:rPr>
      </w:pPr>
    </w:p>
    <w:p w:rsidR="00C856D5" w:rsidRDefault="00C856D5" w:rsidP="00C856D5">
      <w:pPr>
        <w:tabs>
          <w:tab w:val="left" w:pos="900"/>
          <w:tab w:val="left" w:pos="1080"/>
        </w:tabs>
        <w:suppressAutoHyphens/>
        <w:spacing w:before="0" w:beforeAutospacing="0" w:after="0" w:afterAutospacing="0"/>
        <w:ind w:firstLine="709"/>
        <w:jc w:val="right"/>
        <w:rPr>
          <w:sz w:val="20"/>
          <w:szCs w:val="20"/>
        </w:rPr>
      </w:pPr>
    </w:p>
    <w:p w:rsidR="00C856D5" w:rsidRDefault="00C856D5" w:rsidP="00C856D5">
      <w:pPr>
        <w:tabs>
          <w:tab w:val="left" w:pos="900"/>
          <w:tab w:val="left" w:pos="1080"/>
        </w:tabs>
        <w:suppressAutoHyphens/>
        <w:spacing w:before="0" w:beforeAutospacing="0" w:after="0" w:afterAutospacing="0"/>
        <w:ind w:firstLine="709"/>
        <w:jc w:val="right"/>
        <w:rPr>
          <w:sz w:val="20"/>
          <w:szCs w:val="20"/>
        </w:rPr>
      </w:pPr>
    </w:p>
    <w:p w:rsidR="00C856D5" w:rsidRDefault="00C856D5" w:rsidP="00C856D5">
      <w:pPr>
        <w:tabs>
          <w:tab w:val="left" w:pos="900"/>
          <w:tab w:val="left" w:pos="1080"/>
        </w:tabs>
        <w:suppressAutoHyphens/>
        <w:spacing w:before="0" w:beforeAutospacing="0" w:after="0" w:afterAutospacing="0"/>
        <w:rPr>
          <w:sz w:val="20"/>
          <w:szCs w:val="20"/>
        </w:rPr>
      </w:pPr>
    </w:p>
    <w:p w:rsidR="00C856D5" w:rsidRDefault="00647AD2" w:rsidP="00C856D5">
      <w:pPr>
        <w:tabs>
          <w:tab w:val="left" w:pos="900"/>
          <w:tab w:val="left" w:pos="1080"/>
        </w:tabs>
        <w:suppressAutoHyphens/>
        <w:spacing w:before="0" w:beforeAutospacing="0" w:after="0" w:afterAutospacing="0"/>
        <w:ind w:firstLine="709"/>
        <w:jc w:val="right"/>
        <w:rPr>
          <w:sz w:val="20"/>
          <w:szCs w:val="20"/>
        </w:rPr>
      </w:pPr>
      <w:r>
        <w:rPr>
          <w:sz w:val="20"/>
          <w:szCs w:val="20"/>
        </w:rPr>
        <w:t xml:space="preserve"> </w:t>
      </w:r>
    </w:p>
    <w:p w:rsidR="00C856D5" w:rsidRDefault="00C856D5" w:rsidP="00C856D5">
      <w:pPr>
        <w:tabs>
          <w:tab w:val="left" w:pos="900"/>
          <w:tab w:val="left" w:pos="1080"/>
        </w:tabs>
        <w:suppressAutoHyphens/>
        <w:spacing w:before="0" w:beforeAutospacing="0" w:after="0" w:afterAutospacing="0"/>
        <w:ind w:firstLine="709"/>
        <w:rPr>
          <w:sz w:val="20"/>
          <w:szCs w:val="20"/>
        </w:rPr>
      </w:pPr>
    </w:p>
    <w:p w:rsidR="00C856D5" w:rsidRDefault="00C856D5" w:rsidP="00C856D5">
      <w:pPr>
        <w:tabs>
          <w:tab w:val="left" w:pos="900"/>
          <w:tab w:val="left" w:pos="1080"/>
        </w:tabs>
        <w:suppressAutoHyphens/>
        <w:spacing w:before="0" w:beforeAutospacing="0" w:after="0" w:afterAutospacing="0"/>
        <w:ind w:firstLine="709"/>
        <w:rPr>
          <w:sz w:val="20"/>
          <w:szCs w:val="20"/>
        </w:rPr>
      </w:pPr>
    </w:p>
    <w:p w:rsidR="00C856D5" w:rsidRDefault="00C856D5" w:rsidP="00C856D5">
      <w:pPr>
        <w:tabs>
          <w:tab w:val="left" w:pos="900"/>
          <w:tab w:val="left" w:pos="1080"/>
        </w:tabs>
        <w:suppressAutoHyphens/>
        <w:spacing w:before="0" w:beforeAutospacing="0" w:after="0" w:afterAutospacing="0"/>
        <w:rPr>
          <w:sz w:val="20"/>
          <w:szCs w:val="20"/>
          <w:u w:val="single"/>
        </w:rPr>
      </w:pPr>
      <w:r>
        <w:rPr>
          <w:sz w:val="20"/>
          <w:szCs w:val="20"/>
        </w:rPr>
        <w:t xml:space="preserve">Квалификация - </w:t>
      </w:r>
      <w:r>
        <w:rPr>
          <w:sz w:val="20"/>
          <w:szCs w:val="20"/>
          <w:u w:val="single"/>
        </w:rPr>
        <w:t>магистр</w:t>
      </w:r>
    </w:p>
    <w:p w:rsidR="00C856D5" w:rsidRDefault="00C856D5" w:rsidP="00C856D5">
      <w:pPr>
        <w:tabs>
          <w:tab w:val="left" w:pos="900"/>
          <w:tab w:val="left" w:pos="1080"/>
        </w:tabs>
        <w:suppressAutoHyphens/>
        <w:spacing w:before="0" w:beforeAutospacing="0" w:after="0" w:afterAutospacing="0"/>
        <w:ind w:firstLine="709"/>
        <w:rPr>
          <w:sz w:val="20"/>
          <w:szCs w:val="20"/>
          <w:u w:val="single"/>
        </w:rPr>
      </w:pPr>
    </w:p>
    <w:p w:rsidR="00C856D5" w:rsidRDefault="00C856D5" w:rsidP="00C856D5">
      <w:pPr>
        <w:tabs>
          <w:tab w:val="left" w:pos="900"/>
          <w:tab w:val="left" w:pos="1080"/>
        </w:tabs>
        <w:suppressAutoHyphens/>
        <w:spacing w:before="0" w:beforeAutospacing="0" w:after="0" w:afterAutospacing="0"/>
        <w:ind w:firstLine="709"/>
        <w:rPr>
          <w:sz w:val="20"/>
          <w:szCs w:val="20"/>
          <w:u w:val="single"/>
        </w:rPr>
      </w:pPr>
    </w:p>
    <w:p w:rsidR="00C856D5" w:rsidRDefault="00C856D5" w:rsidP="00C856D5">
      <w:pPr>
        <w:tabs>
          <w:tab w:val="left" w:pos="900"/>
          <w:tab w:val="left" w:pos="1080"/>
        </w:tabs>
        <w:suppressAutoHyphens/>
        <w:spacing w:before="0" w:beforeAutospacing="0" w:after="0" w:afterAutospacing="0"/>
        <w:rPr>
          <w:sz w:val="20"/>
          <w:szCs w:val="20"/>
        </w:rPr>
      </w:pPr>
      <w:r>
        <w:rPr>
          <w:b/>
          <w:sz w:val="20"/>
          <w:szCs w:val="20"/>
        </w:rPr>
        <w:t>Разработчик</w:t>
      </w:r>
      <w:r>
        <w:rPr>
          <w:sz w:val="20"/>
          <w:szCs w:val="20"/>
        </w:rPr>
        <w:t xml:space="preserve">: </w:t>
      </w:r>
    </w:p>
    <w:p w:rsidR="00C856D5" w:rsidRDefault="00C856D5" w:rsidP="00C856D5">
      <w:pPr>
        <w:tabs>
          <w:tab w:val="left" w:pos="900"/>
          <w:tab w:val="left" w:pos="1080"/>
        </w:tabs>
        <w:suppressAutoHyphens/>
        <w:spacing w:before="0" w:beforeAutospacing="0" w:after="0" w:afterAutospacing="0"/>
        <w:rPr>
          <w:sz w:val="20"/>
          <w:szCs w:val="20"/>
          <w:u w:val="single"/>
        </w:rPr>
      </w:pPr>
      <w:r>
        <w:rPr>
          <w:sz w:val="20"/>
          <w:szCs w:val="20"/>
        </w:rPr>
        <w:t xml:space="preserve">Середин А.А., </w:t>
      </w:r>
      <w:proofErr w:type="spellStart"/>
      <w:r>
        <w:rPr>
          <w:sz w:val="20"/>
          <w:szCs w:val="20"/>
        </w:rPr>
        <w:t>к.юн</w:t>
      </w:r>
      <w:proofErr w:type="spellEnd"/>
      <w:r>
        <w:rPr>
          <w:sz w:val="20"/>
          <w:szCs w:val="20"/>
        </w:rPr>
        <w:t>., доц.</w:t>
      </w:r>
    </w:p>
    <w:p w:rsidR="00C856D5" w:rsidRDefault="00C856D5" w:rsidP="00C856D5">
      <w:pPr>
        <w:tabs>
          <w:tab w:val="left" w:pos="900"/>
          <w:tab w:val="left" w:pos="1080"/>
        </w:tabs>
        <w:suppressAutoHyphens/>
        <w:spacing w:before="0" w:beforeAutospacing="0" w:after="0" w:afterAutospacing="0"/>
        <w:ind w:firstLine="709"/>
        <w:rPr>
          <w:sz w:val="20"/>
          <w:szCs w:val="20"/>
          <w:u w:val="single"/>
        </w:rPr>
      </w:pPr>
    </w:p>
    <w:p w:rsidR="00C856D5" w:rsidRDefault="00C856D5" w:rsidP="00C856D5">
      <w:pPr>
        <w:tabs>
          <w:tab w:val="left" w:pos="900"/>
          <w:tab w:val="left" w:pos="1080"/>
        </w:tabs>
        <w:suppressAutoHyphens/>
        <w:spacing w:before="0" w:beforeAutospacing="0" w:after="0" w:afterAutospacing="0"/>
        <w:ind w:firstLine="709"/>
        <w:rPr>
          <w:sz w:val="20"/>
          <w:szCs w:val="20"/>
          <w:u w:val="single"/>
        </w:rPr>
      </w:pPr>
    </w:p>
    <w:p w:rsidR="00C856D5" w:rsidRDefault="00C856D5" w:rsidP="00C856D5">
      <w:pPr>
        <w:tabs>
          <w:tab w:val="left" w:pos="900"/>
          <w:tab w:val="left" w:pos="1080"/>
        </w:tabs>
        <w:suppressAutoHyphens/>
        <w:spacing w:before="0" w:beforeAutospacing="0" w:after="0" w:afterAutospacing="0"/>
        <w:ind w:firstLine="709"/>
        <w:rPr>
          <w:sz w:val="20"/>
          <w:szCs w:val="20"/>
          <w:u w:val="single"/>
        </w:rPr>
      </w:pPr>
    </w:p>
    <w:p w:rsidR="00C856D5" w:rsidRDefault="00C856D5" w:rsidP="00C856D5">
      <w:pPr>
        <w:tabs>
          <w:tab w:val="left" w:pos="900"/>
          <w:tab w:val="left" w:pos="1080"/>
        </w:tabs>
        <w:suppressAutoHyphens/>
        <w:spacing w:before="0" w:beforeAutospacing="0" w:after="0" w:afterAutospacing="0"/>
        <w:ind w:firstLine="709"/>
        <w:rPr>
          <w:sz w:val="20"/>
          <w:szCs w:val="20"/>
          <w:u w:val="single"/>
        </w:rPr>
      </w:pPr>
    </w:p>
    <w:p w:rsidR="00C856D5" w:rsidRDefault="00C856D5" w:rsidP="00C856D5">
      <w:pPr>
        <w:tabs>
          <w:tab w:val="left" w:pos="900"/>
          <w:tab w:val="left" w:pos="1080"/>
        </w:tabs>
        <w:suppressAutoHyphens/>
        <w:spacing w:before="0" w:beforeAutospacing="0" w:after="0" w:afterAutospacing="0"/>
        <w:ind w:firstLine="709"/>
        <w:rPr>
          <w:sz w:val="20"/>
          <w:szCs w:val="20"/>
          <w:u w:val="single"/>
        </w:rPr>
      </w:pPr>
    </w:p>
    <w:p w:rsidR="00C856D5" w:rsidRDefault="00C856D5" w:rsidP="00C856D5">
      <w:pPr>
        <w:tabs>
          <w:tab w:val="left" w:pos="900"/>
          <w:tab w:val="left" w:pos="1080"/>
        </w:tabs>
        <w:suppressAutoHyphens/>
        <w:spacing w:before="0" w:beforeAutospacing="0" w:after="0" w:afterAutospacing="0"/>
        <w:ind w:firstLine="709"/>
        <w:rPr>
          <w:sz w:val="20"/>
          <w:szCs w:val="20"/>
          <w:u w:val="single"/>
        </w:rPr>
      </w:pPr>
    </w:p>
    <w:p w:rsidR="00C856D5" w:rsidRDefault="00C856D5" w:rsidP="00C856D5">
      <w:pPr>
        <w:tabs>
          <w:tab w:val="left" w:pos="900"/>
          <w:tab w:val="left" w:pos="1080"/>
        </w:tabs>
        <w:suppressAutoHyphens/>
        <w:spacing w:before="0" w:beforeAutospacing="0" w:after="0" w:afterAutospacing="0"/>
        <w:ind w:firstLine="709"/>
        <w:rPr>
          <w:sz w:val="20"/>
          <w:szCs w:val="20"/>
          <w:u w:val="single"/>
        </w:rPr>
      </w:pPr>
    </w:p>
    <w:p w:rsidR="00C856D5" w:rsidRDefault="00C856D5" w:rsidP="00C856D5">
      <w:pPr>
        <w:tabs>
          <w:tab w:val="left" w:pos="900"/>
          <w:tab w:val="left" w:pos="1080"/>
        </w:tabs>
        <w:suppressAutoHyphens/>
        <w:spacing w:before="0" w:beforeAutospacing="0" w:after="0" w:afterAutospacing="0"/>
        <w:ind w:firstLine="709"/>
        <w:rPr>
          <w:sz w:val="20"/>
          <w:szCs w:val="20"/>
          <w:u w:val="single"/>
        </w:rPr>
      </w:pPr>
    </w:p>
    <w:p w:rsidR="00C856D5" w:rsidRDefault="00C856D5" w:rsidP="00C856D5">
      <w:pPr>
        <w:tabs>
          <w:tab w:val="left" w:pos="900"/>
          <w:tab w:val="left" w:pos="1080"/>
        </w:tabs>
        <w:suppressAutoHyphens/>
        <w:spacing w:before="0" w:beforeAutospacing="0" w:after="0" w:afterAutospacing="0"/>
        <w:ind w:firstLine="709"/>
        <w:rPr>
          <w:sz w:val="20"/>
          <w:szCs w:val="20"/>
          <w:u w:val="single"/>
        </w:rPr>
      </w:pPr>
    </w:p>
    <w:p w:rsidR="00C856D5" w:rsidRDefault="00C856D5" w:rsidP="00C856D5">
      <w:pPr>
        <w:tabs>
          <w:tab w:val="left" w:pos="900"/>
          <w:tab w:val="left" w:pos="1080"/>
        </w:tabs>
        <w:suppressAutoHyphens/>
        <w:spacing w:before="0" w:beforeAutospacing="0" w:after="0" w:afterAutospacing="0"/>
        <w:ind w:firstLine="709"/>
        <w:rPr>
          <w:sz w:val="20"/>
          <w:szCs w:val="20"/>
          <w:u w:val="single"/>
        </w:rPr>
      </w:pPr>
    </w:p>
    <w:p w:rsidR="00C856D5" w:rsidRDefault="00C856D5" w:rsidP="00C856D5">
      <w:pPr>
        <w:tabs>
          <w:tab w:val="left" w:pos="900"/>
          <w:tab w:val="left" w:pos="1080"/>
        </w:tabs>
        <w:suppressAutoHyphens/>
        <w:spacing w:before="0" w:beforeAutospacing="0" w:after="0" w:afterAutospacing="0"/>
        <w:ind w:firstLine="709"/>
        <w:rPr>
          <w:sz w:val="20"/>
          <w:szCs w:val="20"/>
          <w:u w:val="single"/>
        </w:rPr>
      </w:pPr>
    </w:p>
    <w:p w:rsidR="00C856D5" w:rsidRDefault="00C856D5" w:rsidP="00C856D5">
      <w:pPr>
        <w:tabs>
          <w:tab w:val="left" w:pos="900"/>
          <w:tab w:val="left" w:pos="1080"/>
        </w:tabs>
        <w:suppressAutoHyphens/>
        <w:spacing w:before="0" w:beforeAutospacing="0" w:after="0" w:afterAutospacing="0"/>
        <w:ind w:firstLine="709"/>
        <w:rPr>
          <w:sz w:val="20"/>
          <w:szCs w:val="20"/>
          <w:u w:val="single"/>
        </w:rPr>
      </w:pPr>
    </w:p>
    <w:p w:rsidR="00C856D5" w:rsidRDefault="00C856D5" w:rsidP="00C856D5">
      <w:pPr>
        <w:tabs>
          <w:tab w:val="left" w:pos="900"/>
          <w:tab w:val="left" w:pos="1080"/>
        </w:tabs>
        <w:suppressAutoHyphens/>
        <w:spacing w:before="0" w:beforeAutospacing="0" w:after="0" w:afterAutospacing="0"/>
        <w:ind w:firstLine="709"/>
        <w:rPr>
          <w:sz w:val="20"/>
          <w:szCs w:val="20"/>
          <w:u w:val="single"/>
        </w:rPr>
      </w:pPr>
    </w:p>
    <w:p w:rsidR="00E670ED" w:rsidRPr="00D52134" w:rsidRDefault="00C856D5" w:rsidP="00C856D5">
      <w:pPr>
        <w:tabs>
          <w:tab w:val="left" w:pos="900"/>
          <w:tab w:val="left" w:pos="1080"/>
        </w:tabs>
        <w:suppressAutoHyphens/>
        <w:spacing w:before="0" w:beforeAutospacing="0" w:after="0" w:afterAutospacing="0"/>
        <w:ind w:firstLine="709"/>
        <w:jc w:val="center"/>
        <w:rPr>
          <w:b/>
          <w:sz w:val="20"/>
          <w:szCs w:val="20"/>
        </w:rPr>
      </w:pPr>
      <w:r>
        <w:rPr>
          <w:sz w:val="20"/>
          <w:szCs w:val="20"/>
        </w:rPr>
        <w:t>Москва 202</w:t>
      </w:r>
      <w:r w:rsidR="00647AD2">
        <w:rPr>
          <w:sz w:val="20"/>
          <w:szCs w:val="20"/>
        </w:rPr>
        <w:t>3</w:t>
      </w:r>
      <w:bookmarkStart w:id="0" w:name="_GoBack"/>
      <w:bookmarkEnd w:id="0"/>
      <w:r w:rsidR="00E670ED" w:rsidRPr="00D52134">
        <w:rPr>
          <w:sz w:val="20"/>
          <w:szCs w:val="20"/>
        </w:rPr>
        <w:br w:type="page"/>
      </w:r>
    </w:p>
    <w:p w:rsidR="00E670ED" w:rsidRPr="003E4758" w:rsidRDefault="00E670ED" w:rsidP="00E670ED">
      <w:pPr>
        <w:pStyle w:val="1c"/>
        <w:tabs>
          <w:tab w:val="right" w:leader="dot" w:pos="9600"/>
        </w:tabs>
        <w:spacing w:before="0" w:beforeAutospacing="0" w:after="0" w:afterAutospacing="0"/>
        <w:ind w:left="0" w:firstLine="709"/>
        <w:rPr>
          <w:b/>
          <w:sz w:val="20"/>
        </w:rPr>
      </w:pPr>
      <w:r w:rsidRPr="003E4758">
        <w:rPr>
          <w:b/>
          <w:sz w:val="20"/>
        </w:rPr>
        <w:lastRenderedPageBreak/>
        <w:t>1 Цели и задачи дисциплины</w:t>
      </w:r>
    </w:p>
    <w:p w:rsidR="00E670ED" w:rsidRPr="00D52134" w:rsidRDefault="00E670ED" w:rsidP="00E670ED">
      <w:pPr>
        <w:tabs>
          <w:tab w:val="left" w:pos="1080"/>
        </w:tabs>
        <w:suppressAutoHyphens/>
        <w:spacing w:before="0" w:beforeAutospacing="0" w:after="0" w:afterAutospacing="0"/>
        <w:ind w:firstLine="709"/>
        <w:jc w:val="both"/>
        <w:rPr>
          <w:sz w:val="20"/>
          <w:szCs w:val="20"/>
        </w:rPr>
      </w:pPr>
      <w:r w:rsidRPr="00D52134">
        <w:rPr>
          <w:b/>
          <w:i/>
          <w:sz w:val="20"/>
          <w:szCs w:val="20"/>
        </w:rPr>
        <w:t>Цель дисциплины -</w:t>
      </w:r>
      <w:r w:rsidRPr="00D52134">
        <w:rPr>
          <w:sz w:val="20"/>
          <w:szCs w:val="20"/>
        </w:rPr>
        <w:t xml:space="preserve"> сформировать знания об основных положениях науки криминологии, а также систему представлений о преступности как социальном явлении, закономерностях ее возникновения, существования и изменения, о методах и формах ее предупреждения.</w:t>
      </w:r>
    </w:p>
    <w:p w:rsidR="00E670ED" w:rsidRPr="00D52134" w:rsidRDefault="00E670ED" w:rsidP="00E670ED">
      <w:pPr>
        <w:tabs>
          <w:tab w:val="left" w:pos="1080"/>
        </w:tabs>
        <w:suppressAutoHyphens/>
        <w:spacing w:before="0" w:beforeAutospacing="0" w:after="0" w:afterAutospacing="0"/>
        <w:ind w:firstLine="709"/>
        <w:jc w:val="both"/>
        <w:rPr>
          <w:sz w:val="20"/>
          <w:szCs w:val="20"/>
        </w:rPr>
      </w:pPr>
      <w:r w:rsidRPr="00D52134">
        <w:rPr>
          <w:b/>
          <w:i/>
          <w:sz w:val="20"/>
          <w:szCs w:val="20"/>
        </w:rPr>
        <w:t xml:space="preserve">Задачи дисциплины: </w:t>
      </w:r>
    </w:p>
    <w:p w:rsidR="00E670ED" w:rsidRPr="00D52134" w:rsidRDefault="00E670ED" w:rsidP="00E670ED">
      <w:pPr>
        <w:numPr>
          <w:ilvl w:val="0"/>
          <w:numId w:val="69"/>
        </w:numPr>
        <w:tabs>
          <w:tab w:val="clear" w:pos="720"/>
          <w:tab w:val="left" w:pos="0"/>
          <w:tab w:val="left" w:pos="900"/>
          <w:tab w:val="left" w:pos="1080"/>
        </w:tabs>
        <w:suppressAutoHyphens/>
        <w:spacing w:before="0" w:beforeAutospacing="0" w:after="0" w:afterAutospacing="0"/>
        <w:ind w:left="0" w:firstLine="709"/>
        <w:jc w:val="both"/>
        <w:rPr>
          <w:sz w:val="20"/>
          <w:szCs w:val="20"/>
        </w:rPr>
      </w:pPr>
      <w:r w:rsidRPr="00D52134">
        <w:rPr>
          <w:sz w:val="20"/>
          <w:szCs w:val="20"/>
        </w:rPr>
        <w:t>получение объективных и достоверных знаний о преступности, ее объеме (состоянии), интенсивности (уровнях), структуре и динамике как в прошлом, так и в настоящем;</w:t>
      </w:r>
    </w:p>
    <w:p w:rsidR="00E670ED" w:rsidRPr="00D52134" w:rsidRDefault="00E670ED" w:rsidP="00E670ED">
      <w:pPr>
        <w:numPr>
          <w:ilvl w:val="0"/>
          <w:numId w:val="69"/>
        </w:numPr>
        <w:tabs>
          <w:tab w:val="clear" w:pos="720"/>
          <w:tab w:val="left" w:pos="0"/>
          <w:tab w:val="left" w:pos="900"/>
          <w:tab w:val="left" w:pos="1080"/>
        </w:tabs>
        <w:suppressAutoHyphens/>
        <w:spacing w:before="0" w:beforeAutospacing="0" w:after="0" w:afterAutospacing="0"/>
        <w:ind w:left="0" w:firstLine="709"/>
        <w:jc w:val="both"/>
        <w:rPr>
          <w:sz w:val="20"/>
          <w:szCs w:val="20"/>
        </w:rPr>
      </w:pPr>
      <w:r w:rsidRPr="00D52134">
        <w:rPr>
          <w:sz w:val="20"/>
          <w:szCs w:val="20"/>
        </w:rPr>
        <w:t>криминологическое изучение видов преступности для дифференцированной борьбы с ними;</w:t>
      </w:r>
    </w:p>
    <w:p w:rsidR="00E670ED" w:rsidRPr="00D52134" w:rsidRDefault="00E670ED" w:rsidP="00E670ED">
      <w:pPr>
        <w:numPr>
          <w:ilvl w:val="0"/>
          <w:numId w:val="69"/>
        </w:numPr>
        <w:tabs>
          <w:tab w:val="clear" w:pos="720"/>
          <w:tab w:val="left" w:pos="0"/>
          <w:tab w:val="left" w:pos="900"/>
          <w:tab w:val="left" w:pos="1080"/>
        </w:tabs>
        <w:suppressAutoHyphens/>
        <w:spacing w:before="0" w:beforeAutospacing="0" w:after="0" w:afterAutospacing="0"/>
        <w:ind w:left="0" w:firstLine="709"/>
        <w:jc w:val="both"/>
        <w:rPr>
          <w:sz w:val="20"/>
          <w:szCs w:val="20"/>
        </w:rPr>
      </w:pPr>
      <w:r w:rsidRPr="00D52134">
        <w:rPr>
          <w:sz w:val="20"/>
          <w:szCs w:val="20"/>
        </w:rPr>
        <w:t>выявление и научное изучение причин и условий преступности и выработка рекомендаций по ее преодолению;</w:t>
      </w:r>
    </w:p>
    <w:p w:rsidR="00E670ED" w:rsidRPr="00D52134" w:rsidRDefault="00E670ED" w:rsidP="00E670ED">
      <w:pPr>
        <w:numPr>
          <w:ilvl w:val="0"/>
          <w:numId w:val="69"/>
        </w:numPr>
        <w:tabs>
          <w:tab w:val="clear" w:pos="720"/>
          <w:tab w:val="left" w:pos="0"/>
          <w:tab w:val="left" w:pos="900"/>
          <w:tab w:val="left" w:pos="1080"/>
        </w:tabs>
        <w:suppressAutoHyphens/>
        <w:spacing w:before="0" w:beforeAutospacing="0" w:after="0" w:afterAutospacing="0"/>
        <w:ind w:left="0" w:firstLine="709"/>
        <w:jc w:val="both"/>
        <w:rPr>
          <w:sz w:val="20"/>
          <w:szCs w:val="20"/>
        </w:rPr>
      </w:pPr>
      <w:r w:rsidRPr="00D52134">
        <w:rPr>
          <w:sz w:val="20"/>
          <w:szCs w:val="20"/>
        </w:rPr>
        <w:t>изучение личности преступника и механизма совершения им преступлений, классификации различных видов преступных проявлений и типов личности преступника;</w:t>
      </w:r>
    </w:p>
    <w:p w:rsidR="00E670ED" w:rsidRPr="00D52134" w:rsidRDefault="00E670ED" w:rsidP="00E670ED">
      <w:pPr>
        <w:numPr>
          <w:ilvl w:val="0"/>
          <w:numId w:val="69"/>
        </w:numPr>
        <w:tabs>
          <w:tab w:val="clear" w:pos="720"/>
          <w:tab w:val="left" w:pos="0"/>
          <w:tab w:val="left" w:pos="900"/>
          <w:tab w:val="left" w:pos="1080"/>
        </w:tabs>
        <w:suppressAutoHyphens/>
        <w:spacing w:before="0" w:beforeAutospacing="0" w:after="0" w:afterAutospacing="0"/>
        <w:ind w:left="0" w:firstLine="709"/>
        <w:jc w:val="both"/>
        <w:rPr>
          <w:sz w:val="20"/>
          <w:szCs w:val="20"/>
        </w:rPr>
      </w:pPr>
      <w:r w:rsidRPr="00D52134">
        <w:rPr>
          <w:sz w:val="20"/>
          <w:szCs w:val="20"/>
        </w:rPr>
        <w:t>определение основных направлений предупреждения преступности и наиболее целесообразных средств борьбы с ней.</w:t>
      </w:r>
    </w:p>
    <w:p w:rsidR="00E670ED" w:rsidRPr="00D52134" w:rsidRDefault="00E670ED" w:rsidP="00E670ED">
      <w:pPr>
        <w:tabs>
          <w:tab w:val="left" w:pos="1080"/>
        </w:tabs>
        <w:suppressAutoHyphens/>
        <w:spacing w:before="0" w:beforeAutospacing="0" w:after="0" w:afterAutospacing="0"/>
        <w:ind w:firstLine="709"/>
        <w:jc w:val="both"/>
        <w:rPr>
          <w:sz w:val="20"/>
          <w:szCs w:val="20"/>
        </w:rPr>
      </w:pPr>
    </w:p>
    <w:p w:rsidR="00E670ED" w:rsidRPr="003E4758" w:rsidRDefault="00E670ED" w:rsidP="00E670ED">
      <w:pPr>
        <w:pStyle w:val="1c"/>
        <w:tabs>
          <w:tab w:val="right" w:leader="dot" w:pos="9600"/>
        </w:tabs>
        <w:spacing w:before="0" w:beforeAutospacing="0" w:after="0" w:afterAutospacing="0"/>
        <w:ind w:left="0" w:firstLine="709"/>
        <w:rPr>
          <w:b/>
          <w:sz w:val="20"/>
        </w:rPr>
      </w:pPr>
      <w:r w:rsidRPr="003E4758">
        <w:rPr>
          <w:b/>
          <w:sz w:val="20"/>
        </w:rPr>
        <w:t>2 Место дисциплины в структуре ОП</w:t>
      </w:r>
    </w:p>
    <w:p w:rsidR="00E670ED" w:rsidRPr="00D52134" w:rsidRDefault="00E670ED" w:rsidP="00E670ED">
      <w:pPr>
        <w:tabs>
          <w:tab w:val="left" w:pos="1080"/>
        </w:tabs>
        <w:suppressAutoHyphens/>
        <w:spacing w:before="0" w:beforeAutospacing="0" w:after="0" w:afterAutospacing="0"/>
        <w:ind w:firstLine="709"/>
        <w:jc w:val="both"/>
        <w:rPr>
          <w:sz w:val="20"/>
          <w:szCs w:val="20"/>
        </w:rPr>
      </w:pPr>
      <w:r w:rsidRPr="00D52134">
        <w:rPr>
          <w:sz w:val="20"/>
        </w:rPr>
        <w:t xml:space="preserve">Дисциплина «Криминология» </w:t>
      </w:r>
      <w:r w:rsidRPr="00D52134">
        <w:rPr>
          <w:sz w:val="20"/>
          <w:szCs w:val="20"/>
        </w:rPr>
        <w:t xml:space="preserve">относится к части, формируемой участниками образовательных отношений. </w:t>
      </w:r>
    </w:p>
    <w:p w:rsidR="00E670ED" w:rsidRPr="00D52134" w:rsidRDefault="00E670ED" w:rsidP="00E670ED">
      <w:pPr>
        <w:pStyle w:val="af8"/>
        <w:tabs>
          <w:tab w:val="left" w:pos="900"/>
          <w:tab w:val="left" w:pos="1080"/>
        </w:tabs>
        <w:suppressAutoHyphens/>
        <w:ind w:firstLine="709"/>
        <w:jc w:val="both"/>
        <w:rPr>
          <w:rFonts w:ascii="Times New Roman" w:hAnsi="Times New Roman"/>
        </w:rPr>
      </w:pPr>
      <w:r w:rsidRPr="00D52134">
        <w:rPr>
          <w:rFonts w:ascii="Times New Roman" w:hAnsi="Times New Roman"/>
        </w:rPr>
        <w:t xml:space="preserve"> </w:t>
      </w:r>
    </w:p>
    <w:p w:rsidR="00E670ED" w:rsidRPr="003E4758" w:rsidRDefault="00E670ED" w:rsidP="00E670ED">
      <w:pPr>
        <w:pStyle w:val="1c"/>
        <w:tabs>
          <w:tab w:val="right" w:leader="dot" w:pos="9600"/>
        </w:tabs>
        <w:spacing w:before="0" w:beforeAutospacing="0" w:after="0" w:afterAutospacing="0"/>
        <w:ind w:left="0" w:firstLine="709"/>
        <w:rPr>
          <w:b/>
          <w:sz w:val="20"/>
        </w:rPr>
      </w:pPr>
      <w:r w:rsidRPr="003E4758">
        <w:rPr>
          <w:b/>
          <w:sz w:val="20"/>
        </w:rPr>
        <w:t>3 Планируемые результаты обучения по дисциплине</w:t>
      </w:r>
    </w:p>
    <w:p w:rsidR="00E670ED" w:rsidRPr="00D52134" w:rsidRDefault="00E670ED" w:rsidP="00E670ED">
      <w:pPr>
        <w:widowControl w:val="0"/>
        <w:tabs>
          <w:tab w:val="left" w:pos="1134"/>
        </w:tabs>
        <w:autoSpaceDE w:val="0"/>
        <w:autoSpaceDN w:val="0"/>
        <w:adjustRightInd w:val="0"/>
        <w:spacing w:before="0" w:beforeAutospacing="0" w:after="0" w:afterAutospacing="0"/>
        <w:ind w:firstLine="709"/>
        <w:jc w:val="both"/>
        <w:rPr>
          <w:sz w:val="20"/>
          <w:szCs w:val="20"/>
        </w:rPr>
      </w:pPr>
      <w:r w:rsidRPr="00D52134">
        <w:rPr>
          <w:sz w:val="20"/>
          <w:szCs w:val="20"/>
        </w:rPr>
        <w:t>В результате изучения дисциплины обучающийся должен освоить:</w:t>
      </w:r>
    </w:p>
    <w:p w:rsidR="00E670ED" w:rsidRPr="00D52134" w:rsidRDefault="00E670ED" w:rsidP="00E670ED">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D52134">
        <w:rPr>
          <w:i/>
          <w:sz w:val="20"/>
          <w:szCs w:val="20"/>
        </w:rPr>
        <w:t>профессиональные компетенции</w:t>
      </w:r>
    </w:p>
    <w:p w:rsidR="00E670ED" w:rsidRPr="00D52134" w:rsidRDefault="00E670ED" w:rsidP="00E670ED">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D52134">
        <w:rPr>
          <w:sz w:val="20"/>
          <w:szCs w:val="20"/>
        </w:rPr>
        <w:t>ПК-4. Способен осуществлять предупреждение правонарушений, выявлять и устранять причины и условия, способствующие их совершению</w:t>
      </w:r>
    </w:p>
    <w:p w:rsidR="00E670ED" w:rsidRPr="00D52134" w:rsidRDefault="00E670ED" w:rsidP="00E670ED">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p>
    <w:p w:rsidR="00E670ED" w:rsidRPr="00D52134" w:rsidRDefault="00E670ED" w:rsidP="00E670ED">
      <w:pPr>
        <w:tabs>
          <w:tab w:val="left" w:pos="900"/>
        </w:tabs>
        <w:suppressAutoHyphens/>
        <w:spacing w:before="0" w:beforeAutospacing="0" w:after="0" w:afterAutospacing="0"/>
        <w:ind w:firstLine="720"/>
        <w:jc w:val="both"/>
        <w:rPr>
          <w:b/>
          <w:i/>
          <w:sz w:val="20"/>
          <w:szCs w:val="20"/>
        </w:rPr>
      </w:pPr>
      <w:r w:rsidRPr="00D52134">
        <w:rPr>
          <w:b/>
          <w:i/>
          <w:sz w:val="20"/>
          <w:szCs w:val="20"/>
        </w:rPr>
        <w:t>Результаты освоения дисциплины, установленные индикаторы достижения компетенций</w:t>
      </w:r>
    </w:p>
    <w:p w:rsidR="00E670ED" w:rsidRPr="00D52134" w:rsidRDefault="00E670ED" w:rsidP="00E670ED">
      <w:pPr>
        <w:tabs>
          <w:tab w:val="left" w:pos="900"/>
        </w:tabs>
        <w:suppressAutoHyphens/>
        <w:spacing w:before="0" w:beforeAutospacing="0" w:after="0" w:afterAutospacing="0"/>
        <w:jc w:val="both"/>
        <w:rPr>
          <w:b/>
          <w:i/>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3118"/>
        <w:gridCol w:w="4395"/>
      </w:tblGrid>
      <w:tr w:rsidR="00E670ED" w:rsidRPr="00D52134" w:rsidTr="00A54073">
        <w:trPr>
          <w:tblHeader/>
        </w:trPr>
        <w:tc>
          <w:tcPr>
            <w:tcW w:w="2093" w:type="dxa"/>
          </w:tcPr>
          <w:p w:rsidR="00E670ED" w:rsidRPr="00D52134" w:rsidRDefault="00E670ED" w:rsidP="00E670ED">
            <w:pPr>
              <w:tabs>
                <w:tab w:val="left" w:pos="1080"/>
              </w:tabs>
              <w:spacing w:before="0" w:beforeAutospacing="0" w:after="0" w:afterAutospacing="0"/>
              <w:jc w:val="center"/>
              <w:rPr>
                <w:b/>
                <w:sz w:val="20"/>
                <w:szCs w:val="20"/>
              </w:rPr>
            </w:pPr>
            <w:r w:rsidRPr="00D52134">
              <w:rPr>
                <w:b/>
                <w:sz w:val="20"/>
                <w:szCs w:val="20"/>
              </w:rPr>
              <w:t xml:space="preserve">Наименование </w:t>
            </w:r>
            <w:r w:rsidRPr="00D52134">
              <w:rPr>
                <w:b/>
                <w:sz w:val="20"/>
                <w:szCs w:val="20"/>
              </w:rPr>
              <w:br/>
              <w:t>компетенции</w:t>
            </w:r>
          </w:p>
        </w:tc>
        <w:tc>
          <w:tcPr>
            <w:tcW w:w="3118" w:type="dxa"/>
          </w:tcPr>
          <w:p w:rsidR="00E670ED" w:rsidRPr="00D52134" w:rsidRDefault="00E670ED" w:rsidP="00E670ED">
            <w:pPr>
              <w:tabs>
                <w:tab w:val="left" w:pos="234"/>
                <w:tab w:val="left" w:pos="1080"/>
              </w:tabs>
              <w:spacing w:before="0" w:beforeAutospacing="0" w:after="0" w:afterAutospacing="0"/>
              <w:jc w:val="center"/>
              <w:rPr>
                <w:b/>
                <w:sz w:val="20"/>
                <w:szCs w:val="20"/>
              </w:rPr>
            </w:pPr>
            <w:r w:rsidRPr="00D52134">
              <w:rPr>
                <w:b/>
                <w:sz w:val="20"/>
                <w:szCs w:val="20"/>
              </w:rPr>
              <w:t>Индикаторы достижения компетенции</w:t>
            </w:r>
          </w:p>
        </w:tc>
        <w:tc>
          <w:tcPr>
            <w:tcW w:w="4395" w:type="dxa"/>
          </w:tcPr>
          <w:p w:rsidR="00E670ED" w:rsidRPr="00D52134" w:rsidRDefault="00E670ED" w:rsidP="00E670ED">
            <w:pPr>
              <w:tabs>
                <w:tab w:val="left" w:pos="1080"/>
              </w:tabs>
              <w:spacing w:before="0" w:beforeAutospacing="0" w:after="0" w:afterAutospacing="0"/>
              <w:jc w:val="center"/>
              <w:rPr>
                <w:b/>
                <w:sz w:val="20"/>
                <w:szCs w:val="20"/>
              </w:rPr>
            </w:pPr>
            <w:r w:rsidRPr="00D52134">
              <w:rPr>
                <w:b/>
                <w:sz w:val="20"/>
                <w:szCs w:val="20"/>
              </w:rPr>
              <w:t xml:space="preserve">Показатели (планируемые) результаты </w:t>
            </w:r>
            <w:r w:rsidRPr="00D52134">
              <w:rPr>
                <w:b/>
                <w:sz w:val="20"/>
                <w:szCs w:val="20"/>
              </w:rPr>
              <w:br/>
              <w:t>обучения</w:t>
            </w:r>
          </w:p>
        </w:tc>
      </w:tr>
      <w:tr w:rsidR="00E670ED" w:rsidRPr="00D52134" w:rsidTr="00A54073">
        <w:tc>
          <w:tcPr>
            <w:tcW w:w="2093" w:type="dxa"/>
            <w:vMerge w:val="restart"/>
          </w:tcPr>
          <w:p w:rsidR="00E670ED" w:rsidRPr="00D52134" w:rsidRDefault="00E670ED" w:rsidP="00E670ED">
            <w:pPr>
              <w:tabs>
                <w:tab w:val="left" w:pos="900"/>
                <w:tab w:val="left" w:pos="1080"/>
              </w:tabs>
              <w:suppressAutoHyphens/>
              <w:overflowPunct w:val="0"/>
              <w:autoSpaceDE w:val="0"/>
              <w:autoSpaceDN w:val="0"/>
              <w:adjustRightInd w:val="0"/>
              <w:spacing w:before="0" w:beforeAutospacing="0" w:after="0" w:afterAutospacing="0"/>
              <w:textAlignment w:val="baseline"/>
              <w:rPr>
                <w:b/>
                <w:sz w:val="20"/>
                <w:szCs w:val="20"/>
              </w:rPr>
            </w:pPr>
            <w:r w:rsidRPr="00D52134">
              <w:rPr>
                <w:sz w:val="20"/>
                <w:szCs w:val="20"/>
              </w:rPr>
              <w:t>ПК-4. Способен осуществлять предупреждение правонарушений, выявлять и устранять причины и условия, способствующие их совершению</w:t>
            </w:r>
            <w:r w:rsidRPr="00D52134">
              <w:rPr>
                <w:b/>
                <w:sz w:val="20"/>
                <w:szCs w:val="20"/>
              </w:rPr>
              <w:t xml:space="preserve"> </w:t>
            </w:r>
          </w:p>
        </w:tc>
        <w:tc>
          <w:tcPr>
            <w:tcW w:w="3118" w:type="dxa"/>
          </w:tcPr>
          <w:p w:rsidR="00E670ED" w:rsidRPr="00D52134" w:rsidRDefault="00E670ED" w:rsidP="00E670ED">
            <w:pPr>
              <w:shd w:val="clear" w:color="auto" w:fill="FFFFFF"/>
              <w:spacing w:before="0" w:beforeAutospacing="0" w:after="0" w:afterAutospacing="0"/>
              <w:rPr>
                <w:sz w:val="20"/>
                <w:szCs w:val="20"/>
              </w:rPr>
            </w:pPr>
            <w:r w:rsidRPr="00D52134">
              <w:rPr>
                <w:sz w:val="20"/>
                <w:szCs w:val="20"/>
              </w:rPr>
              <w:t>ПК-4.1. Знать:</w:t>
            </w:r>
          </w:p>
          <w:p w:rsidR="00E670ED" w:rsidRPr="00D52134" w:rsidRDefault="00E670ED" w:rsidP="00E670ED">
            <w:pPr>
              <w:shd w:val="clear" w:color="auto" w:fill="FFFFFF"/>
              <w:spacing w:before="0" w:beforeAutospacing="0" w:after="0" w:afterAutospacing="0"/>
              <w:rPr>
                <w:sz w:val="20"/>
                <w:szCs w:val="20"/>
              </w:rPr>
            </w:pPr>
            <w:r w:rsidRPr="00D52134">
              <w:rPr>
                <w:sz w:val="20"/>
                <w:szCs w:val="20"/>
              </w:rPr>
              <w:t>методы предупреждения правонарушений и устранения причин и условий, способствующих их совершению</w:t>
            </w:r>
          </w:p>
        </w:tc>
        <w:tc>
          <w:tcPr>
            <w:tcW w:w="4395" w:type="dxa"/>
          </w:tcPr>
          <w:p w:rsidR="00E670ED" w:rsidRPr="00D52134" w:rsidRDefault="00E670ED" w:rsidP="00E670ED">
            <w:pPr>
              <w:tabs>
                <w:tab w:val="left" w:pos="175"/>
                <w:tab w:val="left" w:pos="234"/>
                <w:tab w:val="left" w:pos="1080"/>
              </w:tabs>
              <w:spacing w:before="0" w:beforeAutospacing="0" w:after="0" w:afterAutospacing="0"/>
              <w:rPr>
                <w:b/>
                <w:sz w:val="20"/>
                <w:szCs w:val="20"/>
                <w:u w:val="single"/>
              </w:rPr>
            </w:pPr>
            <w:r w:rsidRPr="00D52134">
              <w:rPr>
                <w:b/>
                <w:sz w:val="20"/>
                <w:szCs w:val="20"/>
                <w:u w:val="single"/>
              </w:rPr>
              <w:t>Знать:</w:t>
            </w:r>
          </w:p>
          <w:p w:rsidR="00E670ED" w:rsidRPr="00D52134" w:rsidRDefault="00E670ED" w:rsidP="00E670ED">
            <w:pPr>
              <w:numPr>
                <w:ilvl w:val="0"/>
                <w:numId w:val="64"/>
              </w:numPr>
              <w:tabs>
                <w:tab w:val="left" w:pos="175"/>
                <w:tab w:val="left" w:pos="900"/>
                <w:tab w:val="left" w:pos="1080"/>
              </w:tabs>
              <w:suppressAutoHyphens/>
              <w:spacing w:before="0" w:beforeAutospacing="0" w:after="0" w:afterAutospacing="0"/>
              <w:ind w:left="0" w:firstLine="0"/>
              <w:jc w:val="both"/>
              <w:rPr>
                <w:sz w:val="20"/>
                <w:szCs w:val="20"/>
              </w:rPr>
            </w:pPr>
            <w:r w:rsidRPr="00D52134">
              <w:rPr>
                <w:sz w:val="20"/>
                <w:szCs w:val="20"/>
              </w:rPr>
              <w:t>основные криминологические понятия, содержание и проблемы криминологии;</w:t>
            </w:r>
          </w:p>
          <w:p w:rsidR="00E670ED" w:rsidRPr="00D52134" w:rsidRDefault="00E670ED" w:rsidP="00E670ED">
            <w:pPr>
              <w:numPr>
                <w:ilvl w:val="0"/>
                <w:numId w:val="64"/>
              </w:numPr>
              <w:tabs>
                <w:tab w:val="left" w:pos="175"/>
                <w:tab w:val="left" w:pos="900"/>
                <w:tab w:val="left" w:pos="1080"/>
              </w:tabs>
              <w:suppressAutoHyphens/>
              <w:spacing w:before="0" w:beforeAutospacing="0" w:after="0" w:afterAutospacing="0"/>
              <w:ind w:left="0" w:firstLine="0"/>
              <w:jc w:val="both"/>
              <w:rPr>
                <w:sz w:val="20"/>
                <w:szCs w:val="20"/>
              </w:rPr>
            </w:pPr>
            <w:r w:rsidRPr="00D52134">
              <w:rPr>
                <w:sz w:val="20"/>
                <w:szCs w:val="20"/>
              </w:rPr>
              <w:t>методические основы криминологических исследований;</w:t>
            </w:r>
          </w:p>
          <w:p w:rsidR="00E670ED" w:rsidRPr="00D52134" w:rsidRDefault="00E670ED" w:rsidP="00E670ED">
            <w:pPr>
              <w:numPr>
                <w:ilvl w:val="0"/>
                <w:numId w:val="64"/>
              </w:numPr>
              <w:tabs>
                <w:tab w:val="left" w:pos="175"/>
                <w:tab w:val="left" w:pos="900"/>
                <w:tab w:val="left" w:pos="1080"/>
              </w:tabs>
              <w:suppressAutoHyphens/>
              <w:spacing w:before="0" w:beforeAutospacing="0" w:after="0" w:afterAutospacing="0"/>
              <w:ind w:left="0" w:firstLine="0"/>
              <w:jc w:val="both"/>
              <w:rPr>
                <w:sz w:val="20"/>
                <w:szCs w:val="20"/>
              </w:rPr>
            </w:pPr>
            <w:r w:rsidRPr="00D52134">
              <w:rPr>
                <w:sz w:val="20"/>
                <w:szCs w:val="20"/>
              </w:rPr>
              <w:t>социальную природу преступности;</w:t>
            </w:r>
          </w:p>
          <w:p w:rsidR="00E670ED" w:rsidRPr="00D52134" w:rsidRDefault="00E670ED" w:rsidP="00E670ED">
            <w:pPr>
              <w:numPr>
                <w:ilvl w:val="0"/>
                <w:numId w:val="64"/>
              </w:numPr>
              <w:tabs>
                <w:tab w:val="left" w:pos="175"/>
                <w:tab w:val="left" w:pos="900"/>
                <w:tab w:val="left" w:pos="1080"/>
              </w:tabs>
              <w:suppressAutoHyphens/>
              <w:spacing w:before="0" w:beforeAutospacing="0" w:after="0" w:afterAutospacing="0"/>
              <w:ind w:left="0" w:firstLine="0"/>
              <w:jc w:val="both"/>
              <w:rPr>
                <w:sz w:val="20"/>
                <w:szCs w:val="20"/>
              </w:rPr>
            </w:pPr>
            <w:r w:rsidRPr="00D52134">
              <w:rPr>
                <w:sz w:val="20"/>
                <w:szCs w:val="20"/>
              </w:rPr>
              <w:t xml:space="preserve">причины и условия, механизм совершения различных преступлений; </w:t>
            </w:r>
          </w:p>
          <w:p w:rsidR="00E670ED" w:rsidRPr="00D52134" w:rsidRDefault="00E670ED" w:rsidP="00E670ED">
            <w:pPr>
              <w:numPr>
                <w:ilvl w:val="0"/>
                <w:numId w:val="64"/>
              </w:numPr>
              <w:tabs>
                <w:tab w:val="left" w:pos="175"/>
                <w:tab w:val="left" w:pos="900"/>
                <w:tab w:val="left" w:pos="1080"/>
              </w:tabs>
              <w:suppressAutoHyphens/>
              <w:spacing w:before="0" w:beforeAutospacing="0" w:after="0" w:afterAutospacing="0"/>
              <w:ind w:left="0" w:firstLine="0"/>
              <w:jc w:val="both"/>
              <w:rPr>
                <w:sz w:val="20"/>
                <w:szCs w:val="20"/>
              </w:rPr>
            </w:pPr>
            <w:r w:rsidRPr="00D52134">
              <w:rPr>
                <w:sz w:val="20"/>
                <w:szCs w:val="20"/>
              </w:rPr>
              <w:t>особенности лиц, совершивших преступления;</w:t>
            </w:r>
          </w:p>
          <w:p w:rsidR="00E670ED" w:rsidRPr="00D52134" w:rsidRDefault="00E670ED" w:rsidP="00E670ED">
            <w:pPr>
              <w:numPr>
                <w:ilvl w:val="0"/>
                <w:numId w:val="64"/>
              </w:numPr>
              <w:tabs>
                <w:tab w:val="left" w:pos="175"/>
                <w:tab w:val="left" w:pos="900"/>
                <w:tab w:val="left" w:pos="1080"/>
              </w:tabs>
              <w:suppressAutoHyphens/>
              <w:spacing w:before="0" w:beforeAutospacing="0" w:after="0" w:afterAutospacing="0"/>
              <w:ind w:left="0" w:firstLine="0"/>
              <w:jc w:val="both"/>
              <w:rPr>
                <w:sz w:val="20"/>
                <w:szCs w:val="20"/>
              </w:rPr>
            </w:pPr>
            <w:r w:rsidRPr="00D52134">
              <w:rPr>
                <w:sz w:val="20"/>
                <w:szCs w:val="20"/>
              </w:rPr>
              <w:t>основные направления и пути совершенствования борьбы с преступностью и ее предупреждения.</w:t>
            </w:r>
          </w:p>
        </w:tc>
      </w:tr>
      <w:tr w:rsidR="00E670ED" w:rsidRPr="00D52134" w:rsidTr="00A54073">
        <w:tc>
          <w:tcPr>
            <w:tcW w:w="2093" w:type="dxa"/>
            <w:vMerge/>
          </w:tcPr>
          <w:p w:rsidR="00E670ED" w:rsidRPr="00D52134" w:rsidRDefault="00E670ED" w:rsidP="00E670ED">
            <w:pPr>
              <w:tabs>
                <w:tab w:val="left" w:pos="1080"/>
              </w:tabs>
              <w:spacing w:before="0" w:beforeAutospacing="0" w:after="0" w:afterAutospacing="0"/>
              <w:rPr>
                <w:b/>
                <w:sz w:val="20"/>
                <w:szCs w:val="20"/>
              </w:rPr>
            </w:pPr>
          </w:p>
        </w:tc>
        <w:tc>
          <w:tcPr>
            <w:tcW w:w="3118" w:type="dxa"/>
          </w:tcPr>
          <w:p w:rsidR="00E670ED" w:rsidRPr="00D52134" w:rsidRDefault="00E670ED" w:rsidP="00E670ED">
            <w:pPr>
              <w:shd w:val="clear" w:color="auto" w:fill="FFFFFF"/>
              <w:spacing w:before="0" w:beforeAutospacing="0" w:after="0" w:afterAutospacing="0"/>
              <w:rPr>
                <w:sz w:val="20"/>
                <w:szCs w:val="20"/>
              </w:rPr>
            </w:pPr>
            <w:r w:rsidRPr="00D52134">
              <w:rPr>
                <w:sz w:val="20"/>
                <w:szCs w:val="20"/>
              </w:rPr>
              <w:t>ПК-4.2. Уметь:</w:t>
            </w:r>
          </w:p>
          <w:p w:rsidR="00E670ED" w:rsidRPr="00D52134" w:rsidRDefault="00E670ED" w:rsidP="00E670ED">
            <w:pPr>
              <w:spacing w:before="0" w:beforeAutospacing="0" w:after="0" w:afterAutospacing="0"/>
              <w:rPr>
                <w:sz w:val="20"/>
                <w:szCs w:val="20"/>
              </w:rPr>
            </w:pPr>
            <w:r w:rsidRPr="00D52134">
              <w:rPr>
                <w:sz w:val="20"/>
                <w:szCs w:val="20"/>
              </w:rPr>
              <w:t>грамотно составлять и оформлять процессуальные документы</w:t>
            </w:r>
          </w:p>
        </w:tc>
        <w:tc>
          <w:tcPr>
            <w:tcW w:w="4395" w:type="dxa"/>
          </w:tcPr>
          <w:p w:rsidR="00E670ED" w:rsidRPr="00D52134" w:rsidRDefault="00E670ED" w:rsidP="00E670ED">
            <w:pPr>
              <w:tabs>
                <w:tab w:val="left" w:pos="175"/>
                <w:tab w:val="left" w:pos="234"/>
                <w:tab w:val="left" w:pos="1080"/>
              </w:tabs>
              <w:spacing w:before="0" w:beforeAutospacing="0" w:after="0" w:afterAutospacing="0"/>
              <w:rPr>
                <w:b/>
                <w:sz w:val="20"/>
                <w:szCs w:val="20"/>
                <w:u w:val="single"/>
              </w:rPr>
            </w:pPr>
            <w:r w:rsidRPr="00D52134">
              <w:rPr>
                <w:b/>
                <w:sz w:val="20"/>
                <w:szCs w:val="20"/>
                <w:u w:val="single"/>
              </w:rPr>
              <w:t>Уметь:</w:t>
            </w:r>
          </w:p>
          <w:p w:rsidR="00E670ED" w:rsidRPr="00D52134" w:rsidRDefault="00E670ED" w:rsidP="00E670ED">
            <w:pPr>
              <w:numPr>
                <w:ilvl w:val="0"/>
                <w:numId w:val="65"/>
              </w:numPr>
              <w:tabs>
                <w:tab w:val="left" w:pos="175"/>
                <w:tab w:val="left" w:pos="900"/>
                <w:tab w:val="left" w:pos="1080"/>
              </w:tabs>
              <w:suppressAutoHyphens/>
              <w:spacing w:before="0" w:beforeAutospacing="0" w:after="0" w:afterAutospacing="0"/>
              <w:ind w:left="0" w:firstLine="0"/>
              <w:jc w:val="both"/>
              <w:rPr>
                <w:snapToGrid w:val="0"/>
                <w:sz w:val="20"/>
                <w:szCs w:val="20"/>
              </w:rPr>
            </w:pPr>
            <w:r w:rsidRPr="00D52134">
              <w:rPr>
                <w:snapToGrid w:val="0"/>
                <w:sz w:val="20"/>
                <w:szCs w:val="20"/>
              </w:rPr>
              <w:t>измерять преступность и устанавливать ее взаимосвязь с другими явлениями и процессами, владеть приемами расчета необходимых показателей, в том числе и использование ЭВМ;</w:t>
            </w:r>
          </w:p>
          <w:p w:rsidR="00E670ED" w:rsidRPr="00D52134" w:rsidRDefault="00E670ED" w:rsidP="00E670ED">
            <w:pPr>
              <w:numPr>
                <w:ilvl w:val="0"/>
                <w:numId w:val="65"/>
              </w:numPr>
              <w:tabs>
                <w:tab w:val="left" w:pos="175"/>
                <w:tab w:val="left" w:pos="900"/>
                <w:tab w:val="left" w:pos="1080"/>
              </w:tabs>
              <w:suppressAutoHyphens/>
              <w:spacing w:before="0" w:beforeAutospacing="0" w:after="0" w:afterAutospacing="0"/>
              <w:ind w:left="0" w:firstLine="0"/>
              <w:jc w:val="both"/>
              <w:rPr>
                <w:snapToGrid w:val="0"/>
                <w:sz w:val="20"/>
                <w:szCs w:val="20"/>
              </w:rPr>
            </w:pPr>
            <w:r w:rsidRPr="00D52134">
              <w:rPr>
                <w:snapToGrid w:val="0"/>
                <w:sz w:val="20"/>
                <w:szCs w:val="20"/>
              </w:rPr>
              <w:t>разрабатывать программы криминологических исследований и непосредственно осуществлять их реализацию, в том числе осуществлять поиск, обработку, анализ соответствующей информации;</w:t>
            </w:r>
          </w:p>
          <w:p w:rsidR="00E670ED" w:rsidRPr="00D52134" w:rsidRDefault="00E670ED" w:rsidP="00E670ED">
            <w:pPr>
              <w:numPr>
                <w:ilvl w:val="0"/>
                <w:numId w:val="65"/>
              </w:numPr>
              <w:tabs>
                <w:tab w:val="left" w:pos="175"/>
                <w:tab w:val="left" w:pos="900"/>
                <w:tab w:val="left" w:pos="1080"/>
              </w:tabs>
              <w:suppressAutoHyphens/>
              <w:spacing w:before="0" w:beforeAutospacing="0" w:after="0" w:afterAutospacing="0"/>
              <w:ind w:left="0" w:firstLine="0"/>
              <w:jc w:val="both"/>
              <w:rPr>
                <w:snapToGrid w:val="0"/>
                <w:sz w:val="20"/>
                <w:szCs w:val="20"/>
              </w:rPr>
            </w:pPr>
            <w:r w:rsidRPr="00D52134">
              <w:rPr>
                <w:snapToGrid w:val="0"/>
                <w:sz w:val="20"/>
                <w:szCs w:val="20"/>
              </w:rPr>
              <w:t>разрабатывать исследовательские документы (анкеты, вопросники для интервью, протокола наблюдения и др.);</w:t>
            </w:r>
          </w:p>
          <w:p w:rsidR="00E670ED" w:rsidRPr="00D52134" w:rsidRDefault="00E670ED" w:rsidP="00E670ED">
            <w:pPr>
              <w:numPr>
                <w:ilvl w:val="0"/>
                <w:numId w:val="65"/>
              </w:numPr>
              <w:tabs>
                <w:tab w:val="left" w:pos="175"/>
                <w:tab w:val="left" w:pos="900"/>
                <w:tab w:val="left" w:pos="1080"/>
              </w:tabs>
              <w:suppressAutoHyphens/>
              <w:spacing w:before="0" w:beforeAutospacing="0" w:after="0" w:afterAutospacing="0"/>
              <w:ind w:left="0" w:firstLine="0"/>
              <w:jc w:val="both"/>
              <w:rPr>
                <w:snapToGrid w:val="0"/>
                <w:sz w:val="20"/>
                <w:szCs w:val="20"/>
              </w:rPr>
            </w:pPr>
            <w:r w:rsidRPr="00D52134">
              <w:rPr>
                <w:snapToGrid w:val="0"/>
                <w:sz w:val="20"/>
                <w:szCs w:val="20"/>
              </w:rPr>
              <w:t xml:space="preserve">осуществлять научное прогнозирование основных тенденций развития преступности и ее структурных составляющих, других </w:t>
            </w:r>
            <w:proofErr w:type="spellStart"/>
            <w:r w:rsidRPr="00D52134">
              <w:rPr>
                <w:snapToGrid w:val="0"/>
                <w:sz w:val="20"/>
                <w:szCs w:val="20"/>
              </w:rPr>
              <w:t>криминологически</w:t>
            </w:r>
            <w:proofErr w:type="spellEnd"/>
            <w:r w:rsidRPr="00D52134">
              <w:rPr>
                <w:snapToGrid w:val="0"/>
                <w:sz w:val="20"/>
                <w:szCs w:val="20"/>
              </w:rPr>
              <w:t xml:space="preserve"> значимых факторов;</w:t>
            </w:r>
          </w:p>
          <w:p w:rsidR="00E670ED" w:rsidRPr="00D52134" w:rsidRDefault="00E670ED" w:rsidP="00E670ED">
            <w:pPr>
              <w:numPr>
                <w:ilvl w:val="0"/>
                <w:numId w:val="65"/>
              </w:numPr>
              <w:tabs>
                <w:tab w:val="left" w:pos="175"/>
                <w:tab w:val="left" w:pos="900"/>
                <w:tab w:val="left" w:pos="1080"/>
              </w:tabs>
              <w:suppressAutoHyphens/>
              <w:spacing w:before="0" w:beforeAutospacing="0" w:after="0" w:afterAutospacing="0"/>
              <w:ind w:left="0" w:firstLine="0"/>
              <w:jc w:val="both"/>
              <w:rPr>
                <w:snapToGrid w:val="0"/>
                <w:sz w:val="20"/>
                <w:szCs w:val="20"/>
              </w:rPr>
            </w:pPr>
            <w:r w:rsidRPr="00D52134">
              <w:rPr>
                <w:snapToGrid w:val="0"/>
                <w:sz w:val="20"/>
                <w:szCs w:val="20"/>
              </w:rPr>
              <w:t xml:space="preserve">анализировать в общих чертах основные криминогенные события России и за рубежом, находить и использовать криминологическую информацию для анализа проблем, которые </w:t>
            </w:r>
            <w:r w:rsidRPr="00D52134">
              <w:rPr>
                <w:snapToGrid w:val="0"/>
                <w:sz w:val="20"/>
                <w:szCs w:val="20"/>
              </w:rPr>
              <w:lastRenderedPageBreak/>
              <w:t>могут возникнуть в профессиональной деятельности;</w:t>
            </w:r>
          </w:p>
          <w:p w:rsidR="00E670ED" w:rsidRPr="00D52134" w:rsidRDefault="00E670ED" w:rsidP="00E670ED">
            <w:pPr>
              <w:numPr>
                <w:ilvl w:val="0"/>
                <w:numId w:val="65"/>
              </w:numPr>
              <w:tabs>
                <w:tab w:val="left" w:pos="175"/>
                <w:tab w:val="left" w:pos="900"/>
                <w:tab w:val="left" w:pos="1080"/>
              </w:tabs>
              <w:suppressAutoHyphens/>
              <w:spacing w:before="0" w:beforeAutospacing="0" w:after="0" w:afterAutospacing="0"/>
              <w:ind w:left="0" w:firstLine="0"/>
              <w:jc w:val="both"/>
              <w:rPr>
                <w:snapToGrid w:val="0"/>
                <w:sz w:val="20"/>
                <w:szCs w:val="20"/>
              </w:rPr>
            </w:pPr>
            <w:r w:rsidRPr="00D52134">
              <w:rPr>
                <w:snapToGrid w:val="0"/>
                <w:sz w:val="20"/>
                <w:szCs w:val="20"/>
              </w:rPr>
              <w:t>планировать и осуществлять правоохранительную деятельность, в том числе, по профилактике отдельных видов и групп преступлений.</w:t>
            </w:r>
          </w:p>
          <w:p w:rsidR="00E670ED" w:rsidRPr="00D52134" w:rsidRDefault="00E670ED" w:rsidP="00E670ED">
            <w:pPr>
              <w:numPr>
                <w:ilvl w:val="0"/>
                <w:numId w:val="65"/>
              </w:numPr>
              <w:tabs>
                <w:tab w:val="left" w:pos="175"/>
                <w:tab w:val="left" w:pos="900"/>
                <w:tab w:val="left" w:pos="1080"/>
              </w:tabs>
              <w:suppressAutoHyphens/>
              <w:spacing w:before="0" w:beforeAutospacing="0" w:after="0" w:afterAutospacing="0"/>
              <w:ind w:left="0" w:firstLine="0"/>
              <w:jc w:val="both"/>
              <w:rPr>
                <w:snapToGrid w:val="0"/>
                <w:sz w:val="20"/>
                <w:szCs w:val="20"/>
              </w:rPr>
            </w:pPr>
            <w:r w:rsidRPr="00D52134">
              <w:rPr>
                <w:snapToGrid w:val="0"/>
                <w:sz w:val="20"/>
                <w:szCs w:val="20"/>
              </w:rPr>
              <w:t>анализировать и находить причины тех или иных криминологических явлений, в том числе причины преступного поведения;</w:t>
            </w:r>
          </w:p>
          <w:p w:rsidR="00E670ED" w:rsidRPr="00D52134" w:rsidRDefault="00E670ED" w:rsidP="00E670ED">
            <w:pPr>
              <w:numPr>
                <w:ilvl w:val="0"/>
                <w:numId w:val="65"/>
              </w:numPr>
              <w:tabs>
                <w:tab w:val="left" w:pos="175"/>
                <w:tab w:val="left" w:pos="900"/>
                <w:tab w:val="left" w:pos="1080"/>
              </w:tabs>
              <w:suppressAutoHyphens/>
              <w:spacing w:before="0" w:beforeAutospacing="0" w:after="0" w:afterAutospacing="0"/>
              <w:ind w:left="0" w:firstLine="0"/>
              <w:jc w:val="both"/>
              <w:rPr>
                <w:snapToGrid w:val="0"/>
                <w:sz w:val="20"/>
                <w:szCs w:val="20"/>
              </w:rPr>
            </w:pPr>
            <w:r w:rsidRPr="00D52134">
              <w:rPr>
                <w:snapToGrid w:val="0"/>
                <w:sz w:val="20"/>
                <w:szCs w:val="20"/>
              </w:rPr>
              <w:t xml:space="preserve">анализировать социальные явления, конкретные криминогенные ситуации и находить формы и методы их решения; </w:t>
            </w:r>
          </w:p>
          <w:p w:rsidR="00E670ED" w:rsidRPr="00D52134" w:rsidRDefault="00E670ED" w:rsidP="00E670ED">
            <w:pPr>
              <w:numPr>
                <w:ilvl w:val="0"/>
                <w:numId w:val="65"/>
              </w:numPr>
              <w:tabs>
                <w:tab w:val="left" w:pos="175"/>
                <w:tab w:val="left" w:pos="900"/>
                <w:tab w:val="left" w:pos="1080"/>
              </w:tabs>
              <w:suppressAutoHyphens/>
              <w:spacing w:before="0" w:beforeAutospacing="0" w:after="0" w:afterAutospacing="0"/>
              <w:ind w:left="0" w:firstLine="0"/>
              <w:jc w:val="both"/>
              <w:rPr>
                <w:snapToGrid w:val="0"/>
                <w:sz w:val="20"/>
                <w:szCs w:val="20"/>
              </w:rPr>
            </w:pPr>
            <w:r w:rsidRPr="00D52134">
              <w:rPr>
                <w:snapToGrid w:val="0"/>
                <w:sz w:val="20"/>
                <w:szCs w:val="20"/>
              </w:rPr>
              <w:t>применять основные методики криминологического анализа.</w:t>
            </w:r>
          </w:p>
        </w:tc>
      </w:tr>
      <w:tr w:rsidR="00E670ED" w:rsidRPr="00D52134" w:rsidTr="00A54073">
        <w:tc>
          <w:tcPr>
            <w:tcW w:w="2093" w:type="dxa"/>
            <w:vMerge/>
          </w:tcPr>
          <w:p w:rsidR="00E670ED" w:rsidRPr="00D52134" w:rsidRDefault="00E670ED" w:rsidP="00E670ED">
            <w:pPr>
              <w:tabs>
                <w:tab w:val="left" w:pos="1080"/>
              </w:tabs>
              <w:spacing w:before="0" w:beforeAutospacing="0" w:after="0" w:afterAutospacing="0"/>
              <w:rPr>
                <w:b/>
                <w:sz w:val="20"/>
                <w:szCs w:val="20"/>
              </w:rPr>
            </w:pPr>
          </w:p>
        </w:tc>
        <w:tc>
          <w:tcPr>
            <w:tcW w:w="3118" w:type="dxa"/>
          </w:tcPr>
          <w:p w:rsidR="00E670ED" w:rsidRPr="00D52134" w:rsidRDefault="00E670ED" w:rsidP="00E670ED">
            <w:pPr>
              <w:shd w:val="clear" w:color="auto" w:fill="FFFFFF"/>
              <w:spacing w:before="0" w:beforeAutospacing="0" w:after="0" w:afterAutospacing="0"/>
              <w:rPr>
                <w:sz w:val="20"/>
                <w:szCs w:val="20"/>
              </w:rPr>
            </w:pPr>
            <w:r w:rsidRPr="00D52134">
              <w:rPr>
                <w:sz w:val="20"/>
                <w:szCs w:val="20"/>
              </w:rPr>
              <w:t xml:space="preserve">ПК-4.3. Владеть: </w:t>
            </w:r>
          </w:p>
          <w:p w:rsidR="00E670ED" w:rsidRPr="00D52134" w:rsidRDefault="00E670ED" w:rsidP="00E670ED">
            <w:pPr>
              <w:spacing w:before="0" w:beforeAutospacing="0" w:after="0" w:afterAutospacing="0"/>
              <w:rPr>
                <w:sz w:val="20"/>
                <w:szCs w:val="20"/>
              </w:rPr>
            </w:pPr>
            <w:r w:rsidRPr="00D52134">
              <w:rPr>
                <w:sz w:val="20"/>
                <w:szCs w:val="20"/>
              </w:rPr>
              <w:t>навыками выявления причин и, способствующих совершению правонарушений условий</w:t>
            </w:r>
          </w:p>
        </w:tc>
        <w:tc>
          <w:tcPr>
            <w:tcW w:w="4395" w:type="dxa"/>
          </w:tcPr>
          <w:p w:rsidR="00E670ED" w:rsidRPr="00D52134" w:rsidRDefault="00E670ED" w:rsidP="00E670ED">
            <w:pPr>
              <w:tabs>
                <w:tab w:val="left" w:pos="175"/>
                <w:tab w:val="left" w:pos="234"/>
                <w:tab w:val="left" w:pos="1080"/>
              </w:tabs>
              <w:spacing w:before="0" w:beforeAutospacing="0" w:after="0" w:afterAutospacing="0"/>
              <w:rPr>
                <w:b/>
                <w:sz w:val="20"/>
                <w:szCs w:val="20"/>
                <w:u w:val="single"/>
              </w:rPr>
            </w:pPr>
            <w:r w:rsidRPr="00D52134">
              <w:rPr>
                <w:b/>
                <w:sz w:val="20"/>
                <w:szCs w:val="20"/>
                <w:u w:val="single"/>
              </w:rPr>
              <w:t>Владеть:</w:t>
            </w:r>
          </w:p>
          <w:p w:rsidR="00E670ED" w:rsidRPr="00D52134" w:rsidRDefault="00E670ED" w:rsidP="00E670ED">
            <w:pPr>
              <w:numPr>
                <w:ilvl w:val="0"/>
                <w:numId w:val="66"/>
              </w:numPr>
              <w:tabs>
                <w:tab w:val="left" w:pos="175"/>
                <w:tab w:val="left" w:pos="900"/>
                <w:tab w:val="left" w:pos="1080"/>
              </w:tabs>
              <w:suppressAutoHyphens/>
              <w:spacing w:before="0" w:beforeAutospacing="0" w:after="0" w:afterAutospacing="0"/>
              <w:ind w:left="0" w:firstLine="0"/>
              <w:jc w:val="both"/>
              <w:rPr>
                <w:snapToGrid w:val="0"/>
                <w:sz w:val="20"/>
                <w:szCs w:val="20"/>
              </w:rPr>
            </w:pPr>
            <w:r w:rsidRPr="00D52134">
              <w:rPr>
                <w:snapToGrid w:val="0"/>
                <w:sz w:val="20"/>
                <w:szCs w:val="20"/>
              </w:rPr>
              <w:t>навыками по изучению преступности, отдельных видов и групп преступлений;</w:t>
            </w:r>
          </w:p>
          <w:p w:rsidR="00E670ED" w:rsidRPr="00D52134" w:rsidRDefault="00E670ED" w:rsidP="00E670ED">
            <w:pPr>
              <w:numPr>
                <w:ilvl w:val="0"/>
                <w:numId w:val="66"/>
              </w:numPr>
              <w:tabs>
                <w:tab w:val="left" w:pos="175"/>
                <w:tab w:val="left" w:pos="900"/>
                <w:tab w:val="left" w:pos="1080"/>
              </w:tabs>
              <w:suppressAutoHyphens/>
              <w:spacing w:before="0" w:beforeAutospacing="0" w:after="0" w:afterAutospacing="0"/>
              <w:ind w:left="0" w:firstLine="0"/>
              <w:jc w:val="both"/>
              <w:rPr>
                <w:snapToGrid w:val="0"/>
                <w:sz w:val="20"/>
                <w:szCs w:val="20"/>
              </w:rPr>
            </w:pPr>
            <w:r w:rsidRPr="00D52134">
              <w:rPr>
                <w:snapToGrid w:val="0"/>
                <w:sz w:val="20"/>
                <w:szCs w:val="20"/>
              </w:rPr>
              <w:t>навыками по выявлению статистических зависимостей, установлению причинно-следственных связей;</w:t>
            </w:r>
          </w:p>
          <w:p w:rsidR="00E670ED" w:rsidRPr="00D52134" w:rsidRDefault="00E670ED" w:rsidP="00E670ED">
            <w:pPr>
              <w:numPr>
                <w:ilvl w:val="0"/>
                <w:numId w:val="66"/>
              </w:numPr>
              <w:tabs>
                <w:tab w:val="left" w:pos="175"/>
                <w:tab w:val="left" w:pos="900"/>
                <w:tab w:val="left" w:pos="1080"/>
              </w:tabs>
              <w:suppressAutoHyphens/>
              <w:spacing w:before="0" w:beforeAutospacing="0" w:after="0" w:afterAutospacing="0"/>
              <w:ind w:left="0" w:firstLine="0"/>
              <w:jc w:val="both"/>
              <w:rPr>
                <w:snapToGrid w:val="0"/>
                <w:sz w:val="20"/>
                <w:szCs w:val="20"/>
              </w:rPr>
            </w:pPr>
            <w:r w:rsidRPr="00D52134">
              <w:rPr>
                <w:snapToGrid w:val="0"/>
                <w:sz w:val="20"/>
                <w:szCs w:val="20"/>
              </w:rPr>
              <w:t>навыками по применению методов криминологического прогнозирования;</w:t>
            </w:r>
          </w:p>
          <w:p w:rsidR="00E670ED" w:rsidRPr="00D52134" w:rsidRDefault="00E670ED" w:rsidP="00E670ED">
            <w:pPr>
              <w:numPr>
                <w:ilvl w:val="0"/>
                <w:numId w:val="66"/>
              </w:numPr>
              <w:tabs>
                <w:tab w:val="left" w:pos="175"/>
                <w:tab w:val="left" w:pos="900"/>
                <w:tab w:val="left" w:pos="1080"/>
              </w:tabs>
              <w:suppressAutoHyphens/>
              <w:spacing w:before="0" w:beforeAutospacing="0" w:after="0" w:afterAutospacing="0"/>
              <w:ind w:left="0" w:firstLine="0"/>
              <w:jc w:val="both"/>
              <w:rPr>
                <w:snapToGrid w:val="0"/>
                <w:sz w:val="20"/>
                <w:szCs w:val="20"/>
              </w:rPr>
            </w:pPr>
            <w:r w:rsidRPr="00D52134">
              <w:rPr>
                <w:snapToGrid w:val="0"/>
                <w:sz w:val="20"/>
                <w:szCs w:val="20"/>
              </w:rPr>
              <w:t>навыками по предупреждению отдельных видов и групп преступлений применительно к конкретной территории;</w:t>
            </w:r>
          </w:p>
          <w:p w:rsidR="00E670ED" w:rsidRPr="00D52134" w:rsidRDefault="00E670ED" w:rsidP="00E670ED">
            <w:pPr>
              <w:pStyle w:val="affffffffff0"/>
              <w:numPr>
                <w:ilvl w:val="0"/>
                <w:numId w:val="66"/>
              </w:numPr>
              <w:tabs>
                <w:tab w:val="left" w:pos="175"/>
                <w:tab w:val="left" w:pos="708"/>
                <w:tab w:val="left" w:pos="851"/>
                <w:tab w:val="left" w:pos="900"/>
                <w:tab w:val="left" w:pos="1554"/>
              </w:tabs>
              <w:suppressAutoHyphens/>
              <w:spacing w:before="0" w:beforeAutospacing="0" w:after="0" w:afterAutospacing="0"/>
              <w:ind w:left="0" w:firstLine="0"/>
              <w:jc w:val="both"/>
              <w:rPr>
                <w:rFonts w:ascii="Times New Roman" w:hAnsi="Times New Roman"/>
                <w:sz w:val="20"/>
                <w:szCs w:val="20"/>
                <w:lang w:eastAsia="ru-RU"/>
              </w:rPr>
            </w:pPr>
            <w:r w:rsidRPr="00D52134">
              <w:rPr>
                <w:rFonts w:ascii="Times New Roman" w:hAnsi="Times New Roman"/>
                <w:snapToGrid w:val="0"/>
                <w:sz w:val="20"/>
                <w:szCs w:val="20"/>
                <w:lang w:eastAsia="ru-RU"/>
              </w:rPr>
              <w:t xml:space="preserve">навыками по составлению </w:t>
            </w:r>
            <w:proofErr w:type="spellStart"/>
            <w:r w:rsidRPr="00D52134">
              <w:rPr>
                <w:rFonts w:ascii="Times New Roman" w:hAnsi="Times New Roman"/>
                <w:snapToGrid w:val="0"/>
                <w:sz w:val="20"/>
                <w:szCs w:val="20"/>
                <w:lang w:eastAsia="ru-RU"/>
              </w:rPr>
              <w:t>виктимологических</w:t>
            </w:r>
            <w:proofErr w:type="spellEnd"/>
            <w:r w:rsidRPr="00D52134">
              <w:rPr>
                <w:rFonts w:ascii="Times New Roman" w:hAnsi="Times New Roman"/>
                <w:snapToGrid w:val="0"/>
                <w:sz w:val="20"/>
                <w:szCs w:val="20"/>
                <w:lang w:eastAsia="ru-RU"/>
              </w:rPr>
              <w:t xml:space="preserve"> рекомендаций в отношении потенциальных жертв преступлений</w:t>
            </w:r>
            <w:r w:rsidRPr="00D52134">
              <w:rPr>
                <w:rFonts w:ascii="Times New Roman" w:hAnsi="Times New Roman"/>
                <w:sz w:val="20"/>
                <w:szCs w:val="20"/>
                <w:lang w:eastAsia="ru-RU"/>
              </w:rPr>
              <w:t>.</w:t>
            </w:r>
          </w:p>
        </w:tc>
      </w:tr>
    </w:tbl>
    <w:p w:rsidR="00E670ED" w:rsidRPr="00D52134" w:rsidRDefault="00E670ED" w:rsidP="00E670ED">
      <w:pPr>
        <w:tabs>
          <w:tab w:val="left" w:pos="900"/>
          <w:tab w:val="left" w:pos="1080"/>
        </w:tabs>
        <w:suppressAutoHyphens/>
        <w:spacing w:before="0" w:beforeAutospacing="0" w:after="0" w:afterAutospacing="0"/>
        <w:ind w:firstLine="709"/>
        <w:jc w:val="both"/>
        <w:rPr>
          <w:sz w:val="20"/>
          <w:szCs w:val="20"/>
        </w:rPr>
      </w:pPr>
    </w:p>
    <w:p w:rsidR="00E670ED" w:rsidRPr="00D52134" w:rsidRDefault="00E670ED" w:rsidP="00E670ED">
      <w:pPr>
        <w:tabs>
          <w:tab w:val="left" w:pos="900"/>
          <w:tab w:val="left" w:pos="1080"/>
        </w:tabs>
        <w:suppressAutoHyphens/>
        <w:spacing w:before="0" w:beforeAutospacing="0" w:after="0" w:afterAutospacing="0"/>
        <w:ind w:firstLine="709"/>
        <w:jc w:val="both"/>
        <w:rPr>
          <w:sz w:val="20"/>
          <w:szCs w:val="20"/>
        </w:rPr>
      </w:pPr>
      <w:r w:rsidRPr="00D52134">
        <w:rPr>
          <w:sz w:val="20"/>
          <w:szCs w:val="20"/>
        </w:rPr>
        <w:t>Знания, умения и навыки, приобретаемые обучающимися в результате изучения дисциплины «Криминология», являются необходимыми для последующего поэтапного формирования компетенций и изучения дисциплин.</w:t>
      </w:r>
    </w:p>
    <w:p w:rsidR="00E670ED" w:rsidRPr="00D52134" w:rsidRDefault="00E670ED" w:rsidP="00E670ED">
      <w:pPr>
        <w:tabs>
          <w:tab w:val="left" w:pos="900"/>
          <w:tab w:val="left" w:pos="1080"/>
        </w:tabs>
        <w:suppressAutoHyphens/>
        <w:spacing w:before="0" w:beforeAutospacing="0" w:after="0" w:afterAutospacing="0"/>
        <w:ind w:firstLine="709"/>
        <w:jc w:val="both"/>
        <w:rPr>
          <w:b/>
          <w:sz w:val="20"/>
          <w:szCs w:val="20"/>
        </w:rPr>
      </w:pPr>
    </w:p>
    <w:p w:rsidR="00E670ED" w:rsidRPr="00D52134" w:rsidRDefault="00E670ED" w:rsidP="00E670ED">
      <w:pPr>
        <w:spacing w:before="0" w:beforeAutospacing="0" w:after="0" w:afterAutospacing="0"/>
        <w:rPr>
          <w:sz w:val="20"/>
          <w:szCs w:val="20"/>
        </w:rPr>
      </w:pPr>
    </w:p>
    <w:p w:rsidR="00E670ED" w:rsidRPr="003E4758" w:rsidRDefault="00E670ED" w:rsidP="00E670ED">
      <w:pPr>
        <w:pStyle w:val="1c"/>
        <w:tabs>
          <w:tab w:val="right" w:leader="dot" w:pos="9600"/>
        </w:tabs>
        <w:spacing w:before="0" w:beforeAutospacing="0" w:after="0" w:afterAutospacing="0"/>
        <w:ind w:left="0" w:firstLine="709"/>
        <w:rPr>
          <w:b/>
          <w:sz w:val="20"/>
        </w:rPr>
      </w:pPr>
      <w:r w:rsidRPr="003E4758">
        <w:rPr>
          <w:b/>
          <w:sz w:val="20"/>
        </w:rPr>
        <w:t xml:space="preserve">4 Объем дисциплины и виды учебной работы </w:t>
      </w:r>
    </w:p>
    <w:p w:rsidR="00E670ED" w:rsidRPr="00D52134" w:rsidRDefault="00E670ED" w:rsidP="00E670ED">
      <w:pPr>
        <w:spacing w:before="0" w:beforeAutospacing="0" w:after="0" w:afterAutospacing="0"/>
        <w:ind w:firstLine="680"/>
        <w:rPr>
          <w:b/>
          <w:sz w:val="20"/>
          <w:szCs w:val="20"/>
        </w:rPr>
      </w:pPr>
    </w:p>
    <w:p w:rsidR="00E670ED" w:rsidRPr="00D52134" w:rsidRDefault="00E670ED" w:rsidP="00E670ED">
      <w:pPr>
        <w:spacing w:before="0" w:beforeAutospacing="0" w:after="0" w:afterAutospacing="0"/>
        <w:ind w:firstLine="680"/>
        <w:rPr>
          <w:sz w:val="20"/>
          <w:szCs w:val="20"/>
        </w:rPr>
      </w:pPr>
      <w:r w:rsidRPr="00D52134">
        <w:rPr>
          <w:sz w:val="20"/>
          <w:szCs w:val="20"/>
        </w:rPr>
        <w:t>Учебным планом предусматриваются следующие виды работы по дисциплине:</w:t>
      </w:r>
    </w:p>
    <w:p w:rsidR="00E670ED" w:rsidRPr="00D52134" w:rsidRDefault="00E670ED" w:rsidP="00E670ED">
      <w:pPr>
        <w:spacing w:before="0" w:beforeAutospacing="0" w:after="0" w:afterAutospacing="0"/>
        <w:ind w:firstLine="680"/>
        <w:jc w:val="right"/>
        <w:rPr>
          <w:b/>
          <w:sz w:val="20"/>
          <w:szCs w:val="20"/>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742"/>
        <w:gridCol w:w="1069"/>
        <w:gridCol w:w="1070"/>
        <w:gridCol w:w="1069"/>
        <w:gridCol w:w="1070"/>
      </w:tblGrid>
      <w:tr w:rsidR="00E670ED" w:rsidRPr="00D52134" w:rsidTr="00A54073">
        <w:tc>
          <w:tcPr>
            <w:tcW w:w="766" w:type="dxa"/>
            <w:vMerge w:val="restart"/>
            <w:vAlign w:val="center"/>
          </w:tcPr>
          <w:p w:rsidR="00E670ED" w:rsidRPr="00D52134" w:rsidRDefault="00E670ED" w:rsidP="00E670ED">
            <w:pPr>
              <w:pStyle w:val="afffd"/>
              <w:snapToGrid w:val="0"/>
              <w:jc w:val="center"/>
              <w:rPr>
                <w:b/>
                <w:sz w:val="20"/>
                <w:szCs w:val="20"/>
              </w:rPr>
            </w:pPr>
            <w:r w:rsidRPr="00D52134">
              <w:rPr>
                <w:b/>
                <w:sz w:val="20"/>
                <w:szCs w:val="20"/>
              </w:rPr>
              <w:t>№ п/п</w:t>
            </w:r>
          </w:p>
        </w:tc>
        <w:tc>
          <w:tcPr>
            <w:tcW w:w="4742" w:type="dxa"/>
            <w:vMerge w:val="restart"/>
            <w:vAlign w:val="center"/>
          </w:tcPr>
          <w:p w:rsidR="00E670ED" w:rsidRPr="00D52134" w:rsidRDefault="00E670ED" w:rsidP="00E670ED">
            <w:pPr>
              <w:pStyle w:val="afffd"/>
              <w:snapToGrid w:val="0"/>
              <w:jc w:val="center"/>
              <w:rPr>
                <w:b/>
                <w:sz w:val="20"/>
                <w:szCs w:val="20"/>
              </w:rPr>
            </w:pPr>
            <w:r w:rsidRPr="00D52134">
              <w:rPr>
                <w:b/>
                <w:sz w:val="20"/>
                <w:szCs w:val="20"/>
              </w:rPr>
              <w:t>Виды учебных занятий</w:t>
            </w:r>
          </w:p>
        </w:tc>
        <w:tc>
          <w:tcPr>
            <w:tcW w:w="4278" w:type="dxa"/>
            <w:gridSpan w:val="4"/>
          </w:tcPr>
          <w:p w:rsidR="00E670ED" w:rsidRPr="00D52134" w:rsidRDefault="00E670ED" w:rsidP="00E670ED">
            <w:pPr>
              <w:tabs>
                <w:tab w:val="left" w:pos="900"/>
              </w:tabs>
              <w:spacing w:before="0" w:beforeAutospacing="0" w:after="0" w:afterAutospacing="0"/>
              <w:jc w:val="center"/>
              <w:rPr>
                <w:b/>
                <w:sz w:val="20"/>
                <w:szCs w:val="20"/>
              </w:rPr>
            </w:pPr>
            <w:r w:rsidRPr="00D52134">
              <w:rPr>
                <w:b/>
                <w:sz w:val="20"/>
                <w:szCs w:val="20"/>
              </w:rPr>
              <w:t xml:space="preserve">Всего часов по формам обучения, </w:t>
            </w:r>
            <w:proofErr w:type="spellStart"/>
            <w:r w:rsidRPr="00D52134">
              <w:rPr>
                <w:b/>
                <w:sz w:val="20"/>
                <w:szCs w:val="20"/>
              </w:rPr>
              <w:t>ак</w:t>
            </w:r>
            <w:proofErr w:type="spellEnd"/>
            <w:r w:rsidRPr="00D52134">
              <w:rPr>
                <w:b/>
                <w:sz w:val="20"/>
                <w:szCs w:val="20"/>
              </w:rPr>
              <w:t>. ч</w:t>
            </w:r>
          </w:p>
        </w:tc>
      </w:tr>
      <w:tr w:rsidR="00E670ED" w:rsidRPr="00D52134" w:rsidTr="00A54073">
        <w:tc>
          <w:tcPr>
            <w:tcW w:w="766" w:type="dxa"/>
            <w:vMerge/>
          </w:tcPr>
          <w:p w:rsidR="00E670ED" w:rsidRPr="00D52134" w:rsidRDefault="00E670ED" w:rsidP="00E670ED">
            <w:pPr>
              <w:tabs>
                <w:tab w:val="left" w:pos="900"/>
              </w:tabs>
              <w:spacing w:before="0" w:beforeAutospacing="0" w:after="0" w:afterAutospacing="0"/>
              <w:rPr>
                <w:b/>
                <w:sz w:val="20"/>
                <w:szCs w:val="20"/>
              </w:rPr>
            </w:pPr>
          </w:p>
        </w:tc>
        <w:tc>
          <w:tcPr>
            <w:tcW w:w="4742" w:type="dxa"/>
            <w:vMerge/>
          </w:tcPr>
          <w:p w:rsidR="00E670ED" w:rsidRPr="00D52134" w:rsidRDefault="00E670ED" w:rsidP="00E670ED">
            <w:pPr>
              <w:tabs>
                <w:tab w:val="left" w:pos="900"/>
              </w:tabs>
              <w:spacing w:before="0" w:beforeAutospacing="0" w:after="0" w:afterAutospacing="0"/>
              <w:rPr>
                <w:b/>
                <w:sz w:val="20"/>
                <w:szCs w:val="20"/>
              </w:rPr>
            </w:pPr>
          </w:p>
        </w:tc>
        <w:tc>
          <w:tcPr>
            <w:tcW w:w="2139" w:type="dxa"/>
            <w:gridSpan w:val="2"/>
            <w:vAlign w:val="center"/>
          </w:tcPr>
          <w:p w:rsidR="00E670ED" w:rsidRPr="00D52134" w:rsidRDefault="00E670ED" w:rsidP="00E670ED">
            <w:pPr>
              <w:pStyle w:val="afffd"/>
              <w:snapToGrid w:val="0"/>
              <w:jc w:val="center"/>
              <w:rPr>
                <w:b/>
                <w:sz w:val="20"/>
                <w:szCs w:val="20"/>
              </w:rPr>
            </w:pPr>
            <w:r w:rsidRPr="00D52134">
              <w:rPr>
                <w:b/>
                <w:sz w:val="20"/>
                <w:szCs w:val="20"/>
              </w:rPr>
              <w:t>Очная</w:t>
            </w:r>
          </w:p>
        </w:tc>
        <w:tc>
          <w:tcPr>
            <w:tcW w:w="2139" w:type="dxa"/>
            <w:gridSpan w:val="2"/>
          </w:tcPr>
          <w:p w:rsidR="00E670ED" w:rsidRPr="00D52134" w:rsidRDefault="00E670ED" w:rsidP="00E670ED">
            <w:pPr>
              <w:pStyle w:val="afffd"/>
              <w:snapToGrid w:val="0"/>
              <w:jc w:val="center"/>
              <w:rPr>
                <w:b/>
                <w:sz w:val="20"/>
                <w:szCs w:val="20"/>
              </w:rPr>
            </w:pPr>
            <w:r w:rsidRPr="00D52134">
              <w:rPr>
                <w:b/>
                <w:sz w:val="20"/>
                <w:szCs w:val="20"/>
              </w:rPr>
              <w:t>Заочная</w:t>
            </w:r>
          </w:p>
        </w:tc>
      </w:tr>
      <w:tr w:rsidR="00E670ED" w:rsidRPr="00D52134" w:rsidTr="00A54073">
        <w:tc>
          <w:tcPr>
            <w:tcW w:w="766" w:type="dxa"/>
            <w:vMerge/>
          </w:tcPr>
          <w:p w:rsidR="00E670ED" w:rsidRPr="00D52134" w:rsidRDefault="00E670ED" w:rsidP="00E670ED">
            <w:pPr>
              <w:tabs>
                <w:tab w:val="left" w:pos="900"/>
              </w:tabs>
              <w:spacing w:before="0" w:beforeAutospacing="0" w:after="0" w:afterAutospacing="0"/>
              <w:rPr>
                <w:b/>
                <w:sz w:val="20"/>
                <w:szCs w:val="20"/>
              </w:rPr>
            </w:pPr>
          </w:p>
        </w:tc>
        <w:tc>
          <w:tcPr>
            <w:tcW w:w="4742" w:type="dxa"/>
            <w:vMerge/>
          </w:tcPr>
          <w:p w:rsidR="00E670ED" w:rsidRPr="00D52134" w:rsidRDefault="00E670ED" w:rsidP="00E670ED">
            <w:pPr>
              <w:tabs>
                <w:tab w:val="left" w:pos="900"/>
              </w:tabs>
              <w:spacing w:before="0" w:beforeAutospacing="0" w:after="0" w:afterAutospacing="0"/>
              <w:rPr>
                <w:b/>
                <w:sz w:val="20"/>
                <w:szCs w:val="20"/>
              </w:rPr>
            </w:pPr>
          </w:p>
        </w:tc>
        <w:tc>
          <w:tcPr>
            <w:tcW w:w="1069" w:type="dxa"/>
            <w:vAlign w:val="center"/>
          </w:tcPr>
          <w:p w:rsidR="00E670ED" w:rsidRPr="00D52134" w:rsidRDefault="00E670ED" w:rsidP="00E670ED">
            <w:pPr>
              <w:tabs>
                <w:tab w:val="left" w:pos="900"/>
              </w:tabs>
              <w:spacing w:before="0" w:beforeAutospacing="0" w:after="0" w:afterAutospacing="0"/>
              <w:jc w:val="center"/>
              <w:rPr>
                <w:b/>
                <w:sz w:val="20"/>
                <w:szCs w:val="20"/>
              </w:rPr>
            </w:pPr>
            <w:r w:rsidRPr="00D52134">
              <w:rPr>
                <w:b/>
                <w:sz w:val="20"/>
                <w:szCs w:val="20"/>
              </w:rPr>
              <w:t>всего</w:t>
            </w:r>
          </w:p>
        </w:tc>
        <w:tc>
          <w:tcPr>
            <w:tcW w:w="1070" w:type="dxa"/>
            <w:vAlign w:val="center"/>
          </w:tcPr>
          <w:p w:rsidR="00E670ED" w:rsidRPr="00D52134" w:rsidRDefault="00E670ED" w:rsidP="00E670ED">
            <w:pPr>
              <w:tabs>
                <w:tab w:val="left" w:pos="900"/>
              </w:tabs>
              <w:spacing w:before="0" w:beforeAutospacing="0" w:after="0" w:afterAutospacing="0"/>
              <w:jc w:val="center"/>
              <w:rPr>
                <w:b/>
                <w:sz w:val="20"/>
                <w:szCs w:val="20"/>
              </w:rPr>
            </w:pPr>
            <w:r w:rsidRPr="00D52134">
              <w:rPr>
                <w:b/>
                <w:sz w:val="20"/>
                <w:szCs w:val="20"/>
              </w:rPr>
              <w:t>в том числе</w:t>
            </w:r>
          </w:p>
        </w:tc>
        <w:tc>
          <w:tcPr>
            <w:tcW w:w="1069" w:type="dxa"/>
            <w:vAlign w:val="center"/>
          </w:tcPr>
          <w:p w:rsidR="00E670ED" w:rsidRPr="00D52134" w:rsidRDefault="00E670ED" w:rsidP="00E670ED">
            <w:pPr>
              <w:tabs>
                <w:tab w:val="left" w:pos="900"/>
              </w:tabs>
              <w:spacing w:before="0" w:beforeAutospacing="0" w:after="0" w:afterAutospacing="0"/>
              <w:jc w:val="center"/>
              <w:rPr>
                <w:b/>
                <w:sz w:val="20"/>
                <w:szCs w:val="20"/>
              </w:rPr>
            </w:pPr>
            <w:r w:rsidRPr="00D52134">
              <w:rPr>
                <w:b/>
                <w:sz w:val="20"/>
                <w:szCs w:val="20"/>
              </w:rPr>
              <w:t>всего</w:t>
            </w:r>
          </w:p>
        </w:tc>
        <w:tc>
          <w:tcPr>
            <w:tcW w:w="1070" w:type="dxa"/>
            <w:vAlign w:val="center"/>
          </w:tcPr>
          <w:p w:rsidR="00E670ED" w:rsidRPr="00D52134" w:rsidRDefault="00E670ED" w:rsidP="00E670ED">
            <w:pPr>
              <w:tabs>
                <w:tab w:val="left" w:pos="900"/>
              </w:tabs>
              <w:spacing w:before="0" w:beforeAutospacing="0" w:after="0" w:afterAutospacing="0"/>
              <w:jc w:val="center"/>
              <w:rPr>
                <w:b/>
                <w:sz w:val="20"/>
                <w:szCs w:val="20"/>
              </w:rPr>
            </w:pPr>
            <w:r w:rsidRPr="00D52134">
              <w:rPr>
                <w:b/>
                <w:sz w:val="20"/>
                <w:szCs w:val="20"/>
              </w:rPr>
              <w:t>в том числе</w:t>
            </w:r>
          </w:p>
        </w:tc>
      </w:tr>
      <w:tr w:rsidR="00E670ED" w:rsidRPr="00D52134" w:rsidTr="00A54073">
        <w:tc>
          <w:tcPr>
            <w:tcW w:w="766" w:type="dxa"/>
            <w:vMerge w:val="restart"/>
          </w:tcPr>
          <w:p w:rsidR="00E670ED" w:rsidRPr="00D52134" w:rsidRDefault="00E670ED" w:rsidP="00E670ED">
            <w:pPr>
              <w:suppressAutoHyphens/>
              <w:snapToGrid w:val="0"/>
              <w:spacing w:before="0" w:beforeAutospacing="0" w:after="0" w:afterAutospacing="0"/>
              <w:rPr>
                <w:b/>
                <w:sz w:val="20"/>
                <w:szCs w:val="20"/>
              </w:rPr>
            </w:pPr>
            <w:r w:rsidRPr="00D52134">
              <w:rPr>
                <w:b/>
                <w:sz w:val="20"/>
                <w:szCs w:val="20"/>
              </w:rPr>
              <w:t>1</w:t>
            </w:r>
          </w:p>
        </w:tc>
        <w:tc>
          <w:tcPr>
            <w:tcW w:w="4742" w:type="dxa"/>
          </w:tcPr>
          <w:p w:rsidR="00E670ED" w:rsidRPr="00D52134" w:rsidRDefault="00E670ED" w:rsidP="00E670ED">
            <w:pPr>
              <w:suppressAutoHyphens/>
              <w:snapToGrid w:val="0"/>
              <w:spacing w:before="0" w:beforeAutospacing="0" w:after="0" w:afterAutospacing="0"/>
              <w:rPr>
                <w:b/>
                <w:sz w:val="20"/>
                <w:szCs w:val="20"/>
              </w:rPr>
            </w:pPr>
            <w:r w:rsidRPr="00D52134">
              <w:rPr>
                <w:b/>
                <w:sz w:val="20"/>
                <w:szCs w:val="20"/>
              </w:rPr>
              <w:t>Контактная работа (объем работы обучающихся во взаимодействии с преподавателем) (всего)</w:t>
            </w:r>
          </w:p>
        </w:tc>
        <w:tc>
          <w:tcPr>
            <w:tcW w:w="1069" w:type="dxa"/>
          </w:tcPr>
          <w:p w:rsidR="00E670ED" w:rsidRPr="00D52134" w:rsidRDefault="00E670ED" w:rsidP="00E670ED">
            <w:pPr>
              <w:suppressAutoHyphens/>
              <w:snapToGrid w:val="0"/>
              <w:spacing w:before="0" w:beforeAutospacing="0" w:after="0" w:afterAutospacing="0"/>
              <w:jc w:val="center"/>
              <w:rPr>
                <w:b/>
                <w:sz w:val="20"/>
                <w:szCs w:val="20"/>
              </w:rPr>
            </w:pPr>
          </w:p>
        </w:tc>
        <w:tc>
          <w:tcPr>
            <w:tcW w:w="1070" w:type="dxa"/>
          </w:tcPr>
          <w:p w:rsidR="00E670ED" w:rsidRPr="00D52134" w:rsidRDefault="00E670ED" w:rsidP="00E670ED">
            <w:pPr>
              <w:pStyle w:val="afffd"/>
              <w:snapToGrid w:val="0"/>
              <w:jc w:val="center"/>
              <w:rPr>
                <w:b/>
                <w:sz w:val="20"/>
                <w:szCs w:val="20"/>
              </w:rPr>
            </w:pPr>
          </w:p>
        </w:tc>
        <w:tc>
          <w:tcPr>
            <w:tcW w:w="1069" w:type="dxa"/>
          </w:tcPr>
          <w:p w:rsidR="00E670ED" w:rsidRPr="00D52134" w:rsidRDefault="00E670ED" w:rsidP="00E670ED">
            <w:pPr>
              <w:pStyle w:val="afffd"/>
              <w:snapToGrid w:val="0"/>
              <w:jc w:val="center"/>
              <w:rPr>
                <w:b/>
                <w:sz w:val="20"/>
                <w:szCs w:val="20"/>
              </w:rPr>
            </w:pPr>
            <w:r w:rsidRPr="00D52134">
              <w:rPr>
                <w:b/>
                <w:sz w:val="20"/>
                <w:szCs w:val="20"/>
              </w:rPr>
              <w:t>24,2</w:t>
            </w:r>
          </w:p>
        </w:tc>
        <w:tc>
          <w:tcPr>
            <w:tcW w:w="1070" w:type="dxa"/>
          </w:tcPr>
          <w:p w:rsidR="00E670ED" w:rsidRPr="00D52134" w:rsidRDefault="00E670ED" w:rsidP="00E670ED">
            <w:pPr>
              <w:pStyle w:val="afffd"/>
              <w:snapToGrid w:val="0"/>
              <w:jc w:val="center"/>
              <w:rPr>
                <w:b/>
                <w:sz w:val="20"/>
                <w:szCs w:val="20"/>
              </w:rPr>
            </w:pPr>
          </w:p>
        </w:tc>
      </w:tr>
      <w:tr w:rsidR="00E670ED" w:rsidRPr="00D52134" w:rsidTr="00A54073">
        <w:tc>
          <w:tcPr>
            <w:tcW w:w="766" w:type="dxa"/>
            <w:vMerge/>
          </w:tcPr>
          <w:p w:rsidR="00E670ED" w:rsidRPr="00D52134" w:rsidRDefault="00E670ED" w:rsidP="00E670ED">
            <w:pPr>
              <w:suppressAutoHyphens/>
              <w:snapToGrid w:val="0"/>
              <w:spacing w:before="0" w:beforeAutospacing="0" w:after="0" w:afterAutospacing="0"/>
              <w:rPr>
                <w:b/>
                <w:sz w:val="20"/>
                <w:szCs w:val="20"/>
              </w:rPr>
            </w:pPr>
          </w:p>
        </w:tc>
        <w:tc>
          <w:tcPr>
            <w:tcW w:w="4742" w:type="dxa"/>
          </w:tcPr>
          <w:p w:rsidR="00E670ED" w:rsidRPr="00D52134" w:rsidRDefault="00E670ED" w:rsidP="00E670ED">
            <w:pPr>
              <w:suppressAutoHyphens/>
              <w:snapToGrid w:val="0"/>
              <w:spacing w:before="0" w:beforeAutospacing="0" w:after="0" w:afterAutospacing="0"/>
              <w:rPr>
                <w:b/>
                <w:i/>
                <w:sz w:val="20"/>
                <w:szCs w:val="20"/>
              </w:rPr>
            </w:pPr>
            <w:r w:rsidRPr="00D52134">
              <w:rPr>
                <w:i/>
                <w:sz w:val="20"/>
                <w:szCs w:val="20"/>
              </w:rPr>
              <w:t>В том числе в форме практической подготовки</w:t>
            </w:r>
          </w:p>
        </w:tc>
        <w:tc>
          <w:tcPr>
            <w:tcW w:w="1069" w:type="dxa"/>
          </w:tcPr>
          <w:p w:rsidR="00E670ED" w:rsidRPr="00D52134" w:rsidRDefault="00E670ED" w:rsidP="00E670ED">
            <w:pPr>
              <w:suppressAutoHyphens/>
              <w:snapToGrid w:val="0"/>
              <w:spacing w:before="0" w:beforeAutospacing="0" w:after="0" w:afterAutospacing="0"/>
              <w:jc w:val="center"/>
              <w:rPr>
                <w:b/>
                <w:sz w:val="20"/>
                <w:szCs w:val="20"/>
              </w:rPr>
            </w:pPr>
          </w:p>
        </w:tc>
        <w:tc>
          <w:tcPr>
            <w:tcW w:w="1070" w:type="dxa"/>
          </w:tcPr>
          <w:p w:rsidR="00E670ED" w:rsidRPr="00D52134" w:rsidRDefault="00E670ED" w:rsidP="00E670ED">
            <w:pPr>
              <w:pStyle w:val="afffd"/>
              <w:snapToGrid w:val="0"/>
              <w:jc w:val="center"/>
              <w:rPr>
                <w:b/>
                <w:sz w:val="20"/>
                <w:szCs w:val="20"/>
              </w:rPr>
            </w:pPr>
          </w:p>
        </w:tc>
        <w:tc>
          <w:tcPr>
            <w:tcW w:w="1069" w:type="dxa"/>
          </w:tcPr>
          <w:p w:rsidR="00E670ED" w:rsidRPr="00D52134" w:rsidRDefault="00E670ED" w:rsidP="00E670ED">
            <w:pPr>
              <w:pStyle w:val="afffd"/>
              <w:snapToGrid w:val="0"/>
              <w:jc w:val="center"/>
              <w:rPr>
                <w:b/>
                <w:sz w:val="20"/>
                <w:szCs w:val="20"/>
              </w:rPr>
            </w:pPr>
          </w:p>
        </w:tc>
        <w:tc>
          <w:tcPr>
            <w:tcW w:w="1070" w:type="dxa"/>
          </w:tcPr>
          <w:p w:rsidR="00E670ED" w:rsidRPr="00D52134" w:rsidRDefault="00E670ED" w:rsidP="00E670ED">
            <w:pPr>
              <w:pStyle w:val="afffd"/>
              <w:snapToGrid w:val="0"/>
              <w:jc w:val="center"/>
              <w:rPr>
                <w:b/>
                <w:i/>
                <w:sz w:val="20"/>
                <w:szCs w:val="20"/>
              </w:rPr>
            </w:pPr>
            <w:r w:rsidRPr="00D52134">
              <w:rPr>
                <w:b/>
                <w:i/>
                <w:sz w:val="20"/>
                <w:szCs w:val="20"/>
              </w:rPr>
              <w:t>4</w:t>
            </w:r>
          </w:p>
        </w:tc>
      </w:tr>
      <w:tr w:rsidR="00E670ED" w:rsidRPr="00D52134" w:rsidTr="00A54073">
        <w:tc>
          <w:tcPr>
            <w:tcW w:w="766" w:type="dxa"/>
          </w:tcPr>
          <w:p w:rsidR="00E670ED" w:rsidRPr="00D52134" w:rsidRDefault="00E670ED" w:rsidP="00E670ED">
            <w:pPr>
              <w:suppressAutoHyphens/>
              <w:snapToGrid w:val="0"/>
              <w:spacing w:before="0" w:beforeAutospacing="0" w:after="0" w:afterAutospacing="0"/>
              <w:rPr>
                <w:sz w:val="20"/>
                <w:szCs w:val="20"/>
              </w:rPr>
            </w:pPr>
            <w:r w:rsidRPr="00D52134">
              <w:rPr>
                <w:sz w:val="20"/>
                <w:szCs w:val="20"/>
              </w:rPr>
              <w:t>1.1</w:t>
            </w:r>
          </w:p>
        </w:tc>
        <w:tc>
          <w:tcPr>
            <w:tcW w:w="4742" w:type="dxa"/>
          </w:tcPr>
          <w:p w:rsidR="00E670ED" w:rsidRPr="00D52134" w:rsidRDefault="00E670ED" w:rsidP="00E670ED">
            <w:pPr>
              <w:suppressAutoHyphens/>
              <w:snapToGrid w:val="0"/>
              <w:spacing w:before="0" w:beforeAutospacing="0" w:after="0" w:afterAutospacing="0"/>
              <w:rPr>
                <w:sz w:val="20"/>
                <w:szCs w:val="20"/>
              </w:rPr>
            </w:pPr>
            <w:r w:rsidRPr="00D52134">
              <w:rPr>
                <w:sz w:val="20"/>
                <w:szCs w:val="20"/>
              </w:rPr>
              <w:t>занятия лекционного типа (лекции)</w:t>
            </w:r>
          </w:p>
        </w:tc>
        <w:tc>
          <w:tcPr>
            <w:tcW w:w="1069" w:type="dxa"/>
          </w:tcPr>
          <w:p w:rsidR="00E670ED" w:rsidRPr="00D52134" w:rsidRDefault="00E670ED" w:rsidP="00E670ED">
            <w:pPr>
              <w:suppressAutoHyphens/>
              <w:snapToGrid w:val="0"/>
              <w:spacing w:before="0" w:beforeAutospacing="0" w:after="0" w:afterAutospacing="0"/>
              <w:jc w:val="center"/>
              <w:rPr>
                <w:sz w:val="20"/>
                <w:szCs w:val="20"/>
              </w:rPr>
            </w:pPr>
          </w:p>
        </w:tc>
        <w:tc>
          <w:tcPr>
            <w:tcW w:w="1070" w:type="dxa"/>
          </w:tcPr>
          <w:p w:rsidR="00E670ED" w:rsidRPr="00D52134" w:rsidRDefault="00E670ED" w:rsidP="00E670ED">
            <w:pPr>
              <w:pStyle w:val="afffd"/>
              <w:snapToGrid w:val="0"/>
              <w:jc w:val="center"/>
              <w:rPr>
                <w:sz w:val="20"/>
                <w:szCs w:val="20"/>
              </w:rPr>
            </w:pPr>
          </w:p>
        </w:tc>
        <w:tc>
          <w:tcPr>
            <w:tcW w:w="1069" w:type="dxa"/>
          </w:tcPr>
          <w:p w:rsidR="00E670ED" w:rsidRPr="00D52134" w:rsidRDefault="00E670ED" w:rsidP="00E670ED">
            <w:pPr>
              <w:pStyle w:val="afffd"/>
              <w:snapToGrid w:val="0"/>
              <w:jc w:val="center"/>
              <w:rPr>
                <w:sz w:val="20"/>
                <w:szCs w:val="20"/>
              </w:rPr>
            </w:pPr>
            <w:r w:rsidRPr="00D52134">
              <w:rPr>
                <w:sz w:val="20"/>
                <w:szCs w:val="20"/>
              </w:rPr>
              <w:t>4</w:t>
            </w:r>
          </w:p>
        </w:tc>
        <w:tc>
          <w:tcPr>
            <w:tcW w:w="1070" w:type="dxa"/>
          </w:tcPr>
          <w:p w:rsidR="00E670ED" w:rsidRPr="00D52134" w:rsidRDefault="00E670ED" w:rsidP="00E670ED">
            <w:pPr>
              <w:pStyle w:val="afffd"/>
              <w:snapToGrid w:val="0"/>
              <w:jc w:val="center"/>
              <w:rPr>
                <w:sz w:val="20"/>
                <w:szCs w:val="20"/>
              </w:rPr>
            </w:pPr>
          </w:p>
        </w:tc>
      </w:tr>
      <w:tr w:rsidR="00E670ED" w:rsidRPr="00D52134" w:rsidTr="00A54073">
        <w:tc>
          <w:tcPr>
            <w:tcW w:w="766" w:type="dxa"/>
          </w:tcPr>
          <w:p w:rsidR="00E670ED" w:rsidRPr="00D52134" w:rsidRDefault="00E670ED" w:rsidP="00E670ED">
            <w:pPr>
              <w:suppressAutoHyphens/>
              <w:snapToGrid w:val="0"/>
              <w:spacing w:before="0" w:beforeAutospacing="0" w:after="0" w:afterAutospacing="0"/>
              <w:rPr>
                <w:sz w:val="20"/>
                <w:szCs w:val="20"/>
              </w:rPr>
            </w:pPr>
            <w:r w:rsidRPr="00D52134">
              <w:rPr>
                <w:sz w:val="20"/>
                <w:szCs w:val="20"/>
              </w:rPr>
              <w:t>1.2</w:t>
            </w:r>
          </w:p>
        </w:tc>
        <w:tc>
          <w:tcPr>
            <w:tcW w:w="4742" w:type="dxa"/>
          </w:tcPr>
          <w:p w:rsidR="00E670ED" w:rsidRPr="00D52134" w:rsidRDefault="00E670ED" w:rsidP="00E670ED">
            <w:pPr>
              <w:suppressAutoHyphens/>
              <w:snapToGrid w:val="0"/>
              <w:spacing w:before="0" w:beforeAutospacing="0" w:after="0" w:afterAutospacing="0"/>
              <w:rPr>
                <w:sz w:val="20"/>
                <w:szCs w:val="20"/>
              </w:rPr>
            </w:pPr>
            <w:r w:rsidRPr="00D52134">
              <w:rPr>
                <w:sz w:val="20"/>
                <w:szCs w:val="20"/>
              </w:rPr>
              <w:t xml:space="preserve">занятия семинарского типа (практические)*, </w:t>
            </w:r>
          </w:p>
          <w:p w:rsidR="00E670ED" w:rsidRPr="00D52134" w:rsidRDefault="00E670ED" w:rsidP="00E670ED">
            <w:pPr>
              <w:suppressAutoHyphens/>
              <w:snapToGrid w:val="0"/>
              <w:spacing w:before="0" w:beforeAutospacing="0" w:after="0" w:afterAutospacing="0"/>
              <w:rPr>
                <w:sz w:val="20"/>
                <w:szCs w:val="20"/>
              </w:rPr>
            </w:pPr>
            <w:r w:rsidRPr="00D52134">
              <w:rPr>
                <w:sz w:val="20"/>
                <w:szCs w:val="20"/>
              </w:rPr>
              <w:t xml:space="preserve">в том числе: </w:t>
            </w:r>
          </w:p>
        </w:tc>
        <w:tc>
          <w:tcPr>
            <w:tcW w:w="1069" w:type="dxa"/>
          </w:tcPr>
          <w:p w:rsidR="00E670ED" w:rsidRPr="00D52134" w:rsidRDefault="00E670ED" w:rsidP="00E670ED">
            <w:pPr>
              <w:suppressAutoHyphens/>
              <w:snapToGrid w:val="0"/>
              <w:spacing w:before="0" w:beforeAutospacing="0" w:after="0" w:afterAutospacing="0"/>
              <w:jc w:val="center"/>
              <w:rPr>
                <w:sz w:val="20"/>
                <w:szCs w:val="20"/>
              </w:rPr>
            </w:pPr>
          </w:p>
        </w:tc>
        <w:tc>
          <w:tcPr>
            <w:tcW w:w="1070" w:type="dxa"/>
          </w:tcPr>
          <w:p w:rsidR="00E670ED" w:rsidRPr="00D52134" w:rsidRDefault="00E670ED" w:rsidP="00E670ED">
            <w:pPr>
              <w:pStyle w:val="afffd"/>
              <w:snapToGrid w:val="0"/>
              <w:jc w:val="center"/>
              <w:rPr>
                <w:sz w:val="20"/>
                <w:szCs w:val="20"/>
              </w:rPr>
            </w:pPr>
          </w:p>
        </w:tc>
        <w:tc>
          <w:tcPr>
            <w:tcW w:w="1069" w:type="dxa"/>
          </w:tcPr>
          <w:p w:rsidR="00E670ED" w:rsidRPr="00D52134" w:rsidRDefault="00E670ED" w:rsidP="00E670ED">
            <w:pPr>
              <w:pStyle w:val="afffd"/>
              <w:snapToGrid w:val="0"/>
              <w:jc w:val="center"/>
              <w:rPr>
                <w:sz w:val="20"/>
                <w:szCs w:val="20"/>
              </w:rPr>
            </w:pPr>
            <w:r w:rsidRPr="00D52134">
              <w:rPr>
                <w:sz w:val="20"/>
                <w:szCs w:val="20"/>
              </w:rPr>
              <w:t>16</w:t>
            </w:r>
          </w:p>
        </w:tc>
        <w:tc>
          <w:tcPr>
            <w:tcW w:w="1070" w:type="dxa"/>
          </w:tcPr>
          <w:p w:rsidR="00E670ED" w:rsidRPr="00D52134" w:rsidRDefault="00E670ED" w:rsidP="00E670ED">
            <w:pPr>
              <w:pStyle w:val="afffd"/>
              <w:snapToGrid w:val="0"/>
              <w:jc w:val="center"/>
              <w:rPr>
                <w:sz w:val="20"/>
                <w:szCs w:val="20"/>
              </w:rPr>
            </w:pPr>
          </w:p>
        </w:tc>
      </w:tr>
      <w:tr w:rsidR="00E670ED" w:rsidRPr="00D52134" w:rsidTr="00A54073">
        <w:tc>
          <w:tcPr>
            <w:tcW w:w="766" w:type="dxa"/>
            <w:vMerge w:val="restart"/>
          </w:tcPr>
          <w:p w:rsidR="00E670ED" w:rsidRPr="00D52134" w:rsidRDefault="00E670ED" w:rsidP="00E670ED">
            <w:pPr>
              <w:suppressAutoHyphens/>
              <w:snapToGrid w:val="0"/>
              <w:spacing w:before="0" w:beforeAutospacing="0" w:after="0" w:afterAutospacing="0"/>
              <w:rPr>
                <w:sz w:val="20"/>
                <w:szCs w:val="20"/>
              </w:rPr>
            </w:pPr>
            <w:r w:rsidRPr="00D52134">
              <w:rPr>
                <w:sz w:val="20"/>
                <w:szCs w:val="20"/>
              </w:rPr>
              <w:t>1.2.1</w:t>
            </w:r>
          </w:p>
        </w:tc>
        <w:tc>
          <w:tcPr>
            <w:tcW w:w="4742" w:type="dxa"/>
          </w:tcPr>
          <w:p w:rsidR="00E670ED" w:rsidRPr="00D52134" w:rsidRDefault="00E670ED" w:rsidP="00E670ED">
            <w:pPr>
              <w:suppressAutoHyphens/>
              <w:snapToGrid w:val="0"/>
              <w:spacing w:before="0" w:beforeAutospacing="0" w:after="0" w:afterAutospacing="0"/>
              <w:rPr>
                <w:sz w:val="20"/>
                <w:szCs w:val="20"/>
              </w:rPr>
            </w:pPr>
            <w:r w:rsidRPr="00D52134">
              <w:rPr>
                <w:sz w:val="20"/>
                <w:szCs w:val="20"/>
              </w:rPr>
              <w:t xml:space="preserve">семинар-дискуссия, </w:t>
            </w:r>
          </w:p>
          <w:p w:rsidR="00E670ED" w:rsidRPr="00D52134" w:rsidRDefault="00E670ED" w:rsidP="00E670ED">
            <w:pPr>
              <w:suppressAutoHyphens/>
              <w:snapToGrid w:val="0"/>
              <w:spacing w:before="0" w:beforeAutospacing="0" w:after="0" w:afterAutospacing="0"/>
              <w:rPr>
                <w:sz w:val="20"/>
                <w:szCs w:val="20"/>
              </w:rPr>
            </w:pPr>
            <w:r w:rsidRPr="00D52134">
              <w:rPr>
                <w:sz w:val="20"/>
                <w:szCs w:val="20"/>
              </w:rPr>
              <w:t>практические занятия</w:t>
            </w:r>
          </w:p>
        </w:tc>
        <w:tc>
          <w:tcPr>
            <w:tcW w:w="1069" w:type="dxa"/>
          </w:tcPr>
          <w:p w:rsidR="00E670ED" w:rsidRPr="00D52134" w:rsidRDefault="00E670ED" w:rsidP="00E670ED">
            <w:pPr>
              <w:suppressAutoHyphens/>
              <w:snapToGrid w:val="0"/>
              <w:spacing w:before="0" w:beforeAutospacing="0" w:after="0" w:afterAutospacing="0"/>
              <w:jc w:val="center"/>
              <w:rPr>
                <w:sz w:val="20"/>
                <w:szCs w:val="20"/>
              </w:rPr>
            </w:pPr>
          </w:p>
        </w:tc>
        <w:tc>
          <w:tcPr>
            <w:tcW w:w="1070" w:type="dxa"/>
          </w:tcPr>
          <w:p w:rsidR="00E670ED" w:rsidRPr="00D52134" w:rsidRDefault="00E670ED" w:rsidP="00E670ED">
            <w:pPr>
              <w:pStyle w:val="afffd"/>
              <w:snapToGrid w:val="0"/>
              <w:jc w:val="center"/>
              <w:rPr>
                <w:sz w:val="20"/>
                <w:szCs w:val="20"/>
              </w:rPr>
            </w:pPr>
          </w:p>
        </w:tc>
        <w:tc>
          <w:tcPr>
            <w:tcW w:w="1069" w:type="dxa"/>
          </w:tcPr>
          <w:p w:rsidR="00E670ED" w:rsidRPr="00D52134" w:rsidRDefault="00E670ED" w:rsidP="00E670ED">
            <w:pPr>
              <w:pStyle w:val="afffd"/>
              <w:snapToGrid w:val="0"/>
              <w:jc w:val="center"/>
              <w:rPr>
                <w:sz w:val="20"/>
                <w:szCs w:val="20"/>
              </w:rPr>
            </w:pPr>
          </w:p>
          <w:p w:rsidR="00E670ED" w:rsidRPr="00D52134" w:rsidRDefault="00E670ED" w:rsidP="00E670ED">
            <w:pPr>
              <w:pStyle w:val="afffd"/>
              <w:snapToGrid w:val="0"/>
              <w:rPr>
                <w:sz w:val="20"/>
                <w:szCs w:val="20"/>
              </w:rPr>
            </w:pPr>
          </w:p>
        </w:tc>
        <w:tc>
          <w:tcPr>
            <w:tcW w:w="1070" w:type="dxa"/>
          </w:tcPr>
          <w:p w:rsidR="00E670ED" w:rsidRPr="00D52134" w:rsidRDefault="00E670ED" w:rsidP="00E670ED">
            <w:pPr>
              <w:pStyle w:val="afffd"/>
              <w:snapToGrid w:val="0"/>
              <w:jc w:val="center"/>
              <w:rPr>
                <w:sz w:val="20"/>
                <w:szCs w:val="20"/>
              </w:rPr>
            </w:pPr>
            <w:r w:rsidRPr="00D52134">
              <w:rPr>
                <w:sz w:val="20"/>
                <w:szCs w:val="20"/>
              </w:rPr>
              <w:t>0</w:t>
            </w:r>
          </w:p>
          <w:p w:rsidR="00E670ED" w:rsidRPr="00D52134" w:rsidRDefault="00E670ED" w:rsidP="00E670ED">
            <w:pPr>
              <w:pStyle w:val="afffd"/>
              <w:snapToGrid w:val="0"/>
              <w:jc w:val="center"/>
              <w:rPr>
                <w:sz w:val="20"/>
                <w:szCs w:val="20"/>
              </w:rPr>
            </w:pPr>
            <w:r w:rsidRPr="00D52134">
              <w:rPr>
                <w:sz w:val="20"/>
                <w:szCs w:val="20"/>
              </w:rPr>
              <w:t>16</w:t>
            </w:r>
          </w:p>
        </w:tc>
      </w:tr>
      <w:tr w:rsidR="00E670ED" w:rsidRPr="00D52134" w:rsidTr="00A54073">
        <w:tc>
          <w:tcPr>
            <w:tcW w:w="766" w:type="dxa"/>
            <w:vMerge/>
          </w:tcPr>
          <w:p w:rsidR="00E670ED" w:rsidRPr="00D52134" w:rsidRDefault="00E670ED" w:rsidP="00E670ED">
            <w:pPr>
              <w:suppressAutoHyphens/>
              <w:snapToGrid w:val="0"/>
              <w:spacing w:before="0" w:beforeAutospacing="0" w:after="0" w:afterAutospacing="0"/>
              <w:rPr>
                <w:sz w:val="20"/>
                <w:szCs w:val="20"/>
              </w:rPr>
            </w:pPr>
          </w:p>
        </w:tc>
        <w:tc>
          <w:tcPr>
            <w:tcW w:w="4742" w:type="dxa"/>
          </w:tcPr>
          <w:p w:rsidR="00E670ED" w:rsidRPr="00D52134" w:rsidRDefault="00E670ED" w:rsidP="00E670ED">
            <w:pPr>
              <w:suppressAutoHyphens/>
              <w:snapToGrid w:val="0"/>
              <w:spacing w:before="0" w:beforeAutospacing="0" w:after="0" w:afterAutospacing="0"/>
              <w:rPr>
                <w:sz w:val="20"/>
                <w:szCs w:val="20"/>
              </w:rPr>
            </w:pPr>
            <w:r w:rsidRPr="00D52134">
              <w:rPr>
                <w:i/>
                <w:sz w:val="20"/>
                <w:szCs w:val="20"/>
              </w:rPr>
              <w:t>в форме практической подготовки</w:t>
            </w:r>
          </w:p>
        </w:tc>
        <w:tc>
          <w:tcPr>
            <w:tcW w:w="1069" w:type="dxa"/>
          </w:tcPr>
          <w:p w:rsidR="00E670ED" w:rsidRPr="00D52134" w:rsidRDefault="00E670ED" w:rsidP="00E670ED">
            <w:pPr>
              <w:suppressAutoHyphens/>
              <w:snapToGrid w:val="0"/>
              <w:spacing w:before="0" w:beforeAutospacing="0" w:after="0" w:afterAutospacing="0"/>
              <w:jc w:val="center"/>
              <w:rPr>
                <w:sz w:val="20"/>
                <w:szCs w:val="20"/>
              </w:rPr>
            </w:pPr>
          </w:p>
        </w:tc>
        <w:tc>
          <w:tcPr>
            <w:tcW w:w="1070" w:type="dxa"/>
          </w:tcPr>
          <w:p w:rsidR="00E670ED" w:rsidRPr="00D52134" w:rsidRDefault="00E670ED" w:rsidP="00E670ED">
            <w:pPr>
              <w:pStyle w:val="afffd"/>
              <w:snapToGrid w:val="0"/>
              <w:jc w:val="center"/>
              <w:rPr>
                <w:sz w:val="20"/>
                <w:szCs w:val="20"/>
              </w:rPr>
            </w:pPr>
          </w:p>
        </w:tc>
        <w:tc>
          <w:tcPr>
            <w:tcW w:w="1069" w:type="dxa"/>
          </w:tcPr>
          <w:p w:rsidR="00E670ED" w:rsidRPr="00D52134" w:rsidRDefault="00E670ED" w:rsidP="00E670ED">
            <w:pPr>
              <w:pStyle w:val="afffd"/>
              <w:snapToGrid w:val="0"/>
              <w:jc w:val="center"/>
              <w:rPr>
                <w:sz w:val="20"/>
                <w:szCs w:val="20"/>
              </w:rPr>
            </w:pPr>
          </w:p>
        </w:tc>
        <w:tc>
          <w:tcPr>
            <w:tcW w:w="1070" w:type="dxa"/>
          </w:tcPr>
          <w:p w:rsidR="00E670ED" w:rsidRPr="00D52134" w:rsidRDefault="00E670ED" w:rsidP="00E670ED">
            <w:pPr>
              <w:pStyle w:val="afffd"/>
              <w:snapToGrid w:val="0"/>
              <w:jc w:val="center"/>
              <w:rPr>
                <w:i/>
                <w:sz w:val="20"/>
                <w:szCs w:val="20"/>
              </w:rPr>
            </w:pPr>
            <w:r w:rsidRPr="00D52134">
              <w:rPr>
                <w:i/>
                <w:sz w:val="20"/>
                <w:szCs w:val="20"/>
              </w:rPr>
              <w:t>4</w:t>
            </w:r>
          </w:p>
        </w:tc>
      </w:tr>
      <w:tr w:rsidR="00E670ED" w:rsidRPr="00D52134" w:rsidTr="00A54073">
        <w:tc>
          <w:tcPr>
            <w:tcW w:w="766" w:type="dxa"/>
          </w:tcPr>
          <w:p w:rsidR="00E670ED" w:rsidRPr="00D52134" w:rsidRDefault="00E670ED" w:rsidP="00E670ED">
            <w:pPr>
              <w:suppressAutoHyphens/>
              <w:snapToGrid w:val="0"/>
              <w:spacing w:before="0" w:beforeAutospacing="0" w:after="0" w:afterAutospacing="0"/>
              <w:rPr>
                <w:sz w:val="20"/>
                <w:szCs w:val="20"/>
              </w:rPr>
            </w:pPr>
            <w:r w:rsidRPr="00D52134">
              <w:rPr>
                <w:sz w:val="20"/>
                <w:szCs w:val="20"/>
              </w:rPr>
              <w:t>1.2.2</w:t>
            </w:r>
          </w:p>
        </w:tc>
        <w:tc>
          <w:tcPr>
            <w:tcW w:w="4742" w:type="dxa"/>
          </w:tcPr>
          <w:p w:rsidR="00E670ED" w:rsidRPr="00D52134" w:rsidRDefault="00E670ED" w:rsidP="00E670ED">
            <w:pPr>
              <w:suppressAutoHyphens/>
              <w:snapToGrid w:val="0"/>
              <w:spacing w:before="0" w:beforeAutospacing="0" w:after="0" w:afterAutospacing="0"/>
              <w:rPr>
                <w:sz w:val="20"/>
                <w:szCs w:val="20"/>
              </w:rPr>
            </w:pPr>
            <w:r w:rsidRPr="00D52134">
              <w:rPr>
                <w:sz w:val="20"/>
                <w:szCs w:val="20"/>
              </w:rPr>
              <w:t>занятия семинарского типа: лабораторные работы  (лабораторные практикумы)</w:t>
            </w:r>
          </w:p>
        </w:tc>
        <w:tc>
          <w:tcPr>
            <w:tcW w:w="1069" w:type="dxa"/>
          </w:tcPr>
          <w:p w:rsidR="00E670ED" w:rsidRPr="00D52134" w:rsidRDefault="00E670ED" w:rsidP="00E670ED">
            <w:pPr>
              <w:suppressAutoHyphens/>
              <w:snapToGrid w:val="0"/>
              <w:spacing w:before="0" w:beforeAutospacing="0" w:after="0" w:afterAutospacing="0"/>
              <w:jc w:val="center"/>
              <w:rPr>
                <w:sz w:val="20"/>
                <w:szCs w:val="20"/>
              </w:rPr>
            </w:pPr>
          </w:p>
        </w:tc>
        <w:tc>
          <w:tcPr>
            <w:tcW w:w="1070" w:type="dxa"/>
          </w:tcPr>
          <w:p w:rsidR="00E670ED" w:rsidRPr="00D52134" w:rsidRDefault="00E670ED" w:rsidP="00E670ED">
            <w:pPr>
              <w:pStyle w:val="afffd"/>
              <w:snapToGrid w:val="0"/>
              <w:jc w:val="center"/>
              <w:rPr>
                <w:sz w:val="20"/>
                <w:szCs w:val="20"/>
              </w:rPr>
            </w:pPr>
          </w:p>
        </w:tc>
        <w:tc>
          <w:tcPr>
            <w:tcW w:w="1069" w:type="dxa"/>
          </w:tcPr>
          <w:p w:rsidR="00E670ED" w:rsidRPr="00D52134" w:rsidRDefault="00E670ED" w:rsidP="00E670ED">
            <w:pPr>
              <w:pStyle w:val="afffd"/>
              <w:snapToGrid w:val="0"/>
              <w:jc w:val="center"/>
              <w:rPr>
                <w:sz w:val="20"/>
                <w:szCs w:val="20"/>
              </w:rPr>
            </w:pPr>
          </w:p>
        </w:tc>
        <w:tc>
          <w:tcPr>
            <w:tcW w:w="1070" w:type="dxa"/>
          </w:tcPr>
          <w:p w:rsidR="00E670ED" w:rsidRPr="00D52134" w:rsidRDefault="00E670ED" w:rsidP="00E670ED">
            <w:pPr>
              <w:pStyle w:val="afffd"/>
              <w:snapToGrid w:val="0"/>
              <w:jc w:val="center"/>
              <w:rPr>
                <w:sz w:val="20"/>
                <w:szCs w:val="20"/>
              </w:rPr>
            </w:pPr>
          </w:p>
        </w:tc>
      </w:tr>
      <w:tr w:rsidR="00E670ED" w:rsidRPr="00D52134" w:rsidTr="00A54073">
        <w:tc>
          <w:tcPr>
            <w:tcW w:w="766" w:type="dxa"/>
          </w:tcPr>
          <w:p w:rsidR="00E670ED" w:rsidRPr="00D52134" w:rsidRDefault="00E670ED" w:rsidP="00E670ED">
            <w:pPr>
              <w:suppressAutoHyphens/>
              <w:snapToGrid w:val="0"/>
              <w:spacing w:before="0" w:beforeAutospacing="0" w:after="0" w:afterAutospacing="0"/>
              <w:rPr>
                <w:sz w:val="20"/>
                <w:szCs w:val="20"/>
              </w:rPr>
            </w:pPr>
            <w:r w:rsidRPr="00D52134">
              <w:rPr>
                <w:sz w:val="20"/>
                <w:szCs w:val="20"/>
              </w:rPr>
              <w:t>1.2.3</w:t>
            </w:r>
          </w:p>
        </w:tc>
        <w:tc>
          <w:tcPr>
            <w:tcW w:w="4742" w:type="dxa"/>
          </w:tcPr>
          <w:p w:rsidR="00E670ED" w:rsidRPr="00D52134" w:rsidRDefault="00E670ED" w:rsidP="00E670ED">
            <w:pPr>
              <w:suppressAutoHyphens/>
              <w:snapToGrid w:val="0"/>
              <w:spacing w:before="0" w:beforeAutospacing="0" w:after="0" w:afterAutospacing="0"/>
              <w:rPr>
                <w:sz w:val="20"/>
                <w:szCs w:val="20"/>
              </w:rPr>
            </w:pPr>
            <w:r w:rsidRPr="00D52134">
              <w:rPr>
                <w:sz w:val="20"/>
                <w:szCs w:val="20"/>
              </w:rPr>
              <w:t xml:space="preserve">курсовое проектирование (выполнение курсовой работы) </w:t>
            </w:r>
          </w:p>
        </w:tc>
        <w:tc>
          <w:tcPr>
            <w:tcW w:w="1069" w:type="dxa"/>
          </w:tcPr>
          <w:p w:rsidR="00E670ED" w:rsidRPr="00D52134" w:rsidRDefault="00E670ED" w:rsidP="00E670ED">
            <w:pPr>
              <w:pStyle w:val="afffd"/>
              <w:snapToGrid w:val="0"/>
              <w:jc w:val="center"/>
              <w:rPr>
                <w:sz w:val="20"/>
                <w:szCs w:val="20"/>
              </w:rPr>
            </w:pPr>
          </w:p>
        </w:tc>
        <w:tc>
          <w:tcPr>
            <w:tcW w:w="1070" w:type="dxa"/>
          </w:tcPr>
          <w:p w:rsidR="00E670ED" w:rsidRPr="00D52134" w:rsidRDefault="00E670ED" w:rsidP="00E670ED">
            <w:pPr>
              <w:suppressAutoHyphens/>
              <w:snapToGrid w:val="0"/>
              <w:spacing w:before="0" w:beforeAutospacing="0" w:after="0" w:afterAutospacing="0"/>
              <w:jc w:val="center"/>
              <w:rPr>
                <w:sz w:val="20"/>
                <w:szCs w:val="20"/>
              </w:rPr>
            </w:pPr>
          </w:p>
        </w:tc>
        <w:tc>
          <w:tcPr>
            <w:tcW w:w="1069" w:type="dxa"/>
          </w:tcPr>
          <w:p w:rsidR="00E670ED" w:rsidRPr="00D52134" w:rsidRDefault="00E670ED" w:rsidP="00E670ED">
            <w:pPr>
              <w:suppressAutoHyphens/>
              <w:snapToGrid w:val="0"/>
              <w:spacing w:before="0" w:beforeAutospacing="0" w:after="0" w:afterAutospacing="0"/>
              <w:jc w:val="center"/>
              <w:rPr>
                <w:sz w:val="20"/>
                <w:szCs w:val="20"/>
              </w:rPr>
            </w:pPr>
            <w:r w:rsidRPr="00D52134">
              <w:rPr>
                <w:sz w:val="20"/>
                <w:szCs w:val="20"/>
              </w:rPr>
              <w:t>2</w:t>
            </w:r>
          </w:p>
        </w:tc>
        <w:tc>
          <w:tcPr>
            <w:tcW w:w="1070" w:type="dxa"/>
          </w:tcPr>
          <w:p w:rsidR="00E670ED" w:rsidRPr="00D52134" w:rsidRDefault="00E670ED" w:rsidP="00E670ED">
            <w:pPr>
              <w:suppressAutoHyphens/>
              <w:snapToGrid w:val="0"/>
              <w:spacing w:before="0" w:beforeAutospacing="0" w:after="0" w:afterAutospacing="0"/>
              <w:jc w:val="center"/>
              <w:rPr>
                <w:sz w:val="20"/>
                <w:szCs w:val="20"/>
              </w:rPr>
            </w:pPr>
          </w:p>
        </w:tc>
      </w:tr>
      <w:tr w:rsidR="00E670ED" w:rsidRPr="00D52134" w:rsidTr="00A54073">
        <w:tc>
          <w:tcPr>
            <w:tcW w:w="766" w:type="dxa"/>
          </w:tcPr>
          <w:p w:rsidR="00E670ED" w:rsidRPr="00D52134" w:rsidRDefault="00E670ED" w:rsidP="00E670ED">
            <w:pPr>
              <w:suppressAutoHyphens/>
              <w:snapToGrid w:val="0"/>
              <w:spacing w:before="0" w:beforeAutospacing="0" w:after="0" w:afterAutospacing="0"/>
              <w:rPr>
                <w:sz w:val="20"/>
                <w:szCs w:val="20"/>
              </w:rPr>
            </w:pPr>
            <w:r w:rsidRPr="00D52134">
              <w:rPr>
                <w:sz w:val="20"/>
                <w:szCs w:val="20"/>
              </w:rPr>
              <w:t>1.3</w:t>
            </w:r>
          </w:p>
        </w:tc>
        <w:tc>
          <w:tcPr>
            <w:tcW w:w="4742" w:type="dxa"/>
          </w:tcPr>
          <w:p w:rsidR="00E670ED" w:rsidRPr="00D52134" w:rsidRDefault="00E670ED" w:rsidP="00E670ED">
            <w:pPr>
              <w:suppressAutoHyphens/>
              <w:snapToGrid w:val="0"/>
              <w:spacing w:before="0" w:beforeAutospacing="0" w:after="0" w:afterAutospacing="0"/>
              <w:rPr>
                <w:sz w:val="20"/>
                <w:szCs w:val="20"/>
              </w:rPr>
            </w:pPr>
            <w:r w:rsidRPr="00D52134">
              <w:rPr>
                <w:sz w:val="20"/>
                <w:szCs w:val="20"/>
              </w:rPr>
              <w:t>контроль промежуточной аттестации и оценивание ее результатов, в том числе:</w:t>
            </w:r>
          </w:p>
        </w:tc>
        <w:tc>
          <w:tcPr>
            <w:tcW w:w="1069" w:type="dxa"/>
          </w:tcPr>
          <w:p w:rsidR="00E670ED" w:rsidRPr="00D52134" w:rsidRDefault="00E670ED" w:rsidP="00E670ED">
            <w:pPr>
              <w:pStyle w:val="afffd"/>
              <w:snapToGrid w:val="0"/>
              <w:jc w:val="center"/>
              <w:rPr>
                <w:sz w:val="20"/>
                <w:szCs w:val="20"/>
              </w:rPr>
            </w:pPr>
          </w:p>
        </w:tc>
        <w:tc>
          <w:tcPr>
            <w:tcW w:w="1070" w:type="dxa"/>
          </w:tcPr>
          <w:p w:rsidR="00E670ED" w:rsidRPr="00D52134" w:rsidRDefault="00E670ED" w:rsidP="00E670ED">
            <w:pPr>
              <w:suppressAutoHyphens/>
              <w:snapToGrid w:val="0"/>
              <w:spacing w:before="0" w:beforeAutospacing="0" w:after="0" w:afterAutospacing="0"/>
              <w:jc w:val="center"/>
              <w:rPr>
                <w:sz w:val="20"/>
                <w:szCs w:val="20"/>
              </w:rPr>
            </w:pPr>
          </w:p>
        </w:tc>
        <w:tc>
          <w:tcPr>
            <w:tcW w:w="1069" w:type="dxa"/>
          </w:tcPr>
          <w:p w:rsidR="00E670ED" w:rsidRPr="00D52134" w:rsidRDefault="00E670ED" w:rsidP="00E670ED">
            <w:pPr>
              <w:suppressAutoHyphens/>
              <w:snapToGrid w:val="0"/>
              <w:spacing w:before="0" w:beforeAutospacing="0" w:after="0" w:afterAutospacing="0"/>
              <w:jc w:val="center"/>
              <w:rPr>
                <w:sz w:val="20"/>
                <w:szCs w:val="20"/>
              </w:rPr>
            </w:pPr>
            <w:r w:rsidRPr="00D52134">
              <w:rPr>
                <w:sz w:val="20"/>
                <w:szCs w:val="20"/>
              </w:rPr>
              <w:t>2,2</w:t>
            </w:r>
          </w:p>
        </w:tc>
        <w:tc>
          <w:tcPr>
            <w:tcW w:w="1070" w:type="dxa"/>
          </w:tcPr>
          <w:p w:rsidR="00E670ED" w:rsidRPr="00D52134" w:rsidRDefault="00E670ED" w:rsidP="00E670ED">
            <w:pPr>
              <w:suppressAutoHyphens/>
              <w:snapToGrid w:val="0"/>
              <w:spacing w:before="0" w:beforeAutospacing="0" w:after="0" w:afterAutospacing="0"/>
              <w:jc w:val="center"/>
              <w:rPr>
                <w:sz w:val="20"/>
                <w:szCs w:val="20"/>
              </w:rPr>
            </w:pPr>
          </w:p>
        </w:tc>
      </w:tr>
      <w:tr w:rsidR="00E670ED" w:rsidRPr="00D52134" w:rsidTr="00A54073">
        <w:tc>
          <w:tcPr>
            <w:tcW w:w="766" w:type="dxa"/>
          </w:tcPr>
          <w:p w:rsidR="00E670ED" w:rsidRPr="00D52134" w:rsidRDefault="00E670ED" w:rsidP="00E670ED">
            <w:pPr>
              <w:suppressAutoHyphens/>
              <w:snapToGrid w:val="0"/>
              <w:spacing w:before="0" w:beforeAutospacing="0" w:after="0" w:afterAutospacing="0"/>
              <w:rPr>
                <w:sz w:val="20"/>
                <w:szCs w:val="20"/>
              </w:rPr>
            </w:pPr>
            <w:r w:rsidRPr="00D52134">
              <w:rPr>
                <w:sz w:val="20"/>
                <w:szCs w:val="20"/>
              </w:rPr>
              <w:t>1.3.1</w:t>
            </w:r>
          </w:p>
        </w:tc>
        <w:tc>
          <w:tcPr>
            <w:tcW w:w="4742" w:type="dxa"/>
          </w:tcPr>
          <w:p w:rsidR="00E670ED" w:rsidRPr="00D52134" w:rsidRDefault="00E670ED" w:rsidP="00E670ED">
            <w:pPr>
              <w:suppressAutoHyphens/>
              <w:snapToGrid w:val="0"/>
              <w:spacing w:before="0" w:beforeAutospacing="0" w:after="0" w:afterAutospacing="0"/>
              <w:rPr>
                <w:sz w:val="20"/>
                <w:szCs w:val="20"/>
              </w:rPr>
            </w:pPr>
            <w:r w:rsidRPr="00D52134">
              <w:rPr>
                <w:sz w:val="20"/>
                <w:szCs w:val="20"/>
              </w:rPr>
              <w:t xml:space="preserve">консультации групповые </w:t>
            </w:r>
          </w:p>
        </w:tc>
        <w:tc>
          <w:tcPr>
            <w:tcW w:w="1069" w:type="dxa"/>
          </w:tcPr>
          <w:p w:rsidR="00E670ED" w:rsidRPr="00D52134" w:rsidRDefault="00E670ED" w:rsidP="00E670ED">
            <w:pPr>
              <w:suppressAutoHyphens/>
              <w:snapToGrid w:val="0"/>
              <w:spacing w:before="0" w:beforeAutospacing="0" w:after="0" w:afterAutospacing="0"/>
              <w:jc w:val="center"/>
              <w:rPr>
                <w:sz w:val="20"/>
                <w:szCs w:val="20"/>
              </w:rPr>
            </w:pPr>
          </w:p>
        </w:tc>
        <w:tc>
          <w:tcPr>
            <w:tcW w:w="1070" w:type="dxa"/>
          </w:tcPr>
          <w:p w:rsidR="00E670ED" w:rsidRPr="00D52134" w:rsidRDefault="00E670ED" w:rsidP="00E670ED">
            <w:pPr>
              <w:suppressAutoHyphens/>
              <w:snapToGrid w:val="0"/>
              <w:spacing w:before="0" w:beforeAutospacing="0" w:after="0" w:afterAutospacing="0"/>
              <w:jc w:val="center"/>
              <w:rPr>
                <w:sz w:val="20"/>
                <w:szCs w:val="20"/>
              </w:rPr>
            </w:pPr>
          </w:p>
        </w:tc>
        <w:tc>
          <w:tcPr>
            <w:tcW w:w="1069" w:type="dxa"/>
          </w:tcPr>
          <w:p w:rsidR="00E670ED" w:rsidRPr="00D52134" w:rsidRDefault="00E670ED" w:rsidP="00E670ED">
            <w:pPr>
              <w:suppressAutoHyphens/>
              <w:snapToGrid w:val="0"/>
              <w:spacing w:before="0" w:beforeAutospacing="0" w:after="0" w:afterAutospacing="0"/>
              <w:jc w:val="center"/>
              <w:rPr>
                <w:sz w:val="20"/>
                <w:szCs w:val="20"/>
              </w:rPr>
            </w:pPr>
          </w:p>
        </w:tc>
        <w:tc>
          <w:tcPr>
            <w:tcW w:w="1070" w:type="dxa"/>
          </w:tcPr>
          <w:p w:rsidR="00E670ED" w:rsidRPr="00D52134" w:rsidRDefault="00E670ED" w:rsidP="00E670ED">
            <w:pPr>
              <w:suppressAutoHyphens/>
              <w:snapToGrid w:val="0"/>
              <w:spacing w:before="0" w:beforeAutospacing="0" w:after="0" w:afterAutospacing="0"/>
              <w:jc w:val="center"/>
              <w:rPr>
                <w:sz w:val="20"/>
                <w:szCs w:val="20"/>
              </w:rPr>
            </w:pPr>
            <w:r w:rsidRPr="00D52134">
              <w:rPr>
                <w:sz w:val="20"/>
                <w:szCs w:val="20"/>
              </w:rPr>
              <w:t>2</w:t>
            </w:r>
          </w:p>
        </w:tc>
      </w:tr>
      <w:tr w:rsidR="00E670ED" w:rsidRPr="00D52134" w:rsidTr="00A54073">
        <w:tc>
          <w:tcPr>
            <w:tcW w:w="766" w:type="dxa"/>
          </w:tcPr>
          <w:p w:rsidR="00E670ED" w:rsidRPr="00D52134" w:rsidRDefault="00E670ED" w:rsidP="00E670ED">
            <w:pPr>
              <w:suppressAutoHyphens/>
              <w:snapToGrid w:val="0"/>
              <w:spacing w:before="0" w:beforeAutospacing="0" w:after="0" w:afterAutospacing="0"/>
              <w:rPr>
                <w:sz w:val="20"/>
                <w:szCs w:val="20"/>
              </w:rPr>
            </w:pPr>
            <w:r w:rsidRPr="00D52134">
              <w:rPr>
                <w:sz w:val="20"/>
                <w:szCs w:val="20"/>
              </w:rPr>
              <w:t>1.3.2</w:t>
            </w:r>
          </w:p>
        </w:tc>
        <w:tc>
          <w:tcPr>
            <w:tcW w:w="4742" w:type="dxa"/>
          </w:tcPr>
          <w:p w:rsidR="00E670ED" w:rsidRPr="00D52134" w:rsidRDefault="00E670ED" w:rsidP="00E670ED">
            <w:pPr>
              <w:suppressAutoHyphens/>
              <w:snapToGrid w:val="0"/>
              <w:spacing w:before="0" w:beforeAutospacing="0" w:after="0" w:afterAutospacing="0"/>
              <w:rPr>
                <w:sz w:val="20"/>
                <w:szCs w:val="20"/>
              </w:rPr>
            </w:pPr>
            <w:r w:rsidRPr="00D52134">
              <w:rPr>
                <w:sz w:val="20"/>
                <w:szCs w:val="20"/>
              </w:rPr>
              <w:t xml:space="preserve">прохождение промежуточной аттестации </w:t>
            </w:r>
          </w:p>
        </w:tc>
        <w:tc>
          <w:tcPr>
            <w:tcW w:w="1069" w:type="dxa"/>
          </w:tcPr>
          <w:p w:rsidR="00E670ED" w:rsidRPr="00D52134" w:rsidRDefault="00E670ED" w:rsidP="00E670ED">
            <w:pPr>
              <w:suppressAutoHyphens/>
              <w:snapToGrid w:val="0"/>
              <w:spacing w:before="0" w:beforeAutospacing="0" w:after="0" w:afterAutospacing="0"/>
              <w:jc w:val="center"/>
              <w:rPr>
                <w:sz w:val="20"/>
                <w:szCs w:val="20"/>
              </w:rPr>
            </w:pPr>
          </w:p>
        </w:tc>
        <w:tc>
          <w:tcPr>
            <w:tcW w:w="1070" w:type="dxa"/>
          </w:tcPr>
          <w:p w:rsidR="00E670ED" w:rsidRPr="00D52134" w:rsidRDefault="00E670ED" w:rsidP="00E670ED">
            <w:pPr>
              <w:suppressAutoHyphens/>
              <w:snapToGrid w:val="0"/>
              <w:spacing w:before="0" w:beforeAutospacing="0" w:after="0" w:afterAutospacing="0"/>
              <w:jc w:val="center"/>
              <w:rPr>
                <w:sz w:val="20"/>
                <w:szCs w:val="20"/>
              </w:rPr>
            </w:pPr>
          </w:p>
        </w:tc>
        <w:tc>
          <w:tcPr>
            <w:tcW w:w="1069" w:type="dxa"/>
          </w:tcPr>
          <w:p w:rsidR="00E670ED" w:rsidRPr="00D52134" w:rsidRDefault="00E670ED" w:rsidP="00E670ED">
            <w:pPr>
              <w:suppressAutoHyphens/>
              <w:snapToGrid w:val="0"/>
              <w:spacing w:before="0" w:beforeAutospacing="0" w:after="0" w:afterAutospacing="0"/>
              <w:jc w:val="center"/>
              <w:rPr>
                <w:sz w:val="20"/>
                <w:szCs w:val="20"/>
              </w:rPr>
            </w:pPr>
          </w:p>
        </w:tc>
        <w:tc>
          <w:tcPr>
            <w:tcW w:w="1070" w:type="dxa"/>
          </w:tcPr>
          <w:p w:rsidR="00E670ED" w:rsidRPr="00D52134" w:rsidRDefault="00E670ED" w:rsidP="00E670ED">
            <w:pPr>
              <w:suppressAutoHyphens/>
              <w:snapToGrid w:val="0"/>
              <w:spacing w:before="0" w:beforeAutospacing="0" w:after="0" w:afterAutospacing="0"/>
              <w:jc w:val="center"/>
              <w:rPr>
                <w:sz w:val="20"/>
                <w:szCs w:val="20"/>
              </w:rPr>
            </w:pPr>
            <w:r w:rsidRPr="00D52134">
              <w:rPr>
                <w:sz w:val="20"/>
                <w:szCs w:val="20"/>
              </w:rPr>
              <w:t>0,2</w:t>
            </w:r>
          </w:p>
        </w:tc>
      </w:tr>
      <w:tr w:rsidR="00E670ED" w:rsidRPr="00D52134" w:rsidTr="00A54073">
        <w:tc>
          <w:tcPr>
            <w:tcW w:w="766" w:type="dxa"/>
          </w:tcPr>
          <w:p w:rsidR="00E670ED" w:rsidRPr="00D52134" w:rsidRDefault="00E670ED" w:rsidP="00E670ED">
            <w:pPr>
              <w:suppressAutoHyphens/>
              <w:snapToGrid w:val="0"/>
              <w:spacing w:before="0" w:beforeAutospacing="0" w:after="0" w:afterAutospacing="0"/>
              <w:rPr>
                <w:sz w:val="20"/>
                <w:szCs w:val="20"/>
              </w:rPr>
            </w:pPr>
            <w:r w:rsidRPr="00D52134">
              <w:rPr>
                <w:b/>
                <w:sz w:val="20"/>
                <w:szCs w:val="20"/>
              </w:rPr>
              <w:lastRenderedPageBreak/>
              <w:t>2</w:t>
            </w:r>
          </w:p>
        </w:tc>
        <w:tc>
          <w:tcPr>
            <w:tcW w:w="4742" w:type="dxa"/>
          </w:tcPr>
          <w:p w:rsidR="00E670ED" w:rsidRPr="00D52134" w:rsidRDefault="00E670ED" w:rsidP="00E670ED">
            <w:pPr>
              <w:suppressAutoHyphens/>
              <w:snapToGrid w:val="0"/>
              <w:spacing w:before="0" w:beforeAutospacing="0" w:after="0" w:afterAutospacing="0"/>
              <w:rPr>
                <w:sz w:val="20"/>
                <w:szCs w:val="20"/>
              </w:rPr>
            </w:pPr>
            <w:r w:rsidRPr="00D52134">
              <w:rPr>
                <w:b/>
                <w:sz w:val="20"/>
                <w:szCs w:val="20"/>
              </w:rPr>
              <w:t>Самостоятельная работа (всего)</w:t>
            </w:r>
          </w:p>
        </w:tc>
        <w:tc>
          <w:tcPr>
            <w:tcW w:w="1069" w:type="dxa"/>
          </w:tcPr>
          <w:p w:rsidR="00E670ED" w:rsidRPr="00D52134" w:rsidRDefault="00E670ED" w:rsidP="00E670ED">
            <w:pPr>
              <w:suppressAutoHyphens/>
              <w:snapToGrid w:val="0"/>
              <w:spacing w:before="0" w:beforeAutospacing="0" w:after="0" w:afterAutospacing="0"/>
              <w:jc w:val="center"/>
              <w:rPr>
                <w:sz w:val="20"/>
                <w:szCs w:val="20"/>
              </w:rPr>
            </w:pPr>
          </w:p>
        </w:tc>
        <w:tc>
          <w:tcPr>
            <w:tcW w:w="1070" w:type="dxa"/>
          </w:tcPr>
          <w:p w:rsidR="00E670ED" w:rsidRPr="00D52134" w:rsidRDefault="00E670ED" w:rsidP="00E670ED">
            <w:pPr>
              <w:suppressAutoHyphens/>
              <w:snapToGrid w:val="0"/>
              <w:spacing w:before="0" w:beforeAutospacing="0" w:after="0" w:afterAutospacing="0"/>
              <w:jc w:val="center"/>
              <w:rPr>
                <w:sz w:val="20"/>
                <w:szCs w:val="20"/>
              </w:rPr>
            </w:pPr>
          </w:p>
        </w:tc>
        <w:tc>
          <w:tcPr>
            <w:tcW w:w="1069" w:type="dxa"/>
          </w:tcPr>
          <w:p w:rsidR="00E670ED" w:rsidRPr="00D52134" w:rsidRDefault="00E670ED" w:rsidP="00E670ED">
            <w:pPr>
              <w:suppressAutoHyphens/>
              <w:snapToGrid w:val="0"/>
              <w:spacing w:before="0" w:beforeAutospacing="0" w:after="0" w:afterAutospacing="0"/>
              <w:jc w:val="center"/>
              <w:rPr>
                <w:sz w:val="20"/>
                <w:szCs w:val="20"/>
              </w:rPr>
            </w:pPr>
            <w:r w:rsidRPr="00D52134">
              <w:rPr>
                <w:b/>
                <w:sz w:val="20"/>
                <w:szCs w:val="20"/>
              </w:rPr>
              <w:t>113</w:t>
            </w:r>
          </w:p>
        </w:tc>
        <w:tc>
          <w:tcPr>
            <w:tcW w:w="1070" w:type="dxa"/>
          </w:tcPr>
          <w:p w:rsidR="00E670ED" w:rsidRPr="00D52134" w:rsidRDefault="00E670ED" w:rsidP="00E670ED">
            <w:pPr>
              <w:suppressAutoHyphens/>
              <w:snapToGrid w:val="0"/>
              <w:spacing w:before="0" w:beforeAutospacing="0" w:after="0" w:afterAutospacing="0"/>
              <w:jc w:val="center"/>
              <w:rPr>
                <w:sz w:val="20"/>
                <w:szCs w:val="20"/>
              </w:rPr>
            </w:pPr>
          </w:p>
        </w:tc>
      </w:tr>
      <w:tr w:rsidR="00E670ED" w:rsidRPr="00D52134" w:rsidTr="00A54073">
        <w:tc>
          <w:tcPr>
            <w:tcW w:w="766" w:type="dxa"/>
          </w:tcPr>
          <w:p w:rsidR="00E670ED" w:rsidRPr="00D52134" w:rsidRDefault="00E670ED" w:rsidP="00E670ED">
            <w:pPr>
              <w:tabs>
                <w:tab w:val="center" w:pos="4677"/>
                <w:tab w:val="right" w:pos="9355"/>
              </w:tabs>
              <w:suppressAutoHyphens/>
              <w:spacing w:before="0" w:beforeAutospacing="0" w:after="0" w:afterAutospacing="0"/>
              <w:rPr>
                <w:b/>
                <w:sz w:val="20"/>
                <w:szCs w:val="20"/>
              </w:rPr>
            </w:pPr>
            <w:r w:rsidRPr="00D52134">
              <w:rPr>
                <w:sz w:val="20"/>
                <w:szCs w:val="20"/>
              </w:rPr>
              <w:t>2.1</w:t>
            </w:r>
          </w:p>
        </w:tc>
        <w:tc>
          <w:tcPr>
            <w:tcW w:w="4742" w:type="dxa"/>
          </w:tcPr>
          <w:p w:rsidR="00E670ED" w:rsidRPr="00D52134" w:rsidRDefault="00E670ED" w:rsidP="00E670ED">
            <w:pPr>
              <w:tabs>
                <w:tab w:val="center" w:pos="4677"/>
                <w:tab w:val="right" w:pos="9355"/>
              </w:tabs>
              <w:suppressAutoHyphens/>
              <w:spacing w:before="0" w:beforeAutospacing="0" w:after="0" w:afterAutospacing="0"/>
              <w:rPr>
                <w:sz w:val="20"/>
                <w:szCs w:val="20"/>
              </w:rPr>
            </w:pPr>
            <w:r w:rsidRPr="00A963A1">
              <w:rPr>
                <w:sz w:val="20"/>
                <w:szCs w:val="20"/>
              </w:rPr>
              <w:t xml:space="preserve">работа в электронной информационно-образовательной среде с образовательными ресурсами учебной библиотеки, </w:t>
            </w:r>
            <w:r w:rsidRPr="001E77F8">
              <w:rPr>
                <w:sz w:val="20"/>
                <w:szCs w:val="20"/>
              </w:rPr>
              <w:t>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w:t>
            </w:r>
            <w:r w:rsidRPr="00A963A1">
              <w:rPr>
                <w:sz w:val="20"/>
                <w:szCs w:val="20"/>
              </w:rPr>
              <w:t xml:space="preserve"> работ)</w:t>
            </w:r>
          </w:p>
        </w:tc>
        <w:tc>
          <w:tcPr>
            <w:tcW w:w="1069" w:type="dxa"/>
          </w:tcPr>
          <w:p w:rsidR="00E670ED" w:rsidRPr="00D52134" w:rsidRDefault="00E670ED" w:rsidP="00E670ED">
            <w:pPr>
              <w:suppressAutoHyphens/>
              <w:snapToGrid w:val="0"/>
              <w:spacing w:before="0" w:beforeAutospacing="0" w:after="0" w:afterAutospacing="0"/>
              <w:jc w:val="center"/>
              <w:rPr>
                <w:b/>
                <w:sz w:val="20"/>
                <w:szCs w:val="20"/>
              </w:rPr>
            </w:pPr>
          </w:p>
        </w:tc>
        <w:tc>
          <w:tcPr>
            <w:tcW w:w="1070" w:type="dxa"/>
          </w:tcPr>
          <w:p w:rsidR="00E670ED" w:rsidRPr="00D52134" w:rsidRDefault="00E670ED" w:rsidP="00E670ED">
            <w:pPr>
              <w:pStyle w:val="afffd"/>
              <w:snapToGrid w:val="0"/>
              <w:jc w:val="center"/>
              <w:rPr>
                <w:b/>
                <w:sz w:val="20"/>
                <w:szCs w:val="20"/>
              </w:rPr>
            </w:pPr>
          </w:p>
        </w:tc>
        <w:tc>
          <w:tcPr>
            <w:tcW w:w="1069" w:type="dxa"/>
          </w:tcPr>
          <w:p w:rsidR="00E670ED" w:rsidRPr="00D52134" w:rsidRDefault="00E670ED" w:rsidP="00E670ED">
            <w:pPr>
              <w:pStyle w:val="afffd"/>
              <w:snapToGrid w:val="0"/>
              <w:jc w:val="center"/>
              <w:rPr>
                <w:sz w:val="20"/>
                <w:szCs w:val="20"/>
              </w:rPr>
            </w:pPr>
          </w:p>
          <w:p w:rsidR="00E670ED" w:rsidRPr="00D52134" w:rsidRDefault="00E670ED" w:rsidP="00E670ED">
            <w:pPr>
              <w:pStyle w:val="afffd"/>
              <w:snapToGrid w:val="0"/>
              <w:jc w:val="center"/>
              <w:rPr>
                <w:sz w:val="20"/>
                <w:szCs w:val="20"/>
              </w:rPr>
            </w:pPr>
          </w:p>
          <w:p w:rsidR="00E670ED" w:rsidRPr="00D52134" w:rsidRDefault="00E670ED" w:rsidP="00E670ED">
            <w:pPr>
              <w:pStyle w:val="afffd"/>
              <w:snapToGrid w:val="0"/>
              <w:jc w:val="center"/>
              <w:rPr>
                <w:b/>
                <w:sz w:val="20"/>
                <w:szCs w:val="20"/>
              </w:rPr>
            </w:pPr>
            <w:r w:rsidRPr="00D52134">
              <w:rPr>
                <w:sz w:val="20"/>
                <w:szCs w:val="20"/>
              </w:rPr>
              <w:t>113</w:t>
            </w:r>
          </w:p>
        </w:tc>
        <w:tc>
          <w:tcPr>
            <w:tcW w:w="1070" w:type="dxa"/>
          </w:tcPr>
          <w:p w:rsidR="00E670ED" w:rsidRPr="00D52134" w:rsidRDefault="00E670ED" w:rsidP="00E670ED">
            <w:pPr>
              <w:pStyle w:val="afffd"/>
              <w:snapToGrid w:val="0"/>
              <w:jc w:val="center"/>
              <w:rPr>
                <w:b/>
                <w:sz w:val="20"/>
                <w:szCs w:val="20"/>
              </w:rPr>
            </w:pPr>
          </w:p>
        </w:tc>
      </w:tr>
      <w:tr w:rsidR="00E670ED" w:rsidRPr="00D52134" w:rsidTr="00A54073">
        <w:tc>
          <w:tcPr>
            <w:tcW w:w="766" w:type="dxa"/>
          </w:tcPr>
          <w:p w:rsidR="00E670ED" w:rsidRPr="00D52134" w:rsidRDefault="00E670ED" w:rsidP="00E670ED">
            <w:pPr>
              <w:suppressAutoHyphens/>
              <w:spacing w:before="0" w:beforeAutospacing="0" w:after="0" w:afterAutospacing="0"/>
              <w:rPr>
                <w:sz w:val="20"/>
                <w:szCs w:val="20"/>
              </w:rPr>
            </w:pPr>
            <w:r w:rsidRPr="00D52134">
              <w:rPr>
                <w:sz w:val="20"/>
                <w:szCs w:val="20"/>
              </w:rPr>
              <w:t>2.2</w:t>
            </w:r>
          </w:p>
        </w:tc>
        <w:tc>
          <w:tcPr>
            <w:tcW w:w="4742" w:type="dxa"/>
          </w:tcPr>
          <w:p w:rsidR="00E670ED" w:rsidRPr="00D52134" w:rsidRDefault="00E670ED" w:rsidP="00E670ED">
            <w:pPr>
              <w:suppressAutoHyphens/>
              <w:spacing w:before="0" w:beforeAutospacing="0" w:after="0" w:afterAutospacing="0"/>
              <w:rPr>
                <w:sz w:val="20"/>
                <w:szCs w:val="20"/>
              </w:rPr>
            </w:pPr>
            <w:r w:rsidRPr="00D52134">
              <w:rPr>
                <w:sz w:val="20"/>
                <w:szCs w:val="20"/>
              </w:rPr>
              <w:t>самостоятельная работа при подготовке к промежуточной аттестации</w:t>
            </w:r>
          </w:p>
        </w:tc>
        <w:tc>
          <w:tcPr>
            <w:tcW w:w="1069" w:type="dxa"/>
          </w:tcPr>
          <w:p w:rsidR="00E670ED" w:rsidRPr="00D52134" w:rsidRDefault="00E670ED" w:rsidP="00E670ED">
            <w:pPr>
              <w:suppressAutoHyphens/>
              <w:snapToGrid w:val="0"/>
              <w:spacing w:before="0" w:beforeAutospacing="0" w:after="0" w:afterAutospacing="0"/>
              <w:jc w:val="center"/>
              <w:rPr>
                <w:sz w:val="20"/>
                <w:szCs w:val="20"/>
              </w:rPr>
            </w:pPr>
          </w:p>
        </w:tc>
        <w:tc>
          <w:tcPr>
            <w:tcW w:w="1070" w:type="dxa"/>
          </w:tcPr>
          <w:p w:rsidR="00E670ED" w:rsidRPr="00D52134" w:rsidRDefault="00E670ED" w:rsidP="00E670ED">
            <w:pPr>
              <w:pStyle w:val="afffd"/>
              <w:snapToGrid w:val="0"/>
              <w:jc w:val="center"/>
              <w:rPr>
                <w:sz w:val="20"/>
                <w:szCs w:val="20"/>
              </w:rPr>
            </w:pPr>
          </w:p>
        </w:tc>
        <w:tc>
          <w:tcPr>
            <w:tcW w:w="1069" w:type="dxa"/>
          </w:tcPr>
          <w:p w:rsidR="00E670ED" w:rsidRPr="00D52134" w:rsidRDefault="00E670ED" w:rsidP="00E670ED">
            <w:pPr>
              <w:pStyle w:val="afffd"/>
              <w:snapToGrid w:val="0"/>
              <w:jc w:val="center"/>
              <w:rPr>
                <w:sz w:val="20"/>
                <w:szCs w:val="20"/>
              </w:rPr>
            </w:pPr>
            <w:r w:rsidRPr="00D52134">
              <w:rPr>
                <w:b/>
                <w:sz w:val="20"/>
                <w:szCs w:val="20"/>
              </w:rPr>
              <w:t>6,8</w:t>
            </w:r>
          </w:p>
        </w:tc>
        <w:tc>
          <w:tcPr>
            <w:tcW w:w="1070" w:type="dxa"/>
          </w:tcPr>
          <w:p w:rsidR="00E670ED" w:rsidRPr="00D52134" w:rsidRDefault="00E670ED" w:rsidP="00E670ED">
            <w:pPr>
              <w:pStyle w:val="afffd"/>
              <w:snapToGrid w:val="0"/>
              <w:jc w:val="center"/>
              <w:rPr>
                <w:b/>
                <w:sz w:val="20"/>
                <w:szCs w:val="20"/>
              </w:rPr>
            </w:pPr>
          </w:p>
        </w:tc>
      </w:tr>
      <w:tr w:rsidR="00E670ED" w:rsidRPr="00D52134" w:rsidTr="00A54073">
        <w:tc>
          <w:tcPr>
            <w:tcW w:w="766" w:type="dxa"/>
            <w:vMerge w:val="restart"/>
          </w:tcPr>
          <w:p w:rsidR="00E670ED" w:rsidRPr="00D52134" w:rsidRDefault="00E670ED" w:rsidP="00E670ED">
            <w:pPr>
              <w:suppressAutoHyphens/>
              <w:snapToGrid w:val="0"/>
              <w:spacing w:before="0" w:beforeAutospacing="0" w:after="0" w:afterAutospacing="0"/>
              <w:rPr>
                <w:b/>
                <w:sz w:val="20"/>
                <w:szCs w:val="20"/>
              </w:rPr>
            </w:pPr>
            <w:r w:rsidRPr="00D52134">
              <w:rPr>
                <w:b/>
                <w:sz w:val="20"/>
                <w:szCs w:val="20"/>
              </w:rPr>
              <w:t>3</w:t>
            </w:r>
          </w:p>
        </w:tc>
        <w:tc>
          <w:tcPr>
            <w:tcW w:w="4742" w:type="dxa"/>
            <w:vMerge w:val="restart"/>
          </w:tcPr>
          <w:p w:rsidR="00E670ED" w:rsidRPr="00D52134" w:rsidRDefault="00E670ED" w:rsidP="00E670ED">
            <w:pPr>
              <w:suppressAutoHyphens/>
              <w:snapToGrid w:val="0"/>
              <w:spacing w:before="0" w:beforeAutospacing="0" w:after="0" w:afterAutospacing="0"/>
              <w:rPr>
                <w:sz w:val="20"/>
                <w:szCs w:val="20"/>
              </w:rPr>
            </w:pPr>
            <w:r w:rsidRPr="00D52134">
              <w:rPr>
                <w:b/>
                <w:sz w:val="20"/>
                <w:szCs w:val="20"/>
              </w:rPr>
              <w:t>Общая трудоемкость</w:t>
            </w:r>
            <w:r w:rsidRPr="00D52134">
              <w:rPr>
                <w:sz w:val="20"/>
                <w:szCs w:val="20"/>
              </w:rPr>
              <w:t xml:space="preserve">                                   часы</w:t>
            </w:r>
          </w:p>
          <w:p w:rsidR="00E670ED" w:rsidRPr="00D52134" w:rsidRDefault="00E670ED" w:rsidP="00E670ED">
            <w:pPr>
              <w:suppressAutoHyphens/>
              <w:spacing w:before="0" w:beforeAutospacing="0" w:after="0" w:afterAutospacing="0"/>
              <w:rPr>
                <w:sz w:val="20"/>
                <w:szCs w:val="20"/>
              </w:rPr>
            </w:pPr>
            <w:r w:rsidRPr="00D52134">
              <w:rPr>
                <w:b/>
                <w:sz w:val="20"/>
                <w:szCs w:val="20"/>
              </w:rPr>
              <w:t>дисциплины</w:t>
            </w:r>
            <w:r w:rsidRPr="00D52134">
              <w:rPr>
                <w:sz w:val="20"/>
                <w:szCs w:val="20"/>
              </w:rPr>
              <w:t xml:space="preserve">                           зачетные единицы</w:t>
            </w:r>
          </w:p>
          <w:p w:rsidR="00E670ED" w:rsidRPr="00D52134" w:rsidRDefault="00E670ED" w:rsidP="00E670ED">
            <w:pPr>
              <w:suppressAutoHyphens/>
              <w:spacing w:before="0" w:beforeAutospacing="0" w:after="0" w:afterAutospacing="0"/>
              <w:rPr>
                <w:sz w:val="20"/>
                <w:szCs w:val="20"/>
              </w:rPr>
            </w:pPr>
            <w:r w:rsidRPr="00D52134">
              <w:rPr>
                <w:sz w:val="20"/>
                <w:szCs w:val="20"/>
              </w:rPr>
              <w:t>форма промежуточной аттестации</w:t>
            </w:r>
          </w:p>
        </w:tc>
        <w:tc>
          <w:tcPr>
            <w:tcW w:w="1069" w:type="dxa"/>
          </w:tcPr>
          <w:p w:rsidR="00E670ED" w:rsidRPr="00D52134" w:rsidRDefault="00E670ED" w:rsidP="00E670ED">
            <w:pPr>
              <w:suppressAutoHyphens/>
              <w:snapToGrid w:val="0"/>
              <w:spacing w:before="0" w:beforeAutospacing="0" w:after="0" w:afterAutospacing="0"/>
              <w:jc w:val="center"/>
              <w:rPr>
                <w:b/>
                <w:sz w:val="20"/>
                <w:szCs w:val="20"/>
              </w:rPr>
            </w:pPr>
          </w:p>
        </w:tc>
        <w:tc>
          <w:tcPr>
            <w:tcW w:w="1070" w:type="dxa"/>
          </w:tcPr>
          <w:p w:rsidR="00E670ED" w:rsidRPr="00D52134" w:rsidRDefault="00E670ED" w:rsidP="00E670ED">
            <w:pPr>
              <w:pStyle w:val="afffd"/>
              <w:snapToGrid w:val="0"/>
              <w:jc w:val="center"/>
              <w:rPr>
                <w:b/>
                <w:sz w:val="20"/>
                <w:szCs w:val="20"/>
              </w:rPr>
            </w:pPr>
          </w:p>
        </w:tc>
        <w:tc>
          <w:tcPr>
            <w:tcW w:w="1069" w:type="dxa"/>
          </w:tcPr>
          <w:p w:rsidR="00E670ED" w:rsidRPr="00D52134" w:rsidRDefault="00E670ED" w:rsidP="00E670ED">
            <w:pPr>
              <w:suppressAutoHyphens/>
              <w:snapToGrid w:val="0"/>
              <w:spacing w:before="0" w:beforeAutospacing="0" w:after="0" w:afterAutospacing="0"/>
              <w:jc w:val="center"/>
              <w:rPr>
                <w:b/>
                <w:sz w:val="20"/>
                <w:szCs w:val="20"/>
              </w:rPr>
            </w:pPr>
            <w:r w:rsidRPr="00D52134">
              <w:rPr>
                <w:b/>
                <w:sz w:val="20"/>
                <w:szCs w:val="20"/>
              </w:rPr>
              <w:t>144</w:t>
            </w:r>
          </w:p>
        </w:tc>
        <w:tc>
          <w:tcPr>
            <w:tcW w:w="1070" w:type="dxa"/>
          </w:tcPr>
          <w:p w:rsidR="00E670ED" w:rsidRPr="00D52134" w:rsidRDefault="00E670ED" w:rsidP="00E670ED">
            <w:pPr>
              <w:pStyle w:val="afffd"/>
              <w:snapToGrid w:val="0"/>
              <w:jc w:val="center"/>
              <w:rPr>
                <w:b/>
                <w:sz w:val="20"/>
                <w:szCs w:val="20"/>
              </w:rPr>
            </w:pPr>
          </w:p>
        </w:tc>
      </w:tr>
      <w:tr w:rsidR="00E670ED" w:rsidRPr="00D52134" w:rsidTr="00A54073">
        <w:tc>
          <w:tcPr>
            <w:tcW w:w="766" w:type="dxa"/>
            <w:vMerge/>
          </w:tcPr>
          <w:p w:rsidR="00E670ED" w:rsidRPr="00D52134" w:rsidRDefault="00E670ED" w:rsidP="00E670ED">
            <w:pPr>
              <w:suppressAutoHyphens/>
              <w:snapToGrid w:val="0"/>
              <w:spacing w:before="0" w:beforeAutospacing="0" w:after="0" w:afterAutospacing="0"/>
              <w:rPr>
                <w:b/>
                <w:sz w:val="20"/>
                <w:szCs w:val="20"/>
              </w:rPr>
            </w:pPr>
          </w:p>
        </w:tc>
        <w:tc>
          <w:tcPr>
            <w:tcW w:w="4742" w:type="dxa"/>
            <w:vMerge/>
            <w:vAlign w:val="center"/>
          </w:tcPr>
          <w:p w:rsidR="00E670ED" w:rsidRPr="00D52134" w:rsidRDefault="00E670ED" w:rsidP="00E670ED">
            <w:pPr>
              <w:suppressAutoHyphens/>
              <w:spacing w:before="0" w:beforeAutospacing="0" w:after="0" w:afterAutospacing="0"/>
              <w:rPr>
                <w:sz w:val="20"/>
                <w:szCs w:val="20"/>
              </w:rPr>
            </w:pPr>
          </w:p>
        </w:tc>
        <w:tc>
          <w:tcPr>
            <w:tcW w:w="1069" w:type="dxa"/>
          </w:tcPr>
          <w:p w:rsidR="00E670ED" w:rsidRPr="00D52134" w:rsidRDefault="00E670ED" w:rsidP="00E670ED">
            <w:pPr>
              <w:suppressAutoHyphens/>
              <w:snapToGrid w:val="0"/>
              <w:spacing w:before="0" w:beforeAutospacing="0" w:after="0" w:afterAutospacing="0"/>
              <w:jc w:val="center"/>
              <w:rPr>
                <w:b/>
                <w:sz w:val="20"/>
                <w:szCs w:val="20"/>
              </w:rPr>
            </w:pPr>
          </w:p>
        </w:tc>
        <w:tc>
          <w:tcPr>
            <w:tcW w:w="1070" w:type="dxa"/>
          </w:tcPr>
          <w:p w:rsidR="00E670ED" w:rsidRPr="00D52134" w:rsidRDefault="00E670ED" w:rsidP="00E670ED">
            <w:pPr>
              <w:pStyle w:val="afffd"/>
              <w:snapToGrid w:val="0"/>
              <w:jc w:val="center"/>
              <w:rPr>
                <w:b/>
                <w:sz w:val="20"/>
                <w:szCs w:val="20"/>
              </w:rPr>
            </w:pPr>
          </w:p>
        </w:tc>
        <w:tc>
          <w:tcPr>
            <w:tcW w:w="1069" w:type="dxa"/>
          </w:tcPr>
          <w:p w:rsidR="00E670ED" w:rsidRPr="00D52134" w:rsidRDefault="00E670ED" w:rsidP="00E670ED">
            <w:pPr>
              <w:suppressAutoHyphens/>
              <w:snapToGrid w:val="0"/>
              <w:spacing w:before="0" w:beforeAutospacing="0" w:after="0" w:afterAutospacing="0"/>
              <w:jc w:val="center"/>
              <w:rPr>
                <w:b/>
                <w:sz w:val="20"/>
                <w:szCs w:val="20"/>
              </w:rPr>
            </w:pPr>
            <w:r w:rsidRPr="00D52134">
              <w:rPr>
                <w:sz w:val="20"/>
                <w:szCs w:val="20"/>
              </w:rPr>
              <w:t>4</w:t>
            </w:r>
          </w:p>
        </w:tc>
        <w:tc>
          <w:tcPr>
            <w:tcW w:w="1070" w:type="dxa"/>
          </w:tcPr>
          <w:p w:rsidR="00E670ED" w:rsidRPr="00D52134" w:rsidRDefault="00E670ED" w:rsidP="00E670ED">
            <w:pPr>
              <w:pStyle w:val="afffd"/>
              <w:snapToGrid w:val="0"/>
              <w:jc w:val="center"/>
              <w:rPr>
                <w:b/>
                <w:sz w:val="20"/>
                <w:szCs w:val="20"/>
              </w:rPr>
            </w:pPr>
          </w:p>
        </w:tc>
      </w:tr>
      <w:tr w:rsidR="00E670ED" w:rsidRPr="00D52134" w:rsidTr="00A54073">
        <w:tc>
          <w:tcPr>
            <w:tcW w:w="766" w:type="dxa"/>
            <w:vMerge/>
          </w:tcPr>
          <w:p w:rsidR="00E670ED" w:rsidRPr="00D52134" w:rsidRDefault="00E670ED" w:rsidP="00E670ED">
            <w:pPr>
              <w:suppressAutoHyphens/>
              <w:snapToGrid w:val="0"/>
              <w:spacing w:before="0" w:beforeAutospacing="0" w:after="0" w:afterAutospacing="0"/>
              <w:rPr>
                <w:b/>
                <w:sz w:val="20"/>
                <w:szCs w:val="20"/>
              </w:rPr>
            </w:pPr>
          </w:p>
        </w:tc>
        <w:tc>
          <w:tcPr>
            <w:tcW w:w="4742" w:type="dxa"/>
            <w:vMerge/>
            <w:vAlign w:val="center"/>
          </w:tcPr>
          <w:p w:rsidR="00E670ED" w:rsidRPr="00D52134" w:rsidRDefault="00E670ED" w:rsidP="00E670ED">
            <w:pPr>
              <w:spacing w:before="0" w:beforeAutospacing="0" w:after="0" w:afterAutospacing="0"/>
              <w:rPr>
                <w:sz w:val="20"/>
                <w:szCs w:val="20"/>
              </w:rPr>
            </w:pPr>
          </w:p>
        </w:tc>
        <w:tc>
          <w:tcPr>
            <w:tcW w:w="4278" w:type="dxa"/>
            <w:gridSpan w:val="4"/>
          </w:tcPr>
          <w:p w:rsidR="00E670ED" w:rsidRPr="00D52134" w:rsidRDefault="00E670ED" w:rsidP="00E670ED">
            <w:pPr>
              <w:pStyle w:val="afffd"/>
              <w:snapToGrid w:val="0"/>
              <w:jc w:val="center"/>
              <w:rPr>
                <w:sz w:val="20"/>
                <w:szCs w:val="20"/>
              </w:rPr>
            </w:pPr>
            <w:r w:rsidRPr="00D52134">
              <w:rPr>
                <w:sz w:val="20"/>
                <w:szCs w:val="20"/>
              </w:rPr>
              <w:t>экзамен</w:t>
            </w:r>
          </w:p>
        </w:tc>
      </w:tr>
    </w:tbl>
    <w:p w:rsidR="00E670ED" w:rsidRPr="00D52134" w:rsidRDefault="00E670ED" w:rsidP="00E670ED">
      <w:pPr>
        <w:spacing w:before="0" w:beforeAutospacing="0" w:after="0" w:afterAutospacing="0"/>
      </w:pPr>
    </w:p>
    <w:p w:rsidR="00E670ED" w:rsidRPr="00D52134" w:rsidRDefault="00E670ED" w:rsidP="00E670ED">
      <w:pPr>
        <w:spacing w:before="0" w:beforeAutospacing="0" w:after="0" w:afterAutospacing="0"/>
        <w:rPr>
          <w:sz w:val="20"/>
          <w:szCs w:val="20"/>
        </w:rPr>
      </w:pPr>
      <w:r w:rsidRPr="00D52134">
        <w:rPr>
          <w:sz w:val="20"/>
          <w:szCs w:val="20"/>
        </w:rPr>
        <w:t>*_______</w:t>
      </w:r>
    </w:p>
    <w:p w:rsidR="00E670ED" w:rsidRPr="00D52134" w:rsidRDefault="00E670ED" w:rsidP="00E670ED">
      <w:pPr>
        <w:spacing w:before="0" w:beforeAutospacing="0" w:after="0" w:afterAutospacing="0"/>
        <w:rPr>
          <w:sz w:val="20"/>
          <w:szCs w:val="20"/>
        </w:rPr>
      </w:pPr>
      <w:r w:rsidRPr="00D52134">
        <w:rPr>
          <w:sz w:val="20"/>
          <w:szCs w:val="20"/>
        </w:rPr>
        <w:t>Семинар – семинар-дискуссия</w:t>
      </w:r>
    </w:p>
    <w:p w:rsidR="00E670ED" w:rsidRPr="00D52134" w:rsidRDefault="00E670ED" w:rsidP="00E670ED">
      <w:pPr>
        <w:spacing w:before="0" w:beforeAutospacing="0" w:after="0" w:afterAutospacing="0"/>
        <w:rPr>
          <w:sz w:val="20"/>
          <w:szCs w:val="20"/>
        </w:rPr>
      </w:pPr>
      <w:r w:rsidRPr="00D52134">
        <w:rPr>
          <w:sz w:val="20"/>
          <w:szCs w:val="20"/>
        </w:rPr>
        <w:t xml:space="preserve">ГТ - практическое занятие - </w:t>
      </w:r>
      <w:proofErr w:type="spellStart"/>
      <w:r w:rsidRPr="00D52134">
        <w:rPr>
          <w:sz w:val="20"/>
          <w:szCs w:val="20"/>
        </w:rPr>
        <w:t>глоссарный</w:t>
      </w:r>
      <w:proofErr w:type="spellEnd"/>
      <w:r w:rsidRPr="00D52134">
        <w:rPr>
          <w:sz w:val="20"/>
          <w:szCs w:val="20"/>
        </w:rPr>
        <w:t xml:space="preserve"> тренинг</w:t>
      </w:r>
    </w:p>
    <w:p w:rsidR="00E670ED" w:rsidRPr="00D52134" w:rsidRDefault="00E670ED" w:rsidP="00E670ED">
      <w:pPr>
        <w:spacing w:before="0" w:beforeAutospacing="0" w:after="0" w:afterAutospacing="0"/>
        <w:rPr>
          <w:sz w:val="20"/>
          <w:szCs w:val="20"/>
        </w:rPr>
      </w:pPr>
      <w:r w:rsidRPr="00D52134">
        <w:rPr>
          <w:sz w:val="20"/>
          <w:szCs w:val="20"/>
        </w:rPr>
        <w:t xml:space="preserve">ТТ - практическое занятие - тест-тренинг </w:t>
      </w:r>
    </w:p>
    <w:p w:rsidR="00E670ED" w:rsidRPr="00D52134" w:rsidRDefault="00E670ED" w:rsidP="00E670ED">
      <w:pPr>
        <w:spacing w:before="0" w:beforeAutospacing="0" w:after="0" w:afterAutospacing="0"/>
        <w:rPr>
          <w:sz w:val="20"/>
          <w:szCs w:val="20"/>
        </w:rPr>
      </w:pPr>
      <w:r w:rsidRPr="00D52134">
        <w:rPr>
          <w:sz w:val="20"/>
          <w:szCs w:val="20"/>
        </w:rPr>
        <w:t xml:space="preserve">ПЗТ - практическое занятие - </w:t>
      </w:r>
      <w:proofErr w:type="spellStart"/>
      <w:r w:rsidRPr="00D52134">
        <w:rPr>
          <w:sz w:val="20"/>
          <w:szCs w:val="20"/>
        </w:rPr>
        <w:t>позетовое</w:t>
      </w:r>
      <w:proofErr w:type="spellEnd"/>
      <w:r w:rsidRPr="00D52134">
        <w:rPr>
          <w:sz w:val="20"/>
          <w:szCs w:val="20"/>
        </w:rPr>
        <w:t xml:space="preserve"> тестирование </w:t>
      </w:r>
    </w:p>
    <w:p w:rsidR="00E670ED" w:rsidRPr="00D52134" w:rsidRDefault="00E670ED" w:rsidP="00E670ED">
      <w:pPr>
        <w:spacing w:before="0" w:beforeAutospacing="0" w:after="0" w:afterAutospacing="0"/>
        <w:rPr>
          <w:sz w:val="20"/>
          <w:szCs w:val="20"/>
        </w:rPr>
      </w:pPr>
      <w:r w:rsidRPr="00D52134">
        <w:rPr>
          <w:sz w:val="20"/>
          <w:szCs w:val="20"/>
        </w:rPr>
        <w:t>ЛС - практическое занятие - логическая схема</w:t>
      </w:r>
    </w:p>
    <w:p w:rsidR="00E670ED" w:rsidRPr="00D52134" w:rsidRDefault="00E670ED" w:rsidP="00E670ED">
      <w:pPr>
        <w:spacing w:before="0" w:beforeAutospacing="0" w:after="0" w:afterAutospacing="0"/>
        <w:rPr>
          <w:sz w:val="20"/>
          <w:szCs w:val="20"/>
        </w:rPr>
      </w:pPr>
      <w:r w:rsidRPr="00D52134">
        <w:rPr>
          <w:sz w:val="20"/>
          <w:szCs w:val="20"/>
        </w:rPr>
        <w:t>УД - семинар-обсуждение устного доклада</w:t>
      </w:r>
    </w:p>
    <w:p w:rsidR="00E670ED" w:rsidRPr="00D52134" w:rsidRDefault="00E670ED" w:rsidP="00E670ED">
      <w:pPr>
        <w:spacing w:before="0" w:beforeAutospacing="0" w:after="0" w:afterAutospacing="0"/>
        <w:rPr>
          <w:sz w:val="20"/>
          <w:szCs w:val="20"/>
        </w:rPr>
      </w:pPr>
      <w:r w:rsidRPr="00D52134">
        <w:rPr>
          <w:sz w:val="20"/>
          <w:szCs w:val="20"/>
        </w:rPr>
        <w:t xml:space="preserve">РФ – семинар-обсуждение реферата </w:t>
      </w:r>
    </w:p>
    <w:p w:rsidR="00E670ED" w:rsidRPr="00D52134" w:rsidRDefault="00E670ED" w:rsidP="00E670ED">
      <w:pPr>
        <w:spacing w:before="0" w:beforeAutospacing="0" w:after="0" w:afterAutospacing="0"/>
        <w:rPr>
          <w:sz w:val="20"/>
          <w:szCs w:val="20"/>
        </w:rPr>
      </w:pPr>
      <w:proofErr w:type="spellStart"/>
      <w:r w:rsidRPr="00D52134">
        <w:rPr>
          <w:sz w:val="20"/>
          <w:szCs w:val="20"/>
        </w:rPr>
        <w:t>Асессмент</w:t>
      </w:r>
      <w:proofErr w:type="spellEnd"/>
      <w:r w:rsidRPr="00D52134">
        <w:rPr>
          <w:sz w:val="20"/>
          <w:szCs w:val="20"/>
        </w:rPr>
        <w:t xml:space="preserve"> реферата - семинар-</w:t>
      </w:r>
      <w:proofErr w:type="spellStart"/>
      <w:r w:rsidRPr="00D52134">
        <w:rPr>
          <w:sz w:val="20"/>
          <w:szCs w:val="20"/>
        </w:rPr>
        <w:t>асессмент</w:t>
      </w:r>
      <w:proofErr w:type="spellEnd"/>
      <w:r w:rsidRPr="00D52134">
        <w:rPr>
          <w:sz w:val="20"/>
          <w:szCs w:val="20"/>
        </w:rPr>
        <w:t xml:space="preserve"> реферата</w:t>
      </w:r>
    </w:p>
    <w:p w:rsidR="00E670ED" w:rsidRPr="00D52134" w:rsidRDefault="00E670ED" w:rsidP="00E670ED">
      <w:pPr>
        <w:spacing w:before="0" w:beforeAutospacing="0" w:after="0" w:afterAutospacing="0"/>
        <w:rPr>
          <w:sz w:val="20"/>
          <w:szCs w:val="20"/>
        </w:rPr>
      </w:pPr>
      <w:r w:rsidRPr="00D52134">
        <w:rPr>
          <w:sz w:val="20"/>
          <w:szCs w:val="20"/>
        </w:rPr>
        <w:t xml:space="preserve">ВБ - </w:t>
      </w:r>
      <w:proofErr w:type="spellStart"/>
      <w:r w:rsidRPr="00D52134">
        <w:rPr>
          <w:sz w:val="20"/>
          <w:szCs w:val="20"/>
        </w:rPr>
        <w:t>вебинар</w:t>
      </w:r>
      <w:proofErr w:type="spellEnd"/>
      <w:r w:rsidRPr="00D52134">
        <w:rPr>
          <w:sz w:val="20"/>
          <w:szCs w:val="20"/>
        </w:rPr>
        <w:t xml:space="preserve"> </w:t>
      </w:r>
    </w:p>
    <w:p w:rsidR="00E670ED" w:rsidRPr="00D52134" w:rsidRDefault="00E670ED" w:rsidP="00E670ED">
      <w:pPr>
        <w:spacing w:before="0" w:beforeAutospacing="0" w:after="0" w:afterAutospacing="0"/>
        <w:rPr>
          <w:sz w:val="20"/>
          <w:szCs w:val="20"/>
        </w:rPr>
      </w:pPr>
      <w:r w:rsidRPr="00D52134">
        <w:rPr>
          <w:sz w:val="20"/>
          <w:szCs w:val="20"/>
        </w:rPr>
        <w:t xml:space="preserve">УЭ - семинар-обсуждение устного эссе </w:t>
      </w:r>
    </w:p>
    <w:p w:rsidR="00E670ED" w:rsidRPr="00D52134" w:rsidRDefault="00E670ED" w:rsidP="00E670ED">
      <w:pPr>
        <w:spacing w:before="0" w:beforeAutospacing="0" w:after="0" w:afterAutospacing="0"/>
        <w:rPr>
          <w:sz w:val="20"/>
          <w:szCs w:val="20"/>
        </w:rPr>
      </w:pPr>
      <w:r w:rsidRPr="00D52134">
        <w:rPr>
          <w:sz w:val="20"/>
          <w:szCs w:val="20"/>
        </w:rPr>
        <w:t xml:space="preserve">АЛТ - практическое занятие - алгоритмический тренинг  </w:t>
      </w:r>
    </w:p>
    <w:p w:rsidR="00E670ED" w:rsidRPr="00D52134" w:rsidRDefault="00E670ED" w:rsidP="00E670ED">
      <w:pPr>
        <w:pStyle w:val="1c"/>
        <w:tabs>
          <w:tab w:val="right" w:leader="dot" w:pos="9600"/>
        </w:tabs>
        <w:spacing w:before="0" w:beforeAutospacing="0" w:after="0" w:afterAutospacing="0"/>
        <w:ind w:left="0" w:firstLine="709"/>
        <w:rPr>
          <w:sz w:val="20"/>
        </w:rPr>
      </w:pPr>
    </w:p>
    <w:p w:rsidR="00E670ED" w:rsidRPr="003E4758" w:rsidRDefault="00E670ED" w:rsidP="00E670ED">
      <w:pPr>
        <w:pStyle w:val="1c"/>
        <w:tabs>
          <w:tab w:val="right" w:leader="dot" w:pos="9600"/>
        </w:tabs>
        <w:spacing w:before="0" w:beforeAutospacing="0" w:after="0" w:afterAutospacing="0"/>
        <w:ind w:left="0" w:firstLine="709"/>
        <w:rPr>
          <w:b/>
          <w:sz w:val="20"/>
        </w:rPr>
      </w:pPr>
      <w:r w:rsidRPr="003E4758">
        <w:rPr>
          <w:b/>
          <w:sz w:val="20"/>
        </w:rPr>
        <w:t>5. Содержание дисциплины</w:t>
      </w:r>
    </w:p>
    <w:p w:rsidR="00E670ED" w:rsidRPr="00D52134" w:rsidRDefault="00E670ED" w:rsidP="00E670ED">
      <w:pPr>
        <w:spacing w:before="0" w:beforeAutospacing="0" w:after="0" w:afterAutospacing="0"/>
        <w:ind w:firstLine="680"/>
        <w:rPr>
          <w:b/>
          <w:sz w:val="20"/>
          <w:szCs w:val="20"/>
        </w:rPr>
      </w:pPr>
      <w:r w:rsidRPr="00D52134">
        <w:rPr>
          <w:b/>
          <w:sz w:val="20"/>
          <w:szCs w:val="20"/>
        </w:rPr>
        <w:t>5.1. Содержание разделов и тем</w:t>
      </w:r>
    </w:p>
    <w:p w:rsidR="00E670ED" w:rsidRPr="00D52134" w:rsidRDefault="00E670ED" w:rsidP="00E670ED">
      <w:pPr>
        <w:spacing w:before="0" w:beforeAutospacing="0" w:after="0" w:afterAutospacing="0"/>
        <w:ind w:firstLine="680"/>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0"/>
        <w:gridCol w:w="2372"/>
        <w:gridCol w:w="6736"/>
      </w:tblGrid>
      <w:tr w:rsidR="00E670ED" w:rsidRPr="00D52134" w:rsidTr="00A54073">
        <w:trPr>
          <w:tblHeader/>
        </w:trPr>
        <w:tc>
          <w:tcPr>
            <w:tcW w:w="270" w:type="pct"/>
            <w:vAlign w:val="center"/>
          </w:tcPr>
          <w:p w:rsidR="00E670ED" w:rsidRPr="00D52134" w:rsidRDefault="00E670ED" w:rsidP="00E670ED">
            <w:pPr>
              <w:tabs>
                <w:tab w:val="left" w:pos="1080"/>
              </w:tabs>
              <w:suppressAutoHyphens/>
              <w:spacing w:before="0" w:beforeAutospacing="0" w:after="0" w:afterAutospacing="0"/>
              <w:jc w:val="center"/>
              <w:rPr>
                <w:sz w:val="20"/>
                <w:szCs w:val="20"/>
              </w:rPr>
            </w:pPr>
            <w:bookmarkStart w:id="1" w:name="_Hlk78483290"/>
            <w:r w:rsidRPr="00D52134">
              <w:rPr>
                <w:sz w:val="20"/>
                <w:szCs w:val="20"/>
              </w:rPr>
              <w:t>№ п/п</w:t>
            </w:r>
          </w:p>
        </w:tc>
        <w:tc>
          <w:tcPr>
            <w:tcW w:w="1232" w:type="pct"/>
            <w:vAlign w:val="center"/>
          </w:tcPr>
          <w:p w:rsidR="00E670ED" w:rsidRPr="00D52134" w:rsidRDefault="00E670ED" w:rsidP="00E670ED">
            <w:pPr>
              <w:tabs>
                <w:tab w:val="left" w:pos="1080"/>
              </w:tabs>
              <w:suppressAutoHyphens/>
              <w:spacing w:before="0" w:beforeAutospacing="0" w:after="0" w:afterAutospacing="0"/>
              <w:jc w:val="center"/>
              <w:rPr>
                <w:sz w:val="20"/>
                <w:szCs w:val="20"/>
              </w:rPr>
            </w:pPr>
            <w:r w:rsidRPr="00D52134">
              <w:rPr>
                <w:sz w:val="20"/>
                <w:szCs w:val="20"/>
              </w:rPr>
              <w:t>Наименование раздела дисциплины</w:t>
            </w:r>
          </w:p>
        </w:tc>
        <w:tc>
          <w:tcPr>
            <w:tcW w:w="3498" w:type="pct"/>
            <w:vAlign w:val="center"/>
          </w:tcPr>
          <w:p w:rsidR="00E670ED" w:rsidRPr="00D52134" w:rsidRDefault="00E670ED" w:rsidP="00E670ED">
            <w:pPr>
              <w:tabs>
                <w:tab w:val="left" w:pos="1080"/>
              </w:tabs>
              <w:suppressAutoHyphens/>
              <w:spacing w:before="0" w:beforeAutospacing="0" w:after="0" w:afterAutospacing="0"/>
              <w:jc w:val="center"/>
              <w:rPr>
                <w:bCs/>
                <w:sz w:val="20"/>
                <w:szCs w:val="20"/>
              </w:rPr>
            </w:pPr>
            <w:r w:rsidRPr="00D52134">
              <w:rPr>
                <w:bCs/>
                <w:sz w:val="20"/>
                <w:szCs w:val="20"/>
              </w:rPr>
              <w:t>Содержание раздела дисциплины</w:t>
            </w:r>
          </w:p>
        </w:tc>
      </w:tr>
      <w:tr w:rsidR="00E670ED" w:rsidRPr="00D52134" w:rsidTr="00A54073">
        <w:tc>
          <w:tcPr>
            <w:tcW w:w="270" w:type="pct"/>
          </w:tcPr>
          <w:p w:rsidR="00E670ED" w:rsidRPr="00D52134" w:rsidRDefault="00E670ED" w:rsidP="00E670ED">
            <w:pPr>
              <w:tabs>
                <w:tab w:val="left" w:pos="1080"/>
              </w:tabs>
              <w:suppressAutoHyphens/>
              <w:spacing w:before="0" w:beforeAutospacing="0" w:after="0" w:afterAutospacing="0"/>
              <w:jc w:val="center"/>
              <w:rPr>
                <w:sz w:val="20"/>
                <w:szCs w:val="20"/>
              </w:rPr>
            </w:pPr>
            <w:r w:rsidRPr="00D52134">
              <w:rPr>
                <w:sz w:val="20"/>
                <w:szCs w:val="20"/>
              </w:rPr>
              <w:t>1</w:t>
            </w:r>
          </w:p>
        </w:tc>
        <w:tc>
          <w:tcPr>
            <w:tcW w:w="1232" w:type="pct"/>
          </w:tcPr>
          <w:p w:rsidR="00E670ED" w:rsidRPr="00D52134" w:rsidRDefault="00E670ED" w:rsidP="00E670ED">
            <w:pPr>
              <w:tabs>
                <w:tab w:val="left" w:pos="930"/>
                <w:tab w:val="left" w:pos="1080"/>
              </w:tabs>
              <w:spacing w:before="0" w:beforeAutospacing="0" w:after="0" w:afterAutospacing="0"/>
              <w:rPr>
                <w:sz w:val="20"/>
                <w:szCs w:val="20"/>
              </w:rPr>
            </w:pPr>
            <w:r w:rsidRPr="00D52134">
              <w:rPr>
                <w:sz w:val="20"/>
                <w:szCs w:val="20"/>
              </w:rPr>
              <w:t>Криминология как наука, ее история, предмет, методология, цели, задачи и функции, место в системе других наук</w:t>
            </w:r>
          </w:p>
        </w:tc>
        <w:tc>
          <w:tcPr>
            <w:tcW w:w="3498" w:type="pct"/>
          </w:tcPr>
          <w:p w:rsidR="00E670ED" w:rsidRPr="00D52134" w:rsidRDefault="00E670ED" w:rsidP="00E670ED">
            <w:pPr>
              <w:tabs>
                <w:tab w:val="left" w:pos="720"/>
                <w:tab w:val="left" w:pos="1080"/>
              </w:tabs>
              <w:suppressAutoHyphens/>
              <w:spacing w:before="0" w:beforeAutospacing="0" w:after="0" w:afterAutospacing="0"/>
              <w:jc w:val="both"/>
              <w:rPr>
                <w:b/>
                <w:sz w:val="20"/>
                <w:szCs w:val="20"/>
              </w:rPr>
            </w:pPr>
            <w:r w:rsidRPr="00D52134">
              <w:rPr>
                <w:b/>
                <w:sz w:val="20"/>
                <w:szCs w:val="20"/>
              </w:rPr>
              <w:t>Криминология как наука, ее предмет, методология и место в системе других наук</w:t>
            </w:r>
          </w:p>
          <w:p w:rsidR="00E670ED" w:rsidRPr="00D52134" w:rsidRDefault="00E670ED" w:rsidP="00E670ED">
            <w:pPr>
              <w:tabs>
                <w:tab w:val="left" w:pos="720"/>
                <w:tab w:val="left" w:pos="1080"/>
              </w:tabs>
              <w:suppressAutoHyphens/>
              <w:spacing w:before="0" w:beforeAutospacing="0" w:after="0" w:afterAutospacing="0"/>
              <w:jc w:val="both"/>
              <w:rPr>
                <w:sz w:val="20"/>
                <w:szCs w:val="20"/>
              </w:rPr>
            </w:pPr>
            <w:r w:rsidRPr="00D52134">
              <w:rPr>
                <w:sz w:val="20"/>
                <w:szCs w:val="20"/>
              </w:rPr>
              <w:t>Основные подходы к определению сущности криминологии как науки и ее предмета (криминология как Тема (раздел)  уголовно-правовой науки; широкое толкование предмета криминологии; социологическое понимание; рассмотрение криминологических проблем во взаимосвязи с пенитенциарными; криминология как наука о преступности и ее причинах).</w:t>
            </w:r>
            <w:r w:rsidRPr="00D52134">
              <w:rPr>
                <w:sz w:val="20"/>
                <w:szCs w:val="20"/>
              </w:rPr>
              <w:br/>
              <w:t xml:space="preserve">Цели (теоретическая, практическая, перспективная, ближайшая), задачи, функции (описательная, объяснительная, прогностическая) науки криминологии. </w:t>
            </w:r>
            <w:r w:rsidRPr="00D52134">
              <w:rPr>
                <w:sz w:val="20"/>
                <w:szCs w:val="20"/>
              </w:rPr>
              <w:br/>
              <w:t xml:space="preserve">Методология науки криминологии (понятие метода науки криминологии, всеобщий метод познания, общенаучные, </w:t>
            </w:r>
            <w:proofErr w:type="spellStart"/>
            <w:r w:rsidRPr="00D52134">
              <w:rPr>
                <w:sz w:val="20"/>
                <w:szCs w:val="20"/>
              </w:rPr>
              <w:t>частнонаучные</w:t>
            </w:r>
            <w:proofErr w:type="spellEnd"/>
            <w:r w:rsidRPr="00D52134">
              <w:rPr>
                <w:sz w:val="20"/>
                <w:szCs w:val="20"/>
              </w:rPr>
              <w:t xml:space="preserve"> методы и специальные криминологические методики). </w:t>
            </w:r>
          </w:p>
          <w:p w:rsidR="00E670ED" w:rsidRPr="00D52134" w:rsidRDefault="00E670ED" w:rsidP="00E670ED">
            <w:pPr>
              <w:tabs>
                <w:tab w:val="left" w:pos="720"/>
                <w:tab w:val="left" w:pos="1080"/>
              </w:tabs>
              <w:suppressAutoHyphens/>
              <w:spacing w:before="0" w:beforeAutospacing="0" w:after="0" w:afterAutospacing="0"/>
              <w:jc w:val="both"/>
              <w:rPr>
                <w:sz w:val="20"/>
                <w:szCs w:val="20"/>
              </w:rPr>
            </w:pPr>
            <w:r w:rsidRPr="00D52134">
              <w:rPr>
                <w:sz w:val="20"/>
                <w:szCs w:val="20"/>
              </w:rPr>
              <w:t>Место криминологии в системе других наук, ее связь с науками криминального цикла.</w:t>
            </w:r>
          </w:p>
          <w:p w:rsidR="00E670ED" w:rsidRPr="00D52134" w:rsidRDefault="00E670ED" w:rsidP="00E670ED">
            <w:pPr>
              <w:tabs>
                <w:tab w:val="left" w:pos="720"/>
                <w:tab w:val="left" w:pos="1080"/>
              </w:tabs>
              <w:suppressAutoHyphens/>
              <w:spacing w:before="0" w:beforeAutospacing="0" w:after="0" w:afterAutospacing="0"/>
              <w:jc w:val="both"/>
              <w:rPr>
                <w:b/>
                <w:sz w:val="20"/>
                <w:szCs w:val="20"/>
              </w:rPr>
            </w:pPr>
            <w:r w:rsidRPr="00D52134">
              <w:rPr>
                <w:b/>
                <w:sz w:val="20"/>
                <w:szCs w:val="20"/>
              </w:rPr>
              <w:t>Возникновение и развитие криминологии. Зарубежные криминологические теории и школы</w:t>
            </w:r>
          </w:p>
          <w:p w:rsidR="00E670ED" w:rsidRPr="00D52134" w:rsidRDefault="00E670ED" w:rsidP="00E670ED">
            <w:pPr>
              <w:tabs>
                <w:tab w:val="left" w:pos="720"/>
                <w:tab w:val="left" w:pos="1080"/>
              </w:tabs>
              <w:suppressAutoHyphens/>
              <w:spacing w:before="0" w:beforeAutospacing="0" w:after="0" w:afterAutospacing="0"/>
              <w:jc w:val="both"/>
              <w:rPr>
                <w:sz w:val="20"/>
                <w:szCs w:val="20"/>
              </w:rPr>
            </w:pPr>
            <w:r w:rsidRPr="00D52134">
              <w:rPr>
                <w:sz w:val="20"/>
                <w:szCs w:val="20"/>
              </w:rPr>
              <w:t xml:space="preserve">Классическое направление криминологической теории (идеи </w:t>
            </w:r>
            <w:proofErr w:type="spellStart"/>
            <w:r w:rsidRPr="00D52134">
              <w:rPr>
                <w:sz w:val="20"/>
                <w:szCs w:val="20"/>
              </w:rPr>
              <w:t>Беккариа</w:t>
            </w:r>
            <w:proofErr w:type="spellEnd"/>
            <w:r w:rsidRPr="00D52134">
              <w:rPr>
                <w:sz w:val="20"/>
                <w:szCs w:val="20"/>
              </w:rPr>
              <w:t xml:space="preserve">, Бентама, </w:t>
            </w:r>
            <w:proofErr w:type="spellStart"/>
            <w:r w:rsidRPr="00D52134">
              <w:rPr>
                <w:sz w:val="20"/>
                <w:szCs w:val="20"/>
              </w:rPr>
              <w:t>Горварда</w:t>
            </w:r>
            <w:proofErr w:type="spellEnd"/>
            <w:r w:rsidRPr="00D52134">
              <w:rPr>
                <w:sz w:val="20"/>
                <w:szCs w:val="20"/>
              </w:rPr>
              <w:t xml:space="preserve">, </w:t>
            </w:r>
            <w:proofErr w:type="spellStart"/>
            <w:r w:rsidRPr="00D52134">
              <w:rPr>
                <w:sz w:val="20"/>
                <w:szCs w:val="20"/>
              </w:rPr>
              <w:t>Фейебаха</w:t>
            </w:r>
            <w:proofErr w:type="spellEnd"/>
            <w:r w:rsidRPr="00D52134">
              <w:rPr>
                <w:sz w:val="20"/>
                <w:szCs w:val="20"/>
              </w:rPr>
              <w:t>).</w:t>
            </w:r>
          </w:p>
          <w:p w:rsidR="00E670ED" w:rsidRPr="00D52134" w:rsidRDefault="00E670ED" w:rsidP="00E670ED">
            <w:pPr>
              <w:tabs>
                <w:tab w:val="left" w:pos="720"/>
                <w:tab w:val="left" w:pos="1080"/>
              </w:tabs>
              <w:suppressAutoHyphens/>
              <w:spacing w:before="0" w:beforeAutospacing="0" w:after="0" w:afterAutospacing="0"/>
              <w:jc w:val="both"/>
              <w:rPr>
                <w:sz w:val="20"/>
                <w:szCs w:val="20"/>
              </w:rPr>
            </w:pPr>
            <w:r w:rsidRPr="00D52134">
              <w:rPr>
                <w:sz w:val="20"/>
                <w:szCs w:val="20"/>
              </w:rPr>
              <w:t xml:space="preserve">Антропологическое направление криминологической теории (идеи Ч. </w:t>
            </w:r>
            <w:proofErr w:type="spellStart"/>
            <w:r w:rsidRPr="00D52134">
              <w:rPr>
                <w:sz w:val="20"/>
                <w:szCs w:val="20"/>
              </w:rPr>
              <w:t>Ломброзо</w:t>
            </w:r>
            <w:proofErr w:type="spellEnd"/>
            <w:r w:rsidRPr="00D52134">
              <w:rPr>
                <w:sz w:val="20"/>
                <w:szCs w:val="20"/>
              </w:rPr>
              <w:t>, теория клинической криминологии – опасного состояния личности, теория конституционного предрасположения к преступлению, концепция умственной отсталости преступников, их наследственной предрасположенности).</w:t>
            </w:r>
          </w:p>
          <w:p w:rsidR="00E670ED" w:rsidRPr="00D52134" w:rsidRDefault="00E670ED" w:rsidP="00E670ED">
            <w:pPr>
              <w:tabs>
                <w:tab w:val="left" w:pos="720"/>
                <w:tab w:val="left" w:pos="1080"/>
              </w:tabs>
              <w:suppressAutoHyphens/>
              <w:spacing w:before="0" w:beforeAutospacing="0" w:after="0" w:afterAutospacing="0"/>
              <w:jc w:val="both"/>
              <w:rPr>
                <w:sz w:val="20"/>
                <w:szCs w:val="20"/>
              </w:rPr>
            </w:pPr>
            <w:r w:rsidRPr="00D52134">
              <w:rPr>
                <w:sz w:val="20"/>
                <w:szCs w:val="20"/>
              </w:rPr>
              <w:t xml:space="preserve">Социологическое направление криминологической теории (теории факторов, социальной дезорганизации, конфликтов культур, стигматизации, </w:t>
            </w:r>
            <w:proofErr w:type="spellStart"/>
            <w:r w:rsidRPr="00D52134">
              <w:rPr>
                <w:sz w:val="20"/>
                <w:szCs w:val="20"/>
              </w:rPr>
              <w:t>виктимологическая</w:t>
            </w:r>
            <w:proofErr w:type="spellEnd"/>
            <w:r w:rsidRPr="00D52134">
              <w:rPr>
                <w:sz w:val="20"/>
                <w:szCs w:val="20"/>
              </w:rPr>
              <w:t xml:space="preserve"> теория).</w:t>
            </w:r>
          </w:p>
          <w:p w:rsidR="00E670ED" w:rsidRPr="00D52134" w:rsidRDefault="00E670ED" w:rsidP="00E670ED">
            <w:pPr>
              <w:tabs>
                <w:tab w:val="left" w:pos="720"/>
                <w:tab w:val="left" w:pos="1080"/>
              </w:tabs>
              <w:suppressAutoHyphens/>
              <w:spacing w:before="0" w:beforeAutospacing="0" w:after="0" w:afterAutospacing="0"/>
              <w:jc w:val="both"/>
              <w:rPr>
                <w:i/>
                <w:sz w:val="20"/>
                <w:szCs w:val="20"/>
              </w:rPr>
            </w:pPr>
            <w:r w:rsidRPr="00D52134">
              <w:rPr>
                <w:sz w:val="20"/>
                <w:szCs w:val="20"/>
              </w:rPr>
              <w:t xml:space="preserve">Развитие отечественной криминологии (проведение исследований на основании уголовной статистики в </w:t>
            </w:r>
            <w:r w:rsidRPr="00D52134">
              <w:rPr>
                <w:sz w:val="20"/>
                <w:szCs w:val="20"/>
                <w:lang w:val="en-US"/>
              </w:rPr>
              <w:t>XVIII</w:t>
            </w:r>
            <w:r w:rsidRPr="00D52134">
              <w:rPr>
                <w:sz w:val="20"/>
                <w:szCs w:val="20"/>
              </w:rPr>
              <w:t>-</w:t>
            </w:r>
            <w:r w:rsidRPr="00D52134">
              <w:rPr>
                <w:sz w:val="20"/>
                <w:szCs w:val="20"/>
                <w:lang w:val="en-US"/>
              </w:rPr>
              <w:t>XIX</w:t>
            </w:r>
            <w:r w:rsidRPr="00D52134">
              <w:rPr>
                <w:sz w:val="20"/>
                <w:szCs w:val="20"/>
              </w:rPr>
              <w:t xml:space="preserve"> вв., состояние науки </w:t>
            </w:r>
            <w:r w:rsidRPr="00D52134">
              <w:rPr>
                <w:sz w:val="20"/>
                <w:szCs w:val="20"/>
              </w:rPr>
              <w:lastRenderedPageBreak/>
              <w:t>криминологии в советском государстве, современный этап развития криминологии).</w:t>
            </w:r>
          </w:p>
        </w:tc>
      </w:tr>
      <w:tr w:rsidR="00E670ED" w:rsidRPr="00D52134" w:rsidTr="00A54073">
        <w:tc>
          <w:tcPr>
            <w:tcW w:w="270" w:type="pct"/>
          </w:tcPr>
          <w:p w:rsidR="00E670ED" w:rsidRPr="00D52134" w:rsidRDefault="00E670ED" w:rsidP="00E670ED">
            <w:pPr>
              <w:tabs>
                <w:tab w:val="left" w:pos="1080"/>
              </w:tabs>
              <w:suppressAutoHyphens/>
              <w:spacing w:before="0" w:beforeAutospacing="0" w:after="0" w:afterAutospacing="0"/>
              <w:jc w:val="center"/>
              <w:rPr>
                <w:sz w:val="20"/>
                <w:szCs w:val="20"/>
              </w:rPr>
            </w:pPr>
            <w:r w:rsidRPr="00D52134">
              <w:rPr>
                <w:sz w:val="20"/>
                <w:szCs w:val="20"/>
              </w:rPr>
              <w:lastRenderedPageBreak/>
              <w:t>2</w:t>
            </w:r>
          </w:p>
        </w:tc>
        <w:tc>
          <w:tcPr>
            <w:tcW w:w="1232" w:type="pct"/>
          </w:tcPr>
          <w:p w:rsidR="00E670ED" w:rsidRPr="00D52134" w:rsidRDefault="00E670ED" w:rsidP="00E670ED">
            <w:pPr>
              <w:tabs>
                <w:tab w:val="left" w:pos="1080"/>
              </w:tabs>
              <w:spacing w:before="0" w:beforeAutospacing="0" w:after="0" w:afterAutospacing="0"/>
              <w:rPr>
                <w:sz w:val="20"/>
                <w:szCs w:val="20"/>
              </w:rPr>
            </w:pPr>
            <w:r w:rsidRPr="00D52134">
              <w:rPr>
                <w:sz w:val="20"/>
                <w:szCs w:val="20"/>
              </w:rPr>
              <w:t>Преступность как социально-правовое явление и ее основные характеристики</w:t>
            </w:r>
          </w:p>
        </w:tc>
        <w:tc>
          <w:tcPr>
            <w:tcW w:w="3498" w:type="pct"/>
          </w:tcPr>
          <w:p w:rsidR="00E670ED" w:rsidRPr="00D52134" w:rsidRDefault="00E670ED" w:rsidP="00E670ED">
            <w:pPr>
              <w:tabs>
                <w:tab w:val="left" w:pos="720"/>
                <w:tab w:val="left" w:pos="1080"/>
              </w:tabs>
              <w:suppressAutoHyphens/>
              <w:spacing w:before="0" w:beforeAutospacing="0" w:after="0" w:afterAutospacing="0"/>
              <w:jc w:val="both"/>
              <w:rPr>
                <w:b/>
                <w:sz w:val="20"/>
                <w:szCs w:val="20"/>
              </w:rPr>
            </w:pPr>
            <w:r w:rsidRPr="00D52134">
              <w:rPr>
                <w:b/>
                <w:sz w:val="20"/>
                <w:szCs w:val="20"/>
              </w:rPr>
              <w:t>Преступность и ее криминологическая характеристика</w:t>
            </w:r>
          </w:p>
          <w:p w:rsidR="00E670ED" w:rsidRPr="00D52134" w:rsidRDefault="00E670ED" w:rsidP="00E670ED">
            <w:pPr>
              <w:tabs>
                <w:tab w:val="left" w:pos="720"/>
                <w:tab w:val="left" w:pos="1080"/>
              </w:tabs>
              <w:suppressAutoHyphens/>
              <w:spacing w:before="0" w:beforeAutospacing="0" w:after="0" w:afterAutospacing="0"/>
              <w:jc w:val="both"/>
              <w:rPr>
                <w:sz w:val="20"/>
                <w:szCs w:val="20"/>
              </w:rPr>
            </w:pPr>
            <w:r w:rsidRPr="00D52134">
              <w:rPr>
                <w:sz w:val="20"/>
                <w:szCs w:val="20"/>
              </w:rPr>
              <w:t>Основные подходы к определению преступности. Закономерности преступности и ее признаки. Основные показатели преступности: преимущественно количественные (объем (состояние), интенсивность (уровень), динамика) и преимущественно качественные (общественно опасный характер, структура, территориальное распределение).</w:t>
            </w:r>
          </w:p>
          <w:p w:rsidR="00E670ED" w:rsidRPr="00D52134" w:rsidRDefault="00E670ED" w:rsidP="00E670ED">
            <w:pPr>
              <w:tabs>
                <w:tab w:val="left" w:pos="720"/>
                <w:tab w:val="left" w:pos="1080"/>
              </w:tabs>
              <w:suppressAutoHyphens/>
              <w:spacing w:before="0" w:beforeAutospacing="0" w:after="0" w:afterAutospacing="0"/>
              <w:jc w:val="both"/>
              <w:rPr>
                <w:b/>
                <w:sz w:val="20"/>
                <w:szCs w:val="20"/>
              </w:rPr>
            </w:pPr>
            <w:r w:rsidRPr="00D52134">
              <w:rPr>
                <w:b/>
                <w:sz w:val="20"/>
                <w:szCs w:val="20"/>
              </w:rPr>
              <w:t>Латентная преступность</w:t>
            </w:r>
          </w:p>
          <w:p w:rsidR="00E670ED" w:rsidRPr="00D52134" w:rsidRDefault="00E670ED" w:rsidP="00E670ED">
            <w:pPr>
              <w:tabs>
                <w:tab w:val="left" w:pos="720"/>
                <w:tab w:val="left" w:pos="1080"/>
              </w:tabs>
              <w:suppressAutoHyphens/>
              <w:spacing w:before="0" w:beforeAutospacing="0" w:after="0" w:afterAutospacing="0"/>
              <w:jc w:val="both"/>
              <w:rPr>
                <w:i/>
                <w:sz w:val="20"/>
                <w:szCs w:val="20"/>
              </w:rPr>
            </w:pPr>
            <w:r w:rsidRPr="00D52134">
              <w:rPr>
                <w:sz w:val="20"/>
                <w:szCs w:val="20"/>
              </w:rPr>
              <w:t>Понятие латентной преступности, ее виды (скрытая и скрываемая). Методы оценки латентной преступности. Основные тенденции преступности в современной России.</w:t>
            </w:r>
          </w:p>
        </w:tc>
      </w:tr>
      <w:tr w:rsidR="00E670ED" w:rsidRPr="00D52134" w:rsidTr="00A54073">
        <w:tc>
          <w:tcPr>
            <w:tcW w:w="270" w:type="pct"/>
          </w:tcPr>
          <w:p w:rsidR="00E670ED" w:rsidRPr="00D52134" w:rsidRDefault="00E670ED" w:rsidP="00E670ED">
            <w:pPr>
              <w:tabs>
                <w:tab w:val="left" w:pos="1080"/>
              </w:tabs>
              <w:suppressAutoHyphens/>
              <w:spacing w:before="0" w:beforeAutospacing="0" w:after="0" w:afterAutospacing="0"/>
              <w:jc w:val="center"/>
              <w:rPr>
                <w:sz w:val="20"/>
                <w:szCs w:val="20"/>
              </w:rPr>
            </w:pPr>
            <w:r w:rsidRPr="00D52134">
              <w:rPr>
                <w:sz w:val="20"/>
                <w:szCs w:val="20"/>
              </w:rPr>
              <w:t>3</w:t>
            </w:r>
          </w:p>
        </w:tc>
        <w:tc>
          <w:tcPr>
            <w:tcW w:w="1232" w:type="pct"/>
          </w:tcPr>
          <w:p w:rsidR="00E670ED" w:rsidRPr="00D52134" w:rsidRDefault="00E670ED" w:rsidP="00E670ED">
            <w:pPr>
              <w:tabs>
                <w:tab w:val="left" w:pos="1080"/>
              </w:tabs>
              <w:spacing w:before="0" w:beforeAutospacing="0" w:after="0" w:afterAutospacing="0"/>
              <w:rPr>
                <w:sz w:val="20"/>
                <w:szCs w:val="20"/>
              </w:rPr>
            </w:pPr>
            <w:r w:rsidRPr="00D52134">
              <w:rPr>
                <w:sz w:val="20"/>
                <w:szCs w:val="20"/>
              </w:rPr>
              <w:t>Причины и условия преступности. Личность преступника</w:t>
            </w:r>
          </w:p>
        </w:tc>
        <w:tc>
          <w:tcPr>
            <w:tcW w:w="3498" w:type="pct"/>
          </w:tcPr>
          <w:p w:rsidR="00E670ED" w:rsidRPr="00D52134" w:rsidRDefault="00E670ED" w:rsidP="00E670ED">
            <w:pPr>
              <w:tabs>
                <w:tab w:val="left" w:pos="720"/>
                <w:tab w:val="left" w:pos="1080"/>
              </w:tabs>
              <w:suppressAutoHyphens/>
              <w:spacing w:before="0" w:beforeAutospacing="0" w:after="0" w:afterAutospacing="0"/>
              <w:jc w:val="both"/>
              <w:rPr>
                <w:b/>
                <w:sz w:val="20"/>
                <w:szCs w:val="20"/>
              </w:rPr>
            </w:pPr>
            <w:r w:rsidRPr="00D52134">
              <w:rPr>
                <w:b/>
                <w:sz w:val="20"/>
                <w:szCs w:val="20"/>
              </w:rPr>
              <w:t>Причины и условия преступности</w:t>
            </w:r>
          </w:p>
          <w:p w:rsidR="00E670ED" w:rsidRPr="00D52134" w:rsidRDefault="00E670ED" w:rsidP="00E670ED">
            <w:pPr>
              <w:tabs>
                <w:tab w:val="left" w:pos="720"/>
                <w:tab w:val="left" w:pos="1080"/>
              </w:tabs>
              <w:suppressAutoHyphens/>
              <w:spacing w:before="0" w:beforeAutospacing="0" w:after="0" w:afterAutospacing="0"/>
              <w:jc w:val="both"/>
              <w:rPr>
                <w:sz w:val="20"/>
                <w:szCs w:val="20"/>
              </w:rPr>
            </w:pPr>
            <w:r w:rsidRPr="00D52134">
              <w:rPr>
                <w:sz w:val="20"/>
                <w:szCs w:val="20"/>
              </w:rPr>
              <w:t>Понятие причин преступности. Основополагающие криминологические теории и концепции причинности. Факторный комплекс преступности. Понятие условий преступности. Классификация детерминантов преступности (по механизму действия по уровню функционирования, по сущности, по природе возникновения). Причинный комплекс преступности в современной России (экономические, политические, социальные, идеологические факторы).</w:t>
            </w:r>
          </w:p>
          <w:p w:rsidR="00E670ED" w:rsidRPr="00D52134" w:rsidRDefault="00E670ED" w:rsidP="00E670ED">
            <w:pPr>
              <w:tabs>
                <w:tab w:val="left" w:pos="720"/>
                <w:tab w:val="left" w:pos="1080"/>
              </w:tabs>
              <w:suppressAutoHyphens/>
              <w:spacing w:before="0" w:beforeAutospacing="0" w:after="0" w:afterAutospacing="0"/>
              <w:jc w:val="both"/>
              <w:rPr>
                <w:i/>
                <w:sz w:val="20"/>
                <w:szCs w:val="20"/>
              </w:rPr>
            </w:pPr>
            <w:r w:rsidRPr="00D52134">
              <w:rPr>
                <w:b/>
                <w:sz w:val="20"/>
                <w:szCs w:val="20"/>
              </w:rPr>
              <w:t>Личность преступника: классификация и типология</w:t>
            </w:r>
          </w:p>
          <w:p w:rsidR="00E670ED" w:rsidRPr="00D52134" w:rsidRDefault="00E670ED" w:rsidP="00E670ED">
            <w:pPr>
              <w:tabs>
                <w:tab w:val="left" w:pos="720"/>
                <w:tab w:val="left" w:pos="1080"/>
              </w:tabs>
              <w:suppressAutoHyphens/>
              <w:spacing w:before="0" w:beforeAutospacing="0" w:after="0" w:afterAutospacing="0"/>
              <w:jc w:val="both"/>
              <w:rPr>
                <w:sz w:val="20"/>
                <w:szCs w:val="20"/>
              </w:rPr>
            </w:pPr>
            <w:r w:rsidRPr="00D52134">
              <w:rPr>
                <w:sz w:val="20"/>
                <w:szCs w:val="20"/>
              </w:rPr>
              <w:t>Понятие личности преступника и ее криминологическая характеристика. Структура личности преступника (</w:t>
            </w:r>
            <w:proofErr w:type="spellStart"/>
            <w:r w:rsidRPr="00D52134">
              <w:rPr>
                <w:sz w:val="20"/>
                <w:szCs w:val="20"/>
              </w:rPr>
              <w:t>биофизиологические</w:t>
            </w:r>
            <w:proofErr w:type="spellEnd"/>
            <w:r w:rsidRPr="00D52134">
              <w:rPr>
                <w:sz w:val="20"/>
                <w:szCs w:val="20"/>
              </w:rPr>
              <w:t>, социально-демографические, нравственно-психологические, уголовно-правовые и криминологические признаки). Классификация (типология) личности преступника (по социологическим критериям, правовым основаниям, антиобщественной направленности и ценностной ориентации). Основные факторы, способствующие формированию личности преступника.</w:t>
            </w:r>
          </w:p>
          <w:p w:rsidR="00E670ED" w:rsidRPr="00D52134" w:rsidRDefault="00E670ED" w:rsidP="00E670ED">
            <w:pPr>
              <w:tabs>
                <w:tab w:val="left" w:pos="720"/>
                <w:tab w:val="left" w:pos="1080"/>
              </w:tabs>
              <w:suppressAutoHyphens/>
              <w:spacing w:before="0" w:beforeAutospacing="0" w:after="0" w:afterAutospacing="0"/>
              <w:jc w:val="both"/>
              <w:rPr>
                <w:b/>
                <w:sz w:val="20"/>
                <w:szCs w:val="20"/>
              </w:rPr>
            </w:pPr>
            <w:r w:rsidRPr="00D52134">
              <w:rPr>
                <w:b/>
                <w:sz w:val="20"/>
                <w:szCs w:val="20"/>
              </w:rPr>
              <w:t>Причины, условия и механизм совершения конкретного преступления</w:t>
            </w:r>
          </w:p>
          <w:p w:rsidR="00E670ED" w:rsidRPr="00D52134" w:rsidRDefault="00E670ED" w:rsidP="00E670ED">
            <w:pPr>
              <w:tabs>
                <w:tab w:val="left" w:pos="720"/>
                <w:tab w:val="left" w:pos="1080"/>
              </w:tabs>
              <w:suppressAutoHyphens/>
              <w:spacing w:before="0" w:beforeAutospacing="0" w:after="0" w:afterAutospacing="0"/>
              <w:jc w:val="both"/>
              <w:rPr>
                <w:i/>
                <w:sz w:val="20"/>
                <w:szCs w:val="20"/>
              </w:rPr>
            </w:pPr>
            <w:r w:rsidRPr="00D52134">
              <w:rPr>
                <w:sz w:val="20"/>
                <w:szCs w:val="20"/>
              </w:rPr>
              <w:t>Понятие причин и условий совершения конкретного преступления. Факторы, обусловливающие индивидуальное преступное поведение. Социально-психологический механизм поведения личности преступника. Ситуация в механизме совершения конкретного преступления. Классификация криминогенных ситуаций. Соотношение социального и биологического в генезисе преступного поведения.</w:t>
            </w:r>
          </w:p>
        </w:tc>
      </w:tr>
      <w:tr w:rsidR="00E670ED" w:rsidRPr="00D52134" w:rsidTr="00A54073">
        <w:tc>
          <w:tcPr>
            <w:tcW w:w="270" w:type="pct"/>
          </w:tcPr>
          <w:p w:rsidR="00E670ED" w:rsidRPr="00D52134" w:rsidRDefault="00E670ED" w:rsidP="00E670ED">
            <w:pPr>
              <w:tabs>
                <w:tab w:val="left" w:pos="1080"/>
              </w:tabs>
              <w:suppressAutoHyphens/>
              <w:spacing w:before="0" w:beforeAutospacing="0" w:after="0" w:afterAutospacing="0"/>
              <w:jc w:val="center"/>
              <w:rPr>
                <w:sz w:val="20"/>
                <w:szCs w:val="20"/>
              </w:rPr>
            </w:pPr>
            <w:r w:rsidRPr="00D52134">
              <w:rPr>
                <w:sz w:val="20"/>
                <w:szCs w:val="20"/>
              </w:rPr>
              <w:t>4</w:t>
            </w:r>
          </w:p>
        </w:tc>
        <w:tc>
          <w:tcPr>
            <w:tcW w:w="1232" w:type="pct"/>
          </w:tcPr>
          <w:p w:rsidR="00E670ED" w:rsidRPr="00D52134" w:rsidRDefault="00E670ED" w:rsidP="00E670ED">
            <w:pPr>
              <w:tabs>
                <w:tab w:val="left" w:pos="720"/>
                <w:tab w:val="left" w:pos="1080"/>
              </w:tabs>
              <w:suppressAutoHyphens/>
              <w:spacing w:before="0" w:beforeAutospacing="0" w:after="0" w:afterAutospacing="0"/>
              <w:rPr>
                <w:sz w:val="20"/>
                <w:szCs w:val="20"/>
              </w:rPr>
            </w:pPr>
            <w:r w:rsidRPr="00D52134">
              <w:rPr>
                <w:sz w:val="20"/>
                <w:szCs w:val="20"/>
              </w:rPr>
              <w:t>Криминологические основы предупреждения преступлений.</w:t>
            </w:r>
          </w:p>
          <w:p w:rsidR="00E670ED" w:rsidRPr="00D52134" w:rsidRDefault="00E670ED" w:rsidP="00E670ED">
            <w:pPr>
              <w:tabs>
                <w:tab w:val="left" w:pos="1080"/>
              </w:tabs>
              <w:spacing w:before="0" w:beforeAutospacing="0" w:after="0" w:afterAutospacing="0"/>
              <w:rPr>
                <w:b/>
                <w:sz w:val="20"/>
                <w:szCs w:val="20"/>
              </w:rPr>
            </w:pPr>
            <w:r w:rsidRPr="00D52134">
              <w:rPr>
                <w:sz w:val="20"/>
                <w:szCs w:val="20"/>
              </w:rPr>
              <w:t>Криминологические характеристики отдельных видов преступлений</w:t>
            </w:r>
          </w:p>
        </w:tc>
        <w:tc>
          <w:tcPr>
            <w:tcW w:w="3498" w:type="pct"/>
          </w:tcPr>
          <w:p w:rsidR="00E670ED" w:rsidRPr="00D52134" w:rsidRDefault="00E670ED" w:rsidP="00E670ED">
            <w:pPr>
              <w:tabs>
                <w:tab w:val="left" w:pos="720"/>
                <w:tab w:val="left" w:pos="1080"/>
              </w:tabs>
              <w:suppressAutoHyphens/>
              <w:spacing w:before="0" w:beforeAutospacing="0" w:after="0" w:afterAutospacing="0"/>
              <w:jc w:val="both"/>
              <w:rPr>
                <w:b/>
                <w:sz w:val="20"/>
                <w:szCs w:val="20"/>
              </w:rPr>
            </w:pPr>
            <w:r w:rsidRPr="00D52134">
              <w:rPr>
                <w:b/>
                <w:sz w:val="20"/>
                <w:szCs w:val="20"/>
              </w:rPr>
              <w:t>Теоретические основы предупреждения преступлений</w:t>
            </w:r>
          </w:p>
          <w:p w:rsidR="00E670ED" w:rsidRPr="00D52134" w:rsidRDefault="00E670ED" w:rsidP="00E670ED">
            <w:pPr>
              <w:tabs>
                <w:tab w:val="left" w:pos="720"/>
                <w:tab w:val="left" w:pos="1080"/>
              </w:tabs>
              <w:suppressAutoHyphens/>
              <w:spacing w:before="0" w:beforeAutospacing="0" w:after="0" w:afterAutospacing="0"/>
              <w:jc w:val="both"/>
              <w:rPr>
                <w:sz w:val="20"/>
                <w:szCs w:val="20"/>
              </w:rPr>
            </w:pPr>
            <w:r w:rsidRPr="00D52134">
              <w:rPr>
                <w:sz w:val="20"/>
                <w:szCs w:val="20"/>
              </w:rPr>
              <w:t>Понятие, цель, задачи и принципы предупреждения преступлений. Виды предупреждения преступлений (</w:t>
            </w:r>
            <w:proofErr w:type="spellStart"/>
            <w:r w:rsidRPr="00D52134">
              <w:rPr>
                <w:sz w:val="20"/>
                <w:szCs w:val="20"/>
              </w:rPr>
              <w:t>общесоциальные</w:t>
            </w:r>
            <w:proofErr w:type="spellEnd"/>
            <w:r w:rsidRPr="00D52134">
              <w:rPr>
                <w:sz w:val="20"/>
                <w:szCs w:val="20"/>
              </w:rPr>
              <w:t xml:space="preserve"> и специально-криминологические). Система предупреждения преступлений (объекты, субъекты, меры). Правовое регулирование, информационное и организационное обеспечение предупреждения преступлений. Зарубежный опыт предупреждения преступлений. </w:t>
            </w:r>
          </w:p>
          <w:p w:rsidR="00E670ED" w:rsidRPr="00D52134" w:rsidRDefault="00E670ED" w:rsidP="00E670ED">
            <w:pPr>
              <w:tabs>
                <w:tab w:val="left" w:pos="720"/>
                <w:tab w:val="left" w:pos="1080"/>
              </w:tabs>
              <w:suppressAutoHyphens/>
              <w:spacing w:before="0" w:beforeAutospacing="0" w:after="0" w:afterAutospacing="0"/>
              <w:jc w:val="both"/>
              <w:rPr>
                <w:b/>
                <w:sz w:val="20"/>
                <w:szCs w:val="20"/>
              </w:rPr>
            </w:pPr>
            <w:r w:rsidRPr="00D52134">
              <w:rPr>
                <w:b/>
                <w:sz w:val="20"/>
                <w:szCs w:val="20"/>
              </w:rPr>
              <w:t>Общее и индивидуальное предупреждение преступлений</w:t>
            </w:r>
          </w:p>
          <w:p w:rsidR="00E670ED" w:rsidRPr="00D52134" w:rsidRDefault="00E670ED" w:rsidP="00E670ED">
            <w:pPr>
              <w:tabs>
                <w:tab w:val="left" w:pos="720"/>
                <w:tab w:val="left" w:pos="1080"/>
              </w:tabs>
              <w:suppressAutoHyphens/>
              <w:spacing w:before="0" w:beforeAutospacing="0" w:after="0" w:afterAutospacing="0"/>
              <w:jc w:val="both"/>
              <w:rPr>
                <w:sz w:val="20"/>
                <w:szCs w:val="20"/>
              </w:rPr>
            </w:pPr>
            <w:r w:rsidRPr="00D52134">
              <w:rPr>
                <w:sz w:val="20"/>
                <w:szCs w:val="20"/>
              </w:rPr>
              <w:t>Понятие и основные направления общего предупреждения преступлений, индивидуального предупреждения (профилактики) преступлений.</w:t>
            </w:r>
          </w:p>
          <w:p w:rsidR="00E670ED" w:rsidRPr="00D52134" w:rsidRDefault="00E670ED" w:rsidP="00E670ED">
            <w:pPr>
              <w:tabs>
                <w:tab w:val="left" w:pos="720"/>
                <w:tab w:val="left" w:pos="1080"/>
              </w:tabs>
              <w:suppressAutoHyphens/>
              <w:spacing w:before="0" w:beforeAutospacing="0" w:after="0" w:afterAutospacing="0"/>
              <w:jc w:val="both"/>
              <w:rPr>
                <w:b/>
                <w:sz w:val="20"/>
                <w:szCs w:val="20"/>
              </w:rPr>
            </w:pPr>
            <w:r w:rsidRPr="00D52134">
              <w:rPr>
                <w:b/>
                <w:sz w:val="20"/>
                <w:szCs w:val="20"/>
              </w:rPr>
              <w:t xml:space="preserve">Основы </w:t>
            </w:r>
            <w:proofErr w:type="spellStart"/>
            <w:r w:rsidRPr="00D52134">
              <w:rPr>
                <w:b/>
                <w:sz w:val="20"/>
                <w:szCs w:val="20"/>
              </w:rPr>
              <w:t>виктимологии</w:t>
            </w:r>
            <w:proofErr w:type="spellEnd"/>
            <w:r w:rsidRPr="00D52134">
              <w:rPr>
                <w:b/>
                <w:sz w:val="20"/>
                <w:szCs w:val="20"/>
              </w:rPr>
              <w:t xml:space="preserve"> и </w:t>
            </w:r>
            <w:proofErr w:type="spellStart"/>
            <w:r w:rsidRPr="00D52134">
              <w:rPr>
                <w:b/>
                <w:sz w:val="20"/>
                <w:szCs w:val="20"/>
              </w:rPr>
              <w:t>виктимологическая</w:t>
            </w:r>
            <w:proofErr w:type="spellEnd"/>
            <w:r w:rsidRPr="00D52134">
              <w:rPr>
                <w:b/>
                <w:sz w:val="20"/>
                <w:szCs w:val="20"/>
              </w:rPr>
              <w:t xml:space="preserve"> профилактика преступлений</w:t>
            </w:r>
          </w:p>
          <w:p w:rsidR="00E670ED" w:rsidRPr="00D52134" w:rsidRDefault="00E670ED" w:rsidP="00E670ED">
            <w:pPr>
              <w:tabs>
                <w:tab w:val="left" w:pos="720"/>
                <w:tab w:val="left" w:pos="1080"/>
              </w:tabs>
              <w:suppressAutoHyphens/>
              <w:spacing w:before="0" w:beforeAutospacing="0" w:after="0" w:afterAutospacing="0"/>
              <w:jc w:val="both"/>
              <w:rPr>
                <w:sz w:val="20"/>
                <w:szCs w:val="20"/>
              </w:rPr>
            </w:pPr>
            <w:r w:rsidRPr="00D52134">
              <w:rPr>
                <w:sz w:val="20"/>
                <w:szCs w:val="20"/>
              </w:rPr>
              <w:t xml:space="preserve">Криминальная </w:t>
            </w:r>
            <w:proofErr w:type="spellStart"/>
            <w:r w:rsidRPr="00D52134">
              <w:rPr>
                <w:sz w:val="20"/>
                <w:szCs w:val="20"/>
              </w:rPr>
              <w:t>виктимология</w:t>
            </w:r>
            <w:proofErr w:type="spellEnd"/>
            <w:r w:rsidRPr="00D52134">
              <w:rPr>
                <w:sz w:val="20"/>
                <w:szCs w:val="20"/>
              </w:rPr>
              <w:t xml:space="preserve">, ее предмет, задачи и основные понятия. </w:t>
            </w:r>
            <w:proofErr w:type="spellStart"/>
            <w:r w:rsidRPr="00D52134">
              <w:rPr>
                <w:sz w:val="20"/>
                <w:szCs w:val="20"/>
              </w:rPr>
              <w:t>Виктимологическая</w:t>
            </w:r>
            <w:proofErr w:type="spellEnd"/>
            <w:r w:rsidRPr="00D52134">
              <w:rPr>
                <w:sz w:val="20"/>
                <w:szCs w:val="20"/>
              </w:rPr>
              <w:t xml:space="preserve"> профилактика преступлений. </w:t>
            </w:r>
          </w:p>
          <w:p w:rsidR="00E670ED" w:rsidRPr="00D52134" w:rsidRDefault="00E670ED" w:rsidP="00E670ED">
            <w:pPr>
              <w:tabs>
                <w:tab w:val="left" w:pos="720"/>
                <w:tab w:val="left" w:pos="1080"/>
              </w:tabs>
              <w:suppressAutoHyphens/>
              <w:spacing w:before="0" w:beforeAutospacing="0" w:after="0" w:afterAutospacing="0"/>
              <w:jc w:val="both"/>
              <w:rPr>
                <w:i/>
                <w:sz w:val="20"/>
                <w:szCs w:val="20"/>
              </w:rPr>
            </w:pPr>
            <w:r w:rsidRPr="00D52134">
              <w:rPr>
                <w:b/>
                <w:sz w:val="20"/>
                <w:szCs w:val="20"/>
              </w:rPr>
              <w:t>Криминологическое прогнозирование преступности. Программирование и планирование борьбы с преступностью и предупреждения преступлений</w:t>
            </w:r>
          </w:p>
          <w:p w:rsidR="00E670ED" w:rsidRPr="00D52134" w:rsidRDefault="00E670ED" w:rsidP="00E670ED">
            <w:pPr>
              <w:tabs>
                <w:tab w:val="left" w:pos="1080"/>
              </w:tabs>
              <w:suppressAutoHyphens/>
              <w:spacing w:before="0" w:beforeAutospacing="0" w:after="0" w:afterAutospacing="0"/>
              <w:jc w:val="both"/>
              <w:rPr>
                <w:sz w:val="20"/>
                <w:szCs w:val="20"/>
              </w:rPr>
            </w:pPr>
            <w:r w:rsidRPr="00D52134">
              <w:rPr>
                <w:sz w:val="20"/>
                <w:szCs w:val="20"/>
              </w:rPr>
              <w:t>Понятие криминологического прогнозирования. Методы криминологического прогнозирования. Виды криминологического прогнозирования и прогнозов. Программирование и планирование борьбы с преступностью, предупреждения преступлений.</w:t>
            </w:r>
          </w:p>
          <w:p w:rsidR="00E670ED" w:rsidRPr="00D52134" w:rsidRDefault="00E670ED" w:rsidP="00E670ED">
            <w:pPr>
              <w:tabs>
                <w:tab w:val="left" w:pos="1080"/>
              </w:tabs>
              <w:suppressAutoHyphens/>
              <w:spacing w:before="0" w:beforeAutospacing="0" w:after="0" w:afterAutospacing="0"/>
              <w:jc w:val="both"/>
              <w:rPr>
                <w:b/>
                <w:sz w:val="20"/>
                <w:szCs w:val="20"/>
              </w:rPr>
            </w:pPr>
            <w:r w:rsidRPr="00D52134">
              <w:rPr>
                <w:b/>
                <w:sz w:val="20"/>
                <w:szCs w:val="20"/>
              </w:rPr>
              <w:t>Криминологические характеристики насильственных преступлений</w:t>
            </w:r>
          </w:p>
          <w:p w:rsidR="00E670ED" w:rsidRPr="00D52134" w:rsidRDefault="00E670ED" w:rsidP="00E670ED">
            <w:pPr>
              <w:tabs>
                <w:tab w:val="left" w:pos="1080"/>
              </w:tabs>
              <w:suppressAutoHyphens/>
              <w:spacing w:before="0" w:beforeAutospacing="0" w:after="0" w:afterAutospacing="0"/>
              <w:jc w:val="both"/>
              <w:rPr>
                <w:sz w:val="20"/>
                <w:szCs w:val="20"/>
              </w:rPr>
            </w:pPr>
            <w:r w:rsidRPr="00D52134">
              <w:rPr>
                <w:sz w:val="20"/>
                <w:szCs w:val="20"/>
              </w:rPr>
              <w:t xml:space="preserve">Понятие и основные криминологические характеристики насильственных преступлений и хулиганства. Характеристика лиц, их совершающих. Основные причины и условия совершения насильственных преступлений и хулиганства, их предупреждение. </w:t>
            </w:r>
          </w:p>
          <w:p w:rsidR="00E670ED" w:rsidRPr="00D52134" w:rsidRDefault="00E670ED" w:rsidP="00E670ED">
            <w:pPr>
              <w:tabs>
                <w:tab w:val="left" w:pos="1080"/>
              </w:tabs>
              <w:suppressAutoHyphens/>
              <w:spacing w:before="0" w:beforeAutospacing="0" w:after="0" w:afterAutospacing="0"/>
              <w:jc w:val="both"/>
              <w:rPr>
                <w:b/>
                <w:sz w:val="20"/>
                <w:szCs w:val="20"/>
              </w:rPr>
            </w:pPr>
            <w:r w:rsidRPr="00D52134">
              <w:rPr>
                <w:b/>
                <w:sz w:val="20"/>
                <w:szCs w:val="20"/>
              </w:rPr>
              <w:lastRenderedPageBreak/>
              <w:t>Криминологические характеристики преступлений против собственности</w:t>
            </w:r>
          </w:p>
          <w:p w:rsidR="00E670ED" w:rsidRPr="00D52134" w:rsidRDefault="00E670ED" w:rsidP="00E670ED">
            <w:pPr>
              <w:tabs>
                <w:tab w:val="left" w:pos="1080"/>
              </w:tabs>
              <w:suppressAutoHyphens/>
              <w:spacing w:before="0" w:beforeAutospacing="0" w:after="0" w:afterAutospacing="0"/>
              <w:jc w:val="both"/>
              <w:rPr>
                <w:sz w:val="20"/>
                <w:szCs w:val="20"/>
              </w:rPr>
            </w:pPr>
            <w:r w:rsidRPr="00D52134">
              <w:rPr>
                <w:sz w:val="20"/>
                <w:szCs w:val="20"/>
              </w:rPr>
              <w:t>Понятие и основные криминологические характеристики преступлений против собственности. Основные причины и условия их совершения, предупреждение.</w:t>
            </w:r>
          </w:p>
          <w:p w:rsidR="00E670ED" w:rsidRPr="00D52134" w:rsidRDefault="00E670ED" w:rsidP="00E670ED">
            <w:pPr>
              <w:tabs>
                <w:tab w:val="left" w:pos="1080"/>
              </w:tabs>
              <w:suppressAutoHyphens/>
              <w:spacing w:before="0" w:beforeAutospacing="0" w:after="0" w:afterAutospacing="0"/>
              <w:jc w:val="both"/>
              <w:rPr>
                <w:b/>
                <w:sz w:val="20"/>
                <w:szCs w:val="20"/>
              </w:rPr>
            </w:pPr>
            <w:r w:rsidRPr="00D52134">
              <w:rPr>
                <w:b/>
                <w:sz w:val="20"/>
                <w:szCs w:val="20"/>
              </w:rPr>
              <w:t>Криминологические характеристики преступлений в сфере экономической деятельности</w:t>
            </w:r>
          </w:p>
          <w:p w:rsidR="00E670ED" w:rsidRPr="00D52134" w:rsidRDefault="00E670ED" w:rsidP="00E670ED">
            <w:pPr>
              <w:tabs>
                <w:tab w:val="left" w:pos="1080"/>
              </w:tabs>
              <w:suppressAutoHyphens/>
              <w:spacing w:before="0" w:beforeAutospacing="0" w:after="0" w:afterAutospacing="0"/>
              <w:jc w:val="both"/>
              <w:rPr>
                <w:sz w:val="20"/>
                <w:szCs w:val="20"/>
              </w:rPr>
            </w:pPr>
            <w:r w:rsidRPr="00D52134">
              <w:rPr>
                <w:sz w:val="20"/>
                <w:szCs w:val="20"/>
              </w:rPr>
              <w:t>Понятие и основные криминологические характеристики преступлений в сфере экономической деятельности. Основные причины и условия их совершения, особенности предупреждения.</w:t>
            </w:r>
          </w:p>
          <w:p w:rsidR="00E670ED" w:rsidRPr="00D52134" w:rsidRDefault="00E670ED" w:rsidP="00E670ED">
            <w:pPr>
              <w:tabs>
                <w:tab w:val="left" w:pos="1080"/>
              </w:tabs>
              <w:suppressAutoHyphens/>
              <w:spacing w:before="0" w:beforeAutospacing="0" w:after="0" w:afterAutospacing="0"/>
              <w:jc w:val="both"/>
              <w:rPr>
                <w:b/>
                <w:sz w:val="20"/>
                <w:szCs w:val="20"/>
              </w:rPr>
            </w:pPr>
            <w:r w:rsidRPr="00D52134">
              <w:rPr>
                <w:b/>
                <w:sz w:val="20"/>
                <w:szCs w:val="20"/>
              </w:rPr>
              <w:t>Криминологические характеристики преступности несовершеннолетних и ее предупреждение</w:t>
            </w:r>
          </w:p>
          <w:p w:rsidR="00E670ED" w:rsidRPr="00D52134" w:rsidRDefault="00E670ED" w:rsidP="00E670ED">
            <w:pPr>
              <w:tabs>
                <w:tab w:val="left" w:pos="1080"/>
              </w:tabs>
              <w:suppressAutoHyphens/>
              <w:spacing w:before="0" w:beforeAutospacing="0" w:after="0" w:afterAutospacing="0"/>
              <w:jc w:val="both"/>
              <w:rPr>
                <w:sz w:val="20"/>
                <w:szCs w:val="20"/>
              </w:rPr>
            </w:pPr>
            <w:r w:rsidRPr="00D52134">
              <w:rPr>
                <w:sz w:val="20"/>
                <w:szCs w:val="20"/>
              </w:rPr>
              <w:t>Понятие и основные криминологические характеристики преступности несовершеннолетних. Характеристика личности несовершеннолетних преступников. Причины и условия преступности несовершеннолетних, ее предупреждение.</w:t>
            </w:r>
          </w:p>
          <w:p w:rsidR="00E670ED" w:rsidRPr="00D52134" w:rsidRDefault="00E670ED" w:rsidP="00E670ED">
            <w:pPr>
              <w:tabs>
                <w:tab w:val="left" w:pos="1080"/>
              </w:tabs>
              <w:suppressAutoHyphens/>
              <w:spacing w:before="0" w:beforeAutospacing="0" w:after="0" w:afterAutospacing="0"/>
              <w:jc w:val="both"/>
              <w:rPr>
                <w:b/>
                <w:sz w:val="20"/>
                <w:szCs w:val="20"/>
              </w:rPr>
            </w:pPr>
            <w:r w:rsidRPr="00D52134">
              <w:rPr>
                <w:b/>
                <w:sz w:val="20"/>
                <w:szCs w:val="20"/>
              </w:rPr>
              <w:t>Криминологические характеристики женской преступности</w:t>
            </w:r>
          </w:p>
          <w:p w:rsidR="00E670ED" w:rsidRPr="00D52134" w:rsidRDefault="00E670ED" w:rsidP="00E670ED">
            <w:pPr>
              <w:tabs>
                <w:tab w:val="left" w:pos="1080"/>
              </w:tabs>
              <w:suppressAutoHyphens/>
              <w:spacing w:before="0" w:beforeAutospacing="0" w:after="0" w:afterAutospacing="0"/>
              <w:jc w:val="both"/>
              <w:rPr>
                <w:sz w:val="20"/>
                <w:szCs w:val="20"/>
              </w:rPr>
            </w:pPr>
            <w:r w:rsidRPr="00D52134">
              <w:rPr>
                <w:sz w:val="20"/>
                <w:szCs w:val="20"/>
              </w:rPr>
              <w:t>Понятие и основные криминологические характеристики женской преступности. Особенности ее причин и условий, предупреждение.</w:t>
            </w:r>
          </w:p>
          <w:p w:rsidR="00E670ED" w:rsidRPr="00D52134" w:rsidRDefault="00E670ED" w:rsidP="00E670ED">
            <w:pPr>
              <w:tabs>
                <w:tab w:val="left" w:pos="1080"/>
              </w:tabs>
              <w:suppressAutoHyphens/>
              <w:spacing w:before="0" w:beforeAutospacing="0" w:after="0" w:afterAutospacing="0"/>
              <w:jc w:val="both"/>
              <w:rPr>
                <w:b/>
                <w:sz w:val="20"/>
                <w:szCs w:val="20"/>
              </w:rPr>
            </w:pPr>
            <w:r w:rsidRPr="00D52134">
              <w:rPr>
                <w:b/>
                <w:sz w:val="20"/>
                <w:szCs w:val="20"/>
              </w:rPr>
              <w:t>Криминологические характеристики рецидивной и профессиональной преступности</w:t>
            </w:r>
          </w:p>
          <w:p w:rsidR="00E670ED" w:rsidRPr="00D52134" w:rsidRDefault="00E670ED" w:rsidP="00E670ED">
            <w:pPr>
              <w:tabs>
                <w:tab w:val="left" w:pos="1080"/>
              </w:tabs>
              <w:suppressAutoHyphens/>
              <w:spacing w:before="0" w:beforeAutospacing="0" w:after="0" w:afterAutospacing="0"/>
              <w:jc w:val="both"/>
              <w:rPr>
                <w:sz w:val="20"/>
                <w:szCs w:val="20"/>
              </w:rPr>
            </w:pPr>
            <w:r w:rsidRPr="00D52134">
              <w:rPr>
                <w:sz w:val="20"/>
                <w:szCs w:val="20"/>
              </w:rPr>
              <w:t xml:space="preserve">Понятие и основные криминологические характеристики рецидивной и профессиональной преступности. Особенности личности рецидивиста и профессионального преступника. Причины и условия рецидивной и профессиональной преступности. </w:t>
            </w:r>
          </w:p>
          <w:p w:rsidR="00E670ED" w:rsidRPr="00D52134" w:rsidRDefault="00E670ED" w:rsidP="00E670ED">
            <w:pPr>
              <w:tabs>
                <w:tab w:val="left" w:pos="1080"/>
              </w:tabs>
              <w:suppressAutoHyphens/>
              <w:spacing w:before="0" w:beforeAutospacing="0" w:after="0" w:afterAutospacing="0"/>
              <w:jc w:val="both"/>
              <w:rPr>
                <w:b/>
                <w:sz w:val="20"/>
                <w:szCs w:val="20"/>
              </w:rPr>
            </w:pPr>
            <w:r w:rsidRPr="00D52134">
              <w:rPr>
                <w:b/>
                <w:sz w:val="20"/>
                <w:szCs w:val="20"/>
              </w:rPr>
              <w:t>Криминологические характеристики организованной преступности</w:t>
            </w:r>
          </w:p>
          <w:p w:rsidR="00E670ED" w:rsidRPr="00D52134" w:rsidRDefault="00E670ED" w:rsidP="00E670ED">
            <w:pPr>
              <w:tabs>
                <w:tab w:val="left" w:pos="1080"/>
              </w:tabs>
              <w:suppressAutoHyphens/>
              <w:spacing w:before="0" w:beforeAutospacing="0" w:after="0" w:afterAutospacing="0"/>
              <w:jc w:val="both"/>
              <w:rPr>
                <w:sz w:val="20"/>
                <w:szCs w:val="20"/>
              </w:rPr>
            </w:pPr>
            <w:r w:rsidRPr="00D52134">
              <w:rPr>
                <w:sz w:val="20"/>
                <w:szCs w:val="20"/>
              </w:rPr>
              <w:t>Понятие и основные криминологические характеристики организованной преступности. Факторы, обусловливающие существование и развитие организованной преступности. Основные направления ее предупреждения.</w:t>
            </w:r>
          </w:p>
          <w:p w:rsidR="00E670ED" w:rsidRPr="00D52134" w:rsidRDefault="00E670ED" w:rsidP="00E670ED">
            <w:pPr>
              <w:tabs>
                <w:tab w:val="left" w:pos="1080"/>
              </w:tabs>
              <w:suppressAutoHyphens/>
              <w:spacing w:before="0" w:beforeAutospacing="0" w:after="0" w:afterAutospacing="0"/>
              <w:jc w:val="both"/>
              <w:rPr>
                <w:b/>
                <w:sz w:val="20"/>
                <w:szCs w:val="20"/>
              </w:rPr>
            </w:pPr>
            <w:r w:rsidRPr="00D52134">
              <w:rPr>
                <w:b/>
                <w:sz w:val="20"/>
                <w:szCs w:val="20"/>
              </w:rPr>
              <w:t>Криминологические характеристики преступлений в сфере незаконного оборота наркотиков</w:t>
            </w:r>
          </w:p>
          <w:p w:rsidR="00E670ED" w:rsidRPr="00D52134" w:rsidRDefault="00E670ED" w:rsidP="00E670ED">
            <w:pPr>
              <w:tabs>
                <w:tab w:val="left" w:pos="1080"/>
              </w:tabs>
              <w:suppressAutoHyphens/>
              <w:spacing w:before="0" w:beforeAutospacing="0" w:after="0" w:afterAutospacing="0"/>
              <w:jc w:val="both"/>
              <w:rPr>
                <w:i/>
                <w:sz w:val="20"/>
                <w:szCs w:val="20"/>
              </w:rPr>
            </w:pPr>
            <w:r w:rsidRPr="00D52134">
              <w:rPr>
                <w:sz w:val="20"/>
                <w:szCs w:val="20"/>
              </w:rPr>
              <w:t>Общественная опасность незаконного оборота наркотиков и его основные понятия. Причинный комплекс, обусловливающий преступность в сфере незаконного оборота наркотиков. Предупреждение преступлений в сфере незаконного оборота наркотиков.</w:t>
            </w:r>
          </w:p>
        </w:tc>
      </w:tr>
      <w:bookmarkEnd w:id="1"/>
    </w:tbl>
    <w:p w:rsidR="00E670ED" w:rsidRPr="00D52134" w:rsidRDefault="00E670ED" w:rsidP="00E670ED">
      <w:pPr>
        <w:tabs>
          <w:tab w:val="left" w:pos="993"/>
        </w:tabs>
        <w:suppressAutoHyphens/>
        <w:spacing w:before="0" w:beforeAutospacing="0" w:after="0" w:afterAutospacing="0"/>
        <w:ind w:firstLine="720"/>
        <w:jc w:val="both"/>
        <w:rPr>
          <w:b/>
          <w:sz w:val="20"/>
          <w:szCs w:val="20"/>
        </w:rPr>
      </w:pPr>
    </w:p>
    <w:p w:rsidR="00E670ED" w:rsidRPr="00D52134" w:rsidRDefault="00E670ED" w:rsidP="00E670ED">
      <w:pPr>
        <w:tabs>
          <w:tab w:val="left" w:pos="993"/>
        </w:tabs>
        <w:suppressAutoHyphens/>
        <w:spacing w:before="0" w:beforeAutospacing="0" w:after="0" w:afterAutospacing="0"/>
        <w:ind w:firstLine="720"/>
        <w:jc w:val="both"/>
        <w:rPr>
          <w:b/>
          <w:sz w:val="20"/>
          <w:szCs w:val="20"/>
        </w:rPr>
      </w:pPr>
      <w:r w:rsidRPr="00D52134">
        <w:rPr>
          <w:b/>
          <w:sz w:val="20"/>
          <w:szCs w:val="20"/>
        </w:rPr>
        <w:t>5.2 Занятия лекционного и семинарского типа</w:t>
      </w:r>
    </w:p>
    <w:p w:rsidR="00E670ED" w:rsidRPr="00D52134" w:rsidRDefault="00E670ED" w:rsidP="00E670ED">
      <w:pPr>
        <w:tabs>
          <w:tab w:val="left" w:pos="993"/>
        </w:tabs>
        <w:spacing w:before="0" w:beforeAutospacing="0" w:after="0" w:afterAutospacing="0"/>
        <w:ind w:firstLine="720"/>
        <w:rPr>
          <w:b/>
          <w:sz w:val="20"/>
          <w:szCs w:val="20"/>
        </w:rPr>
      </w:pPr>
      <w:r w:rsidRPr="00D52134">
        <w:rPr>
          <w:b/>
          <w:sz w:val="20"/>
          <w:szCs w:val="20"/>
        </w:rPr>
        <w:t>5.2.1 Темы лекций</w:t>
      </w:r>
    </w:p>
    <w:p w:rsidR="00E670ED" w:rsidRPr="00D52134" w:rsidRDefault="00E670ED" w:rsidP="00E670ED">
      <w:pPr>
        <w:tabs>
          <w:tab w:val="left" w:pos="993"/>
        </w:tabs>
        <w:spacing w:before="0" w:beforeAutospacing="0" w:after="0" w:afterAutospacing="0"/>
        <w:ind w:firstLine="720"/>
        <w:rPr>
          <w:b/>
          <w:iCs/>
          <w:sz w:val="20"/>
          <w:szCs w:val="20"/>
        </w:rPr>
      </w:pPr>
      <w:r w:rsidRPr="00D52134">
        <w:rPr>
          <w:b/>
          <w:sz w:val="20"/>
          <w:szCs w:val="20"/>
        </w:rPr>
        <w:t xml:space="preserve">Раздел 1 </w:t>
      </w:r>
      <w:r w:rsidRPr="00D52134">
        <w:rPr>
          <w:b/>
          <w:iCs/>
          <w:sz w:val="20"/>
          <w:szCs w:val="20"/>
        </w:rPr>
        <w:t>«</w:t>
      </w:r>
      <w:r w:rsidRPr="00D52134">
        <w:rPr>
          <w:b/>
          <w:sz w:val="20"/>
          <w:szCs w:val="20"/>
        </w:rPr>
        <w:t>Криминология как наука, ее история, предмет, методология, цели, задачи и функции, место в системе других наук</w:t>
      </w:r>
      <w:r w:rsidRPr="00D52134">
        <w:rPr>
          <w:b/>
          <w:iCs/>
          <w:sz w:val="20"/>
          <w:szCs w:val="20"/>
        </w:rPr>
        <w:t>»</w:t>
      </w:r>
    </w:p>
    <w:p w:rsidR="00E670ED" w:rsidRPr="00D52134" w:rsidRDefault="00E670ED" w:rsidP="00E670ED">
      <w:pPr>
        <w:spacing w:before="0" w:beforeAutospacing="0" w:after="0" w:afterAutospacing="0"/>
        <w:rPr>
          <w:b/>
          <w:iCs/>
          <w:sz w:val="20"/>
          <w:szCs w:val="20"/>
        </w:rPr>
      </w:pPr>
      <w:r w:rsidRPr="00D52134">
        <w:rPr>
          <w:sz w:val="20"/>
          <w:szCs w:val="20"/>
        </w:rPr>
        <w:tab/>
        <w:t>1.Криминология как наука</w:t>
      </w:r>
    </w:p>
    <w:p w:rsidR="00E670ED" w:rsidRPr="00D52134" w:rsidRDefault="00E670ED" w:rsidP="00E670ED">
      <w:pPr>
        <w:tabs>
          <w:tab w:val="left" w:pos="993"/>
        </w:tabs>
        <w:spacing w:before="0" w:beforeAutospacing="0" w:after="0" w:afterAutospacing="0"/>
        <w:ind w:firstLine="720"/>
        <w:rPr>
          <w:sz w:val="20"/>
          <w:szCs w:val="20"/>
        </w:rPr>
      </w:pPr>
      <w:r w:rsidRPr="00D52134">
        <w:rPr>
          <w:sz w:val="20"/>
          <w:szCs w:val="20"/>
        </w:rPr>
        <w:t>2.Возникновение и развитие криминологии.</w:t>
      </w:r>
    </w:p>
    <w:p w:rsidR="00E670ED" w:rsidRPr="00D52134" w:rsidRDefault="00E670ED" w:rsidP="00E670ED">
      <w:pPr>
        <w:tabs>
          <w:tab w:val="left" w:pos="993"/>
        </w:tabs>
        <w:spacing w:before="0" w:beforeAutospacing="0" w:after="0" w:afterAutospacing="0"/>
        <w:ind w:firstLine="720"/>
        <w:rPr>
          <w:b/>
          <w:sz w:val="20"/>
          <w:szCs w:val="20"/>
        </w:rPr>
      </w:pPr>
    </w:p>
    <w:p w:rsidR="00E670ED" w:rsidRPr="00D52134" w:rsidRDefault="00E670ED" w:rsidP="00E670ED">
      <w:pPr>
        <w:tabs>
          <w:tab w:val="left" w:pos="993"/>
        </w:tabs>
        <w:spacing w:before="0" w:beforeAutospacing="0" w:after="0" w:afterAutospacing="0"/>
        <w:ind w:firstLine="720"/>
        <w:rPr>
          <w:b/>
          <w:iCs/>
          <w:sz w:val="20"/>
          <w:szCs w:val="20"/>
        </w:rPr>
      </w:pPr>
      <w:r w:rsidRPr="00D52134">
        <w:rPr>
          <w:b/>
          <w:sz w:val="20"/>
          <w:szCs w:val="20"/>
        </w:rPr>
        <w:t xml:space="preserve">Раздел 2 </w:t>
      </w:r>
      <w:r w:rsidRPr="00D52134">
        <w:rPr>
          <w:b/>
          <w:iCs/>
          <w:sz w:val="20"/>
          <w:szCs w:val="20"/>
        </w:rPr>
        <w:t>«</w:t>
      </w:r>
      <w:r w:rsidRPr="00D52134">
        <w:rPr>
          <w:b/>
          <w:sz w:val="20"/>
          <w:szCs w:val="20"/>
        </w:rPr>
        <w:t>Преступность как социально-правовое явление и ее основные характеристики</w:t>
      </w:r>
      <w:r w:rsidRPr="00D52134">
        <w:rPr>
          <w:b/>
          <w:iCs/>
          <w:sz w:val="20"/>
          <w:szCs w:val="20"/>
        </w:rPr>
        <w:t>»</w:t>
      </w:r>
    </w:p>
    <w:p w:rsidR="00E670ED" w:rsidRPr="00D52134" w:rsidRDefault="00E670ED" w:rsidP="00E670ED">
      <w:pPr>
        <w:tabs>
          <w:tab w:val="left" w:pos="709"/>
        </w:tabs>
        <w:spacing w:before="0" w:beforeAutospacing="0" w:after="0" w:afterAutospacing="0"/>
        <w:rPr>
          <w:b/>
          <w:iCs/>
          <w:sz w:val="20"/>
          <w:szCs w:val="20"/>
        </w:rPr>
      </w:pPr>
      <w:r w:rsidRPr="00D52134">
        <w:rPr>
          <w:sz w:val="20"/>
          <w:szCs w:val="20"/>
          <w:lang w:eastAsia="en-US"/>
        </w:rPr>
        <w:tab/>
        <w:t>1.Преступность и ее криминологическая характеристика</w:t>
      </w:r>
    </w:p>
    <w:p w:rsidR="00E670ED" w:rsidRPr="00D52134" w:rsidRDefault="00E670ED" w:rsidP="00E670ED">
      <w:pPr>
        <w:tabs>
          <w:tab w:val="left" w:pos="993"/>
        </w:tabs>
        <w:spacing w:before="0" w:beforeAutospacing="0" w:after="0" w:afterAutospacing="0"/>
        <w:ind w:firstLine="720"/>
        <w:rPr>
          <w:sz w:val="20"/>
          <w:szCs w:val="20"/>
          <w:lang w:eastAsia="en-US"/>
        </w:rPr>
      </w:pPr>
      <w:r w:rsidRPr="00D52134">
        <w:rPr>
          <w:sz w:val="20"/>
          <w:szCs w:val="20"/>
          <w:lang w:eastAsia="en-US"/>
        </w:rPr>
        <w:t>2.Латентная преступность</w:t>
      </w:r>
    </w:p>
    <w:p w:rsidR="00E670ED" w:rsidRPr="00D52134" w:rsidRDefault="00E670ED" w:rsidP="00E670ED">
      <w:pPr>
        <w:tabs>
          <w:tab w:val="left" w:pos="993"/>
        </w:tabs>
        <w:spacing w:before="0" w:beforeAutospacing="0" w:after="0" w:afterAutospacing="0"/>
        <w:ind w:firstLine="720"/>
        <w:rPr>
          <w:b/>
          <w:sz w:val="20"/>
          <w:szCs w:val="20"/>
        </w:rPr>
      </w:pPr>
    </w:p>
    <w:p w:rsidR="00E670ED" w:rsidRPr="00D52134" w:rsidRDefault="00E670ED" w:rsidP="00E670ED">
      <w:pPr>
        <w:tabs>
          <w:tab w:val="left" w:pos="993"/>
        </w:tabs>
        <w:spacing w:before="0" w:beforeAutospacing="0" w:after="0" w:afterAutospacing="0"/>
        <w:ind w:firstLine="720"/>
        <w:rPr>
          <w:b/>
          <w:iCs/>
          <w:sz w:val="20"/>
          <w:szCs w:val="20"/>
        </w:rPr>
      </w:pPr>
      <w:r w:rsidRPr="00D52134">
        <w:rPr>
          <w:b/>
          <w:sz w:val="20"/>
          <w:szCs w:val="20"/>
        </w:rPr>
        <w:t xml:space="preserve">Раздел 3 </w:t>
      </w:r>
      <w:r w:rsidRPr="00D52134">
        <w:rPr>
          <w:b/>
          <w:iCs/>
          <w:sz w:val="20"/>
          <w:szCs w:val="20"/>
        </w:rPr>
        <w:t>«</w:t>
      </w:r>
      <w:r w:rsidRPr="00D52134">
        <w:rPr>
          <w:b/>
          <w:sz w:val="20"/>
          <w:szCs w:val="20"/>
        </w:rPr>
        <w:t>Причины и условия преступности. Личность преступника</w:t>
      </w:r>
      <w:r w:rsidRPr="00D52134">
        <w:rPr>
          <w:b/>
          <w:iCs/>
          <w:sz w:val="20"/>
          <w:szCs w:val="20"/>
        </w:rPr>
        <w:t>»</w:t>
      </w:r>
    </w:p>
    <w:p w:rsidR="00E670ED" w:rsidRPr="00D52134" w:rsidRDefault="00E670ED" w:rsidP="00E670ED">
      <w:pPr>
        <w:spacing w:before="0" w:beforeAutospacing="0" w:after="0" w:afterAutospacing="0"/>
        <w:jc w:val="both"/>
        <w:rPr>
          <w:b/>
          <w:sz w:val="20"/>
          <w:szCs w:val="20"/>
        </w:rPr>
      </w:pPr>
      <w:r w:rsidRPr="00D52134">
        <w:rPr>
          <w:sz w:val="20"/>
          <w:szCs w:val="20"/>
          <w:lang w:eastAsia="en-US"/>
        </w:rPr>
        <w:tab/>
        <w:t>1.Причины и условия преступности</w:t>
      </w:r>
    </w:p>
    <w:p w:rsidR="00E670ED" w:rsidRPr="00D52134" w:rsidRDefault="00E670ED" w:rsidP="00E670ED">
      <w:pPr>
        <w:spacing w:before="0" w:beforeAutospacing="0" w:after="0" w:afterAutospacing="0"/>
        <w:jc w:val="both"/>
        <w:rPr>
          <w:sz w:val="20"/>
          <w:szCs w:val="20"/>
          <w:lang w:eastAsia="en-US"/>
        </w:rPr>
      </w:pPr>
      <w:r w:rsidRPr="00D52134">
        <w:rPr>
          <w:sz w:val="20"/>
          <w:szCs w:val="20"/>
          <w:lang w:eastAsia="en-US"/>
        </w:rPr>
        <w:tab/>
        <w:t>2.Личность преступника: классификация и типология</w:t>
      </w:r>
    </w:p>
    <w:p w:rsidR="00E670ED" w:rsidRPr="00D52134" w:rsidRDefault="00E670ED" w:rsidP="00E670ED">
      <w:pPr>
        <w:spacing w:before="0" w:beforeAutospacing="0" w:after="0" w:afterAutospacing="0"/>
        <w:jc w:val="both"/>
        <w:rPr>
          <w:sz w:val="20"/>
          <w:szCs w:val="20"/>
          <w:lang w:eastAsia="en-US"/>
        </w:rPr>
      </w:pPr>
    </w:p>
    <w:p w:rsidR="00E670ED" w:rsidRPr="00D52134" w:rsidRDefault="00E670ED" w:rsidP="00E670ED">
      <w:pPr>
        <w:tabs>
          <w:tab w:val="left" w:pos="709"/>
          <w:tab w:val="left" w:pos="1080"/>
        </w:tabs>
        <w:suppressAutoHyphens/>
        <w:spacing w:before="0" w:beforeAutospacing="0" w:after="0" w:afterAutospacing="0"/>
        <w:rPr>
          <w:b/>
          <w:sz w:val="20"/>
          <w:szCs w:val="20"/>
          <w:lang w:eastAsia="en-US"/>
        </w:rPr>
      </w:pPr>
      <w:r w:rsidRPr="00D52134">
        <w:rPr>
          <w:sz w:val="20"/>
          <w:szCs w:val="20"/>
          <w:lang w:eastAsia="en-US"/>
        </w:rPr>
        <w:tab/>
      </w:r>
      <w:r w:rsidRPr="00D52134">
        <w:rPr>
          <w:b/>
          <w:sz w:val="20"/>
          <w:szCs w:val="20"/>
          <w:lang w:eastAsia="en-US"/>
        </w:rPr>
        <w:t>Раздел 4  «</w:t>
      </w:r>
      <w:r w:rsidRPr="00D52134">
        <w:rPr>
          <w:b/>
          <w:sz w:val="20"/>
          <w:szCs w:val="20"/>
        </w:rPr>
        <w:t>Криминологические основы предупреждения преступлений. Криминологические характеристики отдельных видов преступлений</w:t>
      </w:r>
      <w:r w:rsidRPr="00D52134">
        <w:rPr>
          <w:b/>
          <w:sz w:val="20"/>
          <w:szCs w:val="20"/>
          <w:lang w:eastAsia="en-US"/>
        </w:rPr>
        <w:t>»</w:t>
      </w:r>
    </w:p>
    <w:p w:rsidR="00E670ED" w:rsidRPr="00D52134" w:rsidRDefault="00E670ED" w:rsidP="003E4758">
      <w:pPr>
        <w:numPr>
          <w:ilvl w:val="1"/>
          <w:numId w:val="70"/>
        </w:numPr>
        <w:tabs>
          <w:tab w:val="left" w:pos="720"/>
          <w:tab w:val="left" w:pos="1080"/>
        </w:tabs>
        <w:suppressAutoHyphens/>
        <w:spacing w:before="0" w:beforeAutospacing="0" w:after="0" w:afterAutospacing="0"/>
        <w:ind w:left="709" w:firstLine="0"/>
        <w:rPr>
          <w:sz w:val="20"/>
          <w:szCs w:val="20"/>
        </w:rPr>
      </w:pPr>
      <w:r w:rsidRPr="00D52134">
        <w:rPr>
          <w:sz w:val="20"/>
          <w:szCs w:val="20"/>
        </w:rPr>
        <w:t>Теоретические основы предупреждения преступлений</w:t>
      </w:r>
    </w:p>
    <w:p w:rsidR="00E670ED" w:rsidRPr="00D52134" w:rsidRDefault="00E670ED" w:rsidP="003E4758">
      <w:pPr>
        <w:numPr>
          <w:ilvl w:val="1"/>
          <w:numId w:val="70"/>
        </w:numPr>
        <w:tabs>
          <w:tab w:val="left" w:pos="993"/>
        </w:tabs>
        <w:spacing w:before="0" w:beforeAutospacing="0" w:after="0" w:afterAutospacing="0"/>
        <w:ind w:left="709" w:firstLine="0"/>
        <w:rPr>
          <w:b/>
          <w:sz w:val="20"/>
          <w:szCs w:val="20"/>
        </w:rPr>
      </w:pPr>
      <w:r w:rsidRPr="00D52134">
        <w:rPr>
          <w:sz w:val="20"/>
          <w:szCs w:val="20"/>
        </w:rPr>
        <w:t xml:space="preserve">  Криминологическое прогнозирование преступности</w:t>
      </w:r>
    </w:p>
    <w:p w:rsidR="00E670ED" w:rsidRPr="00D52134" w:rsidRDefault="00E670ED" w:rsidP="00E670ED">
      <w:pPr>
        <w:tabs>
          <w:tab w:val="left" w:pos="993"/>
        </w:tabs>
        <w:spacing w:before="0" w:beforeAutospacing="0" w:after="0" w:afterAutospacing="0"/>
        <w:rPr>
          <w:b/>
          <w:sz w:val="20"/>
          <w:szCs w:val="20"/>
        </w:rPr>
      </w:pPr>
    </w:p>
    <w:p w:rsidR="00E670ED" w:rsidRPr="00D52134" w:rsidRDefault="00E670ED" w:rsidP="00E670ED">
      <w:pPr>
        <w:tabs>
          <w:tab w:val="left" w:pos="709"/>
        </w:tabs>
        <w:spacing w:before="0" w:beforeAutospacing="0" w:after="0" w:afterAutospacing="0"/>
        <w:rPr>
          <w:b/>
          <w:sz w:val="20"/>
          <w:szCs w:val="20"/>
        </w:rPr>
      </w:pPr>
      <w:r w:rsidRPr="00D52134">
        <w:rPr>
          <w:b/>
          <w:sz w:val="20"/>
          <w:szCs w:val="20"/>
        </w:rPr>
        <w:tab/>
        <w:t>5.2.2 Вопросы для обсуждения на семинарах и практических занятиях</w:t>
      </w:r>
    </w:p>
    <w:p w:rsidR="00E670ED" w:rsidRPr="00D52134" w:rsidRDefault="00E670ED" w:rsidP="003E4758">
      <w:pPr>
        <w:tabs>
          <w:tab w:val="left" w:pos="3225"/>
        </w:tabs>
        <w:spacing w:before="0" w:beforeAutospacing="0" w:after="0" w:afterAutospacing="0"/>
        <w:ind w:left="284" w:firstLine="396"/>
        <w:rPr>
          <w:b/>
          <w:iCs/>
          <w:sz w:val="20"/>
          <w:szCs w:val="20"/>
        </w:rPr>
      </w:pPr>
      <w:r w:rsidRPr="00D52134">
        <w:rPr>
          <w:b/>
          <w:sz w:val="20"/>
          <w:szCs w:val="20"/>
        </w:rPr>
        <w:t xml:space="preserve">Раздел 1 </w:t>
      </w:r>
      <w:r w:rsidRPr="00D52134">
        <w:rPr>
          <w:b/>
          <w:iCs/>
          <w:sz w:val="20"/>
          <w:szCs w:val="20"/>
        </w:rPr>
        <w:t>«</w:t>
      </w:r>
      <w:r w:rsidRPr="00D52134">
        <w:rPr>
          <w:b/>
          <w:sz w:val="20"/>
          <w:szCs w:val="20"/>
        </w:rPr>
        <w:t>Криминология как наука, ее история, предмет, методология, цели, задачи и функции, место в системе других наук»</w:t>
      </w:r>
    </w:p>
    <w:p w:rsidR="00E670ED" w:rsidRPr="00D52134" w:rsidRDefault="00E670ED" w:rsidP="003E4758">
      <w:pPr>
        <w:numPr>
          <w:ilvl w:val="0"/>
          <w:numId w:val="71"/>
        </w:numPr>
        <w:tabs>
          <w:tab w:val="left" w:pos="360"/>
          <w:tab w:val="left" w:pos="1080"/>
        </w:tabs>
        <w:suppressAutoHyphens/>
        <w:spacing w:before="0" w:beforeAutospacing="0" w:after="0" w:afterAutospacing="0"/>
        <w:ind w:left="284" w:firstLine="396"/>
        <w:jc w:val="both"/>
        <w:rPr>
          <w:sz w:val="20"/>
          <w:szCs w:val="20"/>
        </w:rPr>
      </w:pPr>
      <w:r w:rsidRPr="00D52134">
        <w:rPr>
          <w:sz w:val="20"/>
          <w:szCs w:val="20"/>
        </w:rPr>
        <w:t>Что изучает криминология?</w:t>
      </w:r>
    </w:p>
    <w:p w:rsidR="00E670ED" w:rsidRPr="00D52134" w:rsidRDefault="00E670ED" w:rsidP="003E4758">
      <w:pPr>
        <w:numPr>
          <w:ilvl w:val="0"/>
          <w:numId w:val="71"/>
        </w:numPr>
        <w:tabs>
          <w:tab w:val="left" w:pos="360"/>
          <w:tab w:val="left" w:pos="1080"/>
        </w:tabs>
        <w:suppressAutoHyphens/>
        <w:spacing w:before="0" w:beforeAutospacing="0" w:after="0" w:afterAutospacing="0"/>
        <w:ind w:left="284" w:firstLine="396"/>
        <w:jc w:val="both"/>
        <w:rPr>
          <w:sz w:val="20"/>
          <w:szCs w:val="20"/>
        </w:rPr>
      </w:pPr>
      <w:r w:rsidRPr="00D52134">
        <w:rPr>
          <w:sz w:val="20"/>
          <w:szCs w:val="20"/>
        </w:rPr>
        <w:t>Каковы цели и задачи криминологии?</w:t>
      </w:r>
    </w:p>
    <w:p w:rsidR="00E670ED" w:rsidRPr="00D52134" w:rsidRDefault="00E670ED" w:rsidP="003E4758">
      <w:pPr>
        <w:numPr>
          <w:ilvl w:val="0"/>
          <w:numId w:val="71"/>
        </w:numPr>
        <w:tabs>
          <w:tab w:val="left" w:pos="360"/>
          <w:tab w:val="left" w:pos="1080"/>
        </w:tabs>
        <w:suppressAutoHyphens/>
        <w:spacing w:before="0" w:beforeAutospacing="0" w:after="0" w:afterAutospacing="0"/>
        <w:ind w:left="284" w:firstLine="396"/>
        <w:jc w:val="both"/>
        <w:rPr>
          <w:sz w:val="20"/>
          <w:szCs w:val="20"/>
        </w:rPr>
      </w:pPr>
      <w:r w:rsidRPr="00D52134">
        <w:rPr>
          <w:sz w:val="20"/>
          <w:szCs w:val="20"/>
        </w:rPr>
        <w:lastRenderedPageBreak/>
        <w:t>Раскройте содержание функций криминологии.</w:t>
      </w:r>
    </w:p>
    <w:p w:rsidR="00E670ED" w:rsidRPr="00D52134" w:rsidRDefault="00E670ED" w:rsidP="003E4758">
      <w:pPr>
        <w:numPr>
          <w:ilvl w:val="0"/>
          <w:numId w:val="71"/>
        </w:numPr>
        <w:tabs>
          <w:tab w:val="left" w:pos="360"/>
          <w:tab w:val="left" w:pos="1080"/>
        </w:tabs>
        <w:suppressAutoHyphens/>
        <w:spacing w:before="0" w:beforeAutospacing="0" w:after="0" w:afterAutospacing="0"/>
        <w:ind w:left="284" w:firstLine="396"/>
        <w:jc w:val="both"/>
        <w:rPr>
          <w:sz w:val="20"/>
          <w:szCs w:val="20"/>
        </w:rPr>
      </w:pPr>
      <w:r w:rsidRPr="00D52134">
        <w:rPr>
          <w:sz w:val="20"/>
          <w:szCs w:val="20"/>
        </w:rPr>
        <w:t>Что представляет собой система криминологии?</w:t>
      </w:r>
    </w:p>
    <w:p w:rsidR="00E670ED" w:rsidRPr="00D52134" w:rsidRDefault="00E670ED" w:rsidP="003E4758">
      <w:pPr>
        <w:numPr>
          <w:ilvl w:val="0"/>
          <w:numId w:val="71"/>
        </w:numPr>
        <w:tabs>
          <w:tab w:val="left" w:pos="360"/>
          <w:tab w:val="left" w:pos="1080"/>
        </w:tabs>
        <w:suppressAutoHyphens/>
        <w:spacing w:before="0" w:beforeAutospacing="0" w:after="0" w:afterAutospacing="0"/>
        <w:ind w:left="284" w:firstLine="396"/>
        <w:jc w:val="both"/>
        <w:rPr>
          <w:sz w:val="20"/>
          <w:szCs w:val="20"/>
        </w:rPr>
      </w:pPr>
      <w:r w:rsidRPr="00D52134">
        <w:rPr>
          <w:sz w:val="20"/>
          <w:szCs w:val="20"/>
        </w:rPr>
        <w:t>Раскройте понятие методов криминологии, дайте им характеристику.</w:t>
      </w:r>
    </w:p>
    <w:p w:rsidR="00E670ED" w:rsidRPr="00D52134" w:rsidRDefault="00E670ED" w:rsidP="003E4758">
      <w:pPr>
        <w:numPr>
          <w:ilvl w:val="0"/>
          <w:numId w:val="71"/>
        </w:numPr>
        <w:tabs>
          <w:tab w:val="left" w:pos="360"/>
          <w:tab w:val="left" w:pos="1080"/>
        </w:tabs>
        <w:suppressAutoHyphens/>
        <w:spacing w:before="0" w:beforeAutospacing="0" w:after="0" w:afterAutospacing="0"/>
        <w:ind w:left="284" w:firstLine="396"/>
        <w:jc w:val="both"/>
        <w:rPr>
          <w:sz w:val="20"/>
          <w:szCs w:val="20"/>
        </w:rPr>
      </w:pPr>
      <w:r w:rsidRPr="00D52134">
        <w:rPr>
          <w:sz w:val="20"/>
          <w:szCs w:val="20"/>
        </w:rPr>
        <w:t>Каково место криминологии в системе других наук, в чем ее своеобразие.</w:t>
      </w:r>
    </w:p>
    <w:p w:rsidR="00E670ED" w:rsidRPr="00D52134" w:rsidRDefault="00E670ED" w:rsidP="003E4758">
      <w:pPr>
        <w:numPr>
          <w:ilvl w:val="0"/>
          <w:numId w:val="71"/>
        </w:numPr>
        <w:tabs>
          <w:tab w:val="left" w:pos="0"/>
          <w:tab w:val="left" w:pos="360"/>
          <w:tab w:val="left" w:pos="1080"/>
        </w:tabs>
        <w:suppressAutoHyphens/>
        <w:spacing w:before="0" w:beforeAutospacing="0" w:after="0" w:afterAutospacing="0"/>
        <w:ind w:left="284" w:firstLine="396"/>
        <w:jc w:val="both"/>
        <w:rPr>
          <w:sz w:val="20"/>
          <w:szCs w:val="20"/>
        </w:rPr>
      </w:pPr>
      <w:r w:rsidRPr="00D52134">
        <w:rPr>
          <w:sz w:val="20"/>
          <w:szCs w:val="20"/>
        </w:rPr>
        <w:t>Каковы основные положения классического направления криминологической теории?</w:t>
      </w:r>
    </w:p>
    <w:p w:rsidR="00E670ED" w:rsidRPr="00D52134" w:rsidRDefault="00E670ED" w:rsidP="003E4758">
      <w:pPr>
        <w:numPr>
          <w:ilvl w:val="0"/>
          <w:numId w:val="71"/>
        </w:numPr>
        <w:tabs>
          <w:tab w:val="left" w:pos="0"/>
          <w:tab w:val="left" w:pos="360"/>
          <w:tab w:val="left" w:pos="1080"/>
        </w:tabs>
        <w:suppressAutoHyphens/>
        <w:spacing w:before="0" w:beforeAutospacing="0" w:after="0" w:afterAutospacing="0"/>
        <w:ind w:left="284" w:firstLine="396"/>
        <w:jc w:val="both"/>
        <w:rPr>
          <w:sz w:val="20"/>
          <w:szCs w:val="20"/>
        </w:rPr>
      </w:pPr>
      <w:r w:rsidRPr="00D52134">
        <w:rPr>
          <w:sz w:val="20"/>
          <w:szCs w:val="20"/>
        </w:rPr>
        <w:t>В чем состоит главный постулат антропологического направления криминологической теории?</w:t>
      </w:r>
    </w:p>
    <w:p w:rsidR="00E670ED" w:rsidRPr="00D52134" w:rsidRDefault="00E670ED" w:rsidP="003E4758">
      <w:pPr>
        <w:numPr>
          <w:ilvl w:val="0"/>
          <w:numId w:val="71"/>
        </w:numPr>
        <w:tabs>
          <w:tab w:val="left" w:pos="0"/>
          <w:tab w:val="left" w:pos="360"/>
          <w:tab w:val="left" w:pos="1080"/>
        </w:tabs>
        <w:suppressAutoHyphens/>
        <w:spacing w:before="0" w:beforeAutospacing="0" w:after="0" w:afterAutospacing="0"/>
        <w:ind w:left="284" w:firstLine="396"/>
        <w:jc w:val="both"/>
        <w:rPr>
          <w:sz w:val="20"/>
          <w:szCs w:val="20"/>
        </w:rPr>
      </w:pPr>
      <w:r w:rsidRPr="00D52134">
        <w:rPr>
          <w:sz w:val="20"/>
          <w:szCs w:val="20"/>
        </w:rPr>
        <w:t>Какое значение для развития криминологии имеют социологические школы?</w:t>
      </w:r>
    </w:p>
    <w:p w:rsidR="00E670ED" w:rsidRPr="00D52134" w:rsidRDefault="00E670ED" w:rsidP="003E4758">
      <w:pPr>
        <w:numPr>
          <w:ilvl w:val="0"/>
          <w:numId w:val="71"/>
        </w:numPr>
        <w:tabs>
          <w:tab w:val="left" w:pos="0"/>
          <w:tab w:val="left" w:pos="360"/>
          <w:tab w:val="left" w:pos="1080"/>
        </w:tabs>
        <w:suppressAutoHyphens/>
        <w:spacing w:before="0" w:beforeAutospacing="0" w:after="0" w:afterAutospacing="0"/>
        <w:ind w:left="284" w:firstLine="396"/>
        <w:jc w:val="both"/>
        <w:rPr>
          <w:sz w:val="20"/>
          <w:szCs w:val="20"/>
        </w:rPr>
      </w:pPr>
      <w:r w:rsidRPr="00D52134">
        <w:rPr>
          <w:sz w:val="20"/>
          <w:szCs w:val="20"/>
        </w:rPr>
        <w:t>Изложите криминологическое понятие преступности.</w:t>
      </w:r>
    </w:p>
    <w:p w:rsidR="00E670ED" w:rsidRPr="00D52134" w:rsidRDefault="00E670ED" w:rsidP="00E670ED">
      <w:pPr>
        <w:spacing w:before="0" w:beforeAutospacing="0" w:after="0" w:afterAutospacing="0"/>
        <w:ind w:firstLine="680"/>
        <w:rPr>
          <w:b/>
          <w:sz w:val="20"/>
          <w:szCs w:val="20"/>
        </w:rPr>
      </w:pPr>
    </w:p>
    <w:p w:rsidR="00E670ED" w:rsidRPr="00D52134" w:rsidRDefault="00E670ED" w:rsidP="00E670ED">
      <w:pPr>
        <w:tabs>
          <w:tab w:val="left" w:pos="3225"/>
        </w:tabs>
        <w:spacing w:before="0" w:beforeAutospacing="0" w:after="0" w:afterAutospacing="0"/>
        <w:ind w:firstLine="680"/>
        <w:rPr>
          <w:b/>
          <w:iCs/>
          <w:sz w:val="20"/>
          <w:szCs w:val="20"/>
        </w:rPr>
      </w:pPr>
      <w:r w:rsidRPr="00D52134">
        <w:rPr>
          <w:b/>
          <w:sz w:val="20"/>
          <w:szCs w:val="20"/>
        </w:rPr>
        <w:t xml:space="preserve">Раздел 2 </w:t>
      </w:r>
      <w:r w:rsidRPr="00D52134">
        <w:rPr>
          <w:b/>
          <w:iCs/>
          <w:sz w:val="20"/>
          <w:szCs w:val="20"/>
        </w:rPr>
        <w:t>«</w:t>
      </w:r>
      <w:r w:rsidRPr="00D52134">
        <w:rPr>
          <w:b/>
          <w:sz w:val="20"/>
          <w:szCs w:val="20"/>
        </w:rPr>
        <w:t>Преступность как социально-правовое явление и ее основные характеристики»</w:t>
      </w:r>
    </w:p>
    <w:p w:rsidR="00E670ED" w:rsidRPr="00D52134" w:rsidRDefault="00E670ED" w:rsidP="00E670ED">
      <w:pPr>
        <w:numPr>
          <w:ilvl w:val="0"/>
          <w:numId w:val="72"/>
        </w:numPr>
        <w:tabs>
          <w:tab w:val="left" w:pos="0"/>
          <w:tab w:val="left" w:pos="360"/>
          <w:tab w:val="left" w:pos="1080"/>
        </w:tabs>
        <w:suppressAutoHyphens/>
        <w:spacing w:before="0" w:beforeAutospacing="0" w:after="0" w:afterAutospacing="0"/>
        <w:ind w:left="0" w:firstLine="709"/>
        <w:jc w:val="both"/>
        <w:rPr>
          <w:sz w:val="20"/>
          <w:szCs w:val="20"/>
        </w:rPr>
      </w:pPr>
      <w:r w:rsidRPr="00D52134">
        <w:rPr>
          <w:sz w:val="20"/>
          <w:szCs w:val="20"/>
        </w:rPr>
        <w:t>В чем состоит характеристика преступности как социального явления?</w:t>
      </w:r>
    </w:p>
    <w:p w:rsidR="00E670ED" w:rsidRPr="00D52134" w:rsidRDefault="00E670ED" w:rsidP="00E670ED">
      <w:pPr>
        <w:numPr>
          <w:ilvl w:val="0"/>
          <w:numId w:val="72"/>
        </w:numPr>
        <w:tabs>
          <w:tab w:val="left" w:pos="0"/>
          <w:tab w:val="left" w:pos="360"/>
          <w:tab w:val="left" w:pos="1080"/>
        </w:tabs>
        <w:suppressAutoHyphens/>
        <w:spacing w:before="0" w:beforeAutospacing="0" w:after="0" w:afterAutospacing="0"/>
        <w:ind w:left="0" w:firstLine="709"/>
        <w:jc w:val="both"/>
        <w:rPr>
          <w:sz w:val="20"/>
          <w:szCs w:val="20"/>
        </w:rPr>
      </w:pPr>
      <w:r w:rsidRPr="00D52134">
        <w:rPr>
          <w:sz w:val="20"/>
          <w:szCs w:val="20"/>
        </w:rPr>
        <w:t>Какова криминологическая сущность такой характеристики преступности, как массовость?</w:t>
      </w:r>
    </w:p>
    <w:p w:rsidR="00E670ED" w:rsidRPr="00D52134" w:rsidRDefault="00E670ED" w:rsidP="00E670ED">
      <w:pPr>
        <w:numPr>
          <w:ilvl w:val="0"/>
          <w:numId w:val="72"/>
        </w:numPr>
        <w:tabs>
          <w:tab w:val="left" w:pos="0"/>
          <w:tab w:val="left" w:pos="360"/>
          <w:tab w:val="left" w:pos="1080"/>
        </w:tabs>
        <w:suppressAutoHyphens/>
        <w:spacing w:before="0" w:beforeAutospacing="0" w:after="0" w:afterAutospacing="0"/>
        <w:ind w:left="0" w:firstLine="709"/>
        <w:jc w:val="both"/>
        <w:rPr>
          <w:sz w:val="20"/>
          <w:szCs w:val="20"/>
        </w:rPr>
      </w:pPr>
      <w:r w:rsidRPr="00D52134">
        <w:rPr>
          <w:sz w:val="20"/>
          <w:szCs w:val="20"/>
        </w:rPr>
        <w:t>Раскройте уголовно-правовую сущность преступности.</w:t>
      </w:r>
    </w:p>
    <w:p w:rsidR="00E670ED" w:rsidRPr="00D52134" w:rsidRDefault="00E670ED" w:rsidP="00E670ED">
      <w:pPr>
        <w:numPr>
          <w:ilvl w:val="0"/>
          <w:numId w:val="72"/>
        </w:numPr>
        <w:tabs>
          <w:tab w:val="left" w:pos="0"/>
          <w:tab w:val="left" w:pos="360"/>
          <w:tab w:val="left" w:pos="1080"/>
        </w:tabs>
        <w:suppressAutoHyphens/>
        <w:spacing w:before="0" w:beforeAutospacing="0" w:after="0" w:afterAutospacing="0"/>
        <w:ind w:left="0" w:firstLine="709"/>
        <w:jc w:val="both"/>
        <w:rPr>
          <w:sz w:val="20"/>
          <w:szCs w:val="20"/>
        </w:rPr>
      </w:pPr>
      <w:r w:rsidRPr="00D52134">
        <w:rPr>
          <w:sz w:val="20"/>
          <w:szCs w:val="20"/>
        </w:rPr>
        <w:t>В чем состоит криминологическая сущность соотношения преступления и преступности?</w:t>
      </w:r>
    </w:p>
    <w:p w:rsidR="00E670ED" w:rsidRPr="00D52134" w:rsidRDefault="00E670ED" w:rsidP="00E670ED">
      <w:pPr>
        <w:numPr>
          <w:ilvl w:val="0"/>
          <w:numId w:val="72"/>
        </w:numPr>
        <w:tabs>
          <w:tab w:val="left" w:pos="0"/>
          <w:tab w:val="left" w:pos="360"/>
          <w:tab w:val="left" w:pos="1080"/>
        </w:tabs>
        <w:suppressAutoHyphens/>
        <w:spacing w:before="0" w:beforeAutospacing="0" w:after="0" w:afterAutospacing="0"/>
        <w:ind w:left="0" w:firstLine="709"/>
        <w:jc w:val="both"/>
        <w:rPr>
          <w:sz w:val="20"/>
          <w:szCs w:val="20"/>
        </w:rPr>
      </w:pPr>
      <w:r w:rsidRPr="00D52134">
        <w:rPr>
          <w:sz w:val="20"/>
          <w:szCs w:val="20"/>
        </w:rPr>
        <w:t>Каково назначение показателей преступности?</w:t>
      </w:r>
    </w:p>
    <w:p w:rsidR="00E670ED" w:rsidRPr="00D52134" w:rsidRDefault="00E670ED" w:rsidP="00E670ED">
      <w:pPr>
        <w:numPr>
          <w:ilvl w:val="0"/>
          <w:numId w:val="72"/>
        </w:numPr>
        <w:tabs>
          <w:tab w:val="left" w:pos="0"/>
          <w:tab w:val="left" w:pos="360"/>
          <w:tab w:val="left" w:pos="1080"/>
        </w:tabs>
        <w:suppressAutoHyphens/>
        <w:spacing w:before="0" w:beforeAutospacing="0" w:after="0" w:afterAutospacing="0"/>
        <w:ind w:left="0" w:firstLine="709"/>
        <w:jc w:val="both"/>
        <w:rPr>
          <w:sz w:val="20"/>
          <w:szCs w:val="20"/>
        </w:rPr>
      </w:pPr>
      <w:r w:rsidRPr="00D52134">
        <w:rPr>
          <w:sz w:val="20"/>
          <w:szCs w:val="20"/>
        </w:rPr>
        <w:t>Назовите основные источники информации о преступности.</w:t>
      </w:r>
    </w:p>
    <w:p w:rsidR="00E670ED" w:rsidRPr="00D52134" w:rsidRDefault="00E670ED" w:rsidP="00E670ED">
      <w:pPr>
        <w:numPr>
          <w:ilvl w:val="0"/>
          <w:numId w:val="72"/>
        </w:numPr>
        <w:tabs>
          <w:tab w:val="left" w:pos="0"/>
          <w:tab w:val="left" w:pos="360"/>
          <w:tab w:val="left" w:pos="1080"/>
        </w:tabs>
        <w:suppressAutoHyphens/>
        <w:spacing w:before="0" w:beforeAutospacing="0" w:after="0" w:afterAutospacing="0"/>
        <w:ind w:left="0" w:firstLine="709"/>
        <w:jc w:val="both"/>
        <w:rPr>
          <w:sz w:val="20"/>
          <w:szCs w:val="20"/>
        </w:rPr>
      </w:pPr>
      <w:r w:rsidRPr="00D52134">
        <w:rPr>
          <w:sz w:val="20"/>
          <w:szCs w:val="20"/>
        </w:rPr>
        <w:t>Раскройте понятие латентной преступности.</w:t>
      </w:r>
    </w:p>
    <w:p w:rsidR="00E670ED" w:rsidRPr="00D52134" w:rsidRDefault="00E670ED" w:rsidP="00E670ED">
      <w:pPr>
        <w:numPr>
          <w:ilvl w:val="0"/>
          <w:numId w:val="72"/>
        </w:numPr>
        <w:tabs>
          <w:tab w:val="left" w:pos="0"/>
          <w:tab w:val="left" w:pos="360"/>
          <w:tab w:val="left" w:pos="1080"/>
        </w:tabs>
        <w:suppressAutoHyphens/>
        <w:spacing w:before="0" w:beforeAutospacing="0" w:after="0" w:afterAutospacing="0"/>
        <w:ind w:left="0" w:firstLine="709"/>
        <w:jc w:val="both"/>
        <w:rPr>
          <w:sz w:val="20"/>
          <w:szCs w:val="20"/>
        </w:rPr>
      </w:pPr>
      <w:r w:rsidRPr="00D52134">
        <w:rPr>
          <w:sz w:val="20"/>
          <w:szCs w:val="20"/>
        </w:rPr>
        <w:t>Назовите основные способы выявления латентной преступности.</w:t>
      </w:r>
    </w:p>
    <w:p w:rsidR="00E670ED" w:rsidRPr="00D52134" w:rsidRDefault="00E670ED" w:rsidP="00E670ED">
      <w:pPr>
        <w:numPr>
          <w:ilvl w:val="0"/>
          <w:numId w:val="72"/>
        </w:numPr>
        <w:tabs>
          <w:tab w:val="left" w:pos="0"/>
          <w:tab w:val="left" w:pos="360"/>
          <w:tab w:val="left" w:pos="1080"/>
        </w:tabs>
        <w:suppressAutoHyphens/>
        <w:spacing w:before="0" w:beforeAutospacing="0" w:after="0" w:afterAutospacing="0"/>
        <w:ind w:left="0" w:firstLine="709"/>
        <w:jc w:val="both"/>
        <w:rPr>
          <w:sz w:val="20"/>
          <w:szCs w:val="20"/>
        </w:rPr>
      </w:pPr>
      <w:r w:rsidRPr="00D52134">
        <w:rPr>
          <w:sz w:val="20"/>
          <w:szCs w:val="20"/>
        </w:rPr>
        <w:t>Каковы основные тенденции современной преступности.</w:t>
      </w:r>
    </w:p>
    <w:p w:rsidR="00E670ED" w:rsidRPr="00D52134" w:rsidRDefault="00E670ED" w:rsidP="00E670ED">
      <w:pPr>
        <w:numPr>
          <w:ilvl w:val="0"/>
          <w:numId w:val="72"/>
        </w:numPr>
        <w:tabs>
          <w:tab w:val="left" w:pos="0"/>
          <w:tab w:val="left" w:pos="360"/>
          <w:tab w:val="left" w:pos="1080"/>
        </w:tabs>
        <w:suppressAutoHyphens/>
        <w:spacing w:before="0" w:beforeAutospacing="0" w:after="0" w:afterAutospacing="0"/>
        <w:ind w:left="0" w:firstLine="709"/>
        <w:jc w:val="both"/>
        <w:rPr>
          <w:sz w:val="20"/>
          <w:szCs w:val="20"/>
        </w:rPr>
      </w:pPr>
      <w:r w:rsidRPr="00D52134">
        <w:rPr>
          <w:sz w:val="20"/>
          <w:szCs w:val="20"/>
        </w:rPr>
        <w:t>Какова научная и практическая значимость установления причин и условий преступности?</w:t>
      </w:r>
    </w:p>
    <w:p w:rsidR="00E670ED" w:rsidRPr="00D52134" w:rsidRDefault="00E670ED" w:rsidP="00E670ED">
      <w:pPr>
        <w:spacing w:before="0" w:beforeAutospacing="0" w:after="0" w:afterAutospacing="0"/>
        <w:ind w:firstLine="680"/>
        <w:rPr>
          <w:b/>
          <w:sz w:val="20"/>
          <w:szCs w:val="20"/>
        </w:rPr>
      </w:pPr>
    </w:p>
    <w:p w:rsidR="00E670ED" w:rsidRPr="00D52134" w:rsidRDefault="00E670ED" w:rsidP="00E670ED">
      <w:pPr>
        <w:tabs>
          <w:tab w:val="left" w:pos="3225"/>
        </w:tabs>
        <w:spacing w:before="0" w:beforeAutospacing="0" w:after="0" w:afterAutospacing="0"/>
        <w:ind w:firstLine="680"/>
        <w:rPr>
          <w:b/>
          <w:iCs/>
          <w:sz w:val="20"/>
          <w:szCs w:val="20"/>
        </w:rPr>
      </w:pPr>
      <w:r w:rsidRPr="00D52134">
        <w:rPr>
          <w:b/>
          <w:sz w:val="20"/>
          <w:szCs w:val="20"/>
        </w:rPr>
        <w:t xml:space="preserve">Раздел 3 </w:t>
      </w:r>
      <w:r w:rsidRPr="00D52134">
        <w:rPr>
          <w:b/>
          <w:iCs/>
          <w:sz w:val="20"/>
          <w:szCs w:val="20"/>
        </w:rPr>
        <w:t>«</w:t>
      </w:r>
      <w:r w:rsidRPr="00D52134">
        <w:rPr>
          <w:b/>
          <w:sz w:val="20"/>
          <w:szCs w:val="20"/>
        </w:rPr>
        <w:t>Причины и условия преступности. Личность преступника»</w:t>
      </w:r>
    </w:p>
    <w:p w:rsidR="00E670ED" w:rsidRPr="00D52134" w:rsidRDefault="00E670ED" w:rsidP="00E670ED">
      <w:pPr>
        <w:numPr>
          <w:ilvl w:val="0"/>
          <w:numId w:val="73"/>
        </w:numPr>
        <w:tabs>
          <w:tab w:val="left" w:pos="0"/>
          <w:tab w:val="left" w:pos="360"/>
          <w:tab w:val="left" w:pos="1080"/>
        </w:tabs>
        <w:suppressAutoHyphens/>
        <w:spacing w:before="0" w:beforeAutospacing="0" w:after="0" w:afterAutospacing="0"/>
        <w:ind w:left="0" w:firstLine="709"/>
        <w:jc w:val="both"/>
        <w:rPr>
          <w:sz w:val="20"/>
          <w:szCs w:val="20"/>
        </w:rPr>
      </w:pPr>
      <w:r w:rsidRPr="00D52134">
        <w:rPr>
          <w:sz w:val="20"/>
          <w:szCs w:val="20"/>
        </w:rPr>
        <w:t>Соотношение причин и условий преступности с другими видами криминологической детерминации.</w:t>
      </w:r>
    </w:p>
    <w:p w:rsidR="00E670ED" w:rsidRPr="00D52134" w:rsidRDefault="00E670ED" w:rsidP="00E670ED">
      <w:pPr>
        <w:numPr>
          <w:ilvl w:val="0"/>
          <w:numId w:val="73"/>
        </w:numPr>
        <w:tabs>
          <w:tab w:val="left" w:pos="0"/>
          <w:tab w:val="left" w:pos="360"/>
          <w:tab w:val="left" w:pos="1080"/>
        </w:tabs>
        <w:suppressAutoHyphens/>
        <w:spacing w:before="0" w:beforeAutospacing="0" w:after="0" w:afterAutospacing="0"/>
        <w:ind w:left="0" w:firstLine="709"/>
        <w:jc w:val="both"/>
        <w:rPr>
          <w:sz w:val="20"/>
          <w:szCs w:val="20"/>
        </w:rPr>
      </w:pPr>
      <w:r w:rsidRPr="00D52134">
        <w:rPr>
          <w:sz w:val="20"/>
          <w:szCs w:val="20"/>
        </w:rPr>
        <w:t>В чем состоит уровневый подход к определению причин и условий преступности?</w:t>
      </w:r>
    </w:p>
    <w:p w:rsidR="00E670ED" w:rsidRPr="00D52134" w:rsidRDefault="00E670ED" w:rsidP="00E670ED">
      <w:pPr>
        <w:numPr>
          <w:ilvl w:val="0"/>
          <w:numId w:val="73"/>
        </w:numPr>
        <w:tabs>
          <w:tab w:val="left" w:pos="0"/>
          <w:tab w:val="left" w:pos="360"/>
          <w:tab w:val="left" w:pos="1080"/>
        </w:tabs>
        <w:suppressAutoHyphens/>
        <w:spacing w:before="0" w:beforeAutospacing="0" w:after="0" w:afterAutospacing="0"/>
        <w:ind w:left="0" w:firstLine="709"/>
        <w:jc w:val="both"/>
        <w:rPr>
          <w:sz w:val="20"/>
          <w:szCs w:val="20"/>
        </w:rPr>
      </w:pPr>
      <w:r w:rsidRPr="00D52134">
        <w:rPr>
          <w:sz w:val="20"/>
          <w:szCs w:val="20"/>
        </w:rPr>
        <w:t>Какова взаимосвязь причин и условий преступности с социальными противоречиями?</w:t>
      </w:r>
    </w:p>
    <w:p w:rsidR="00E670ED" w:rsidRPr="00D52134" w:rsidRDefault="00E670ED" w:rsidP="00E670ED">
      <w:pPr>
        <w:numPr>
          <w:ilvl w:val="0"/>
          <w:numId w:val="73"/>
        </w:numPr>
        <w:tabs>
          <w:tab w:val="left" w:pos="0"/>
          <w:tab w:val="left" w:pos="360"/>
          <w:tab w:val="left" w:pos="1080"/>
        </w:tabs>
        <w:suppressAutoHyphens/>
        <w:spacing w:before="0" w:beforeAutospacing="0" w:after="0" w:afterAutospacing="0"/>
        <w:ind w:left="0" w:firstLine="709"/>
        <w:jc w:val="both"/>
        <w:rPr>
          <w:sz w:val="20"/>
          <w:szCs w:val="20"/>
        </w:rPr>
      </w:pPr>
      <w:r w:rsidRPr="00D52134">
        <w:rPr>
          <w:sz w:val="20"/>
          <w:szCs w:val="20"/>
        </w:rPr>
        <w:t>Назовите основные причины и условия преступности на современном этапе развития нашего общества.</w:t>
      </w:r>
    </w:p>
    <w:p w:rsidR="00E670ED" w:rsidRPr="00D52134" w:rsidRDefault="00E670ED" w:rsidP="00E670ED">
      <w:pPr>
        <w:numPr>
          <w:ilvl w:val="0"/>
          <w:numId w:val="73"/>
        </w:numPr>
        <w:tabs>
          <w:tab w:val="left" w:pos="0"/>
          <w:tab w:val="left" w:pos="360"/>
          <w:tab w:val="left" w:pos="1080"/>
        </w:tabs>
        <w:suppressAutoHyphens/>
        <w:spacing w:before="0" w:beforeAutospacing="0" w:after="0" w:afterAutospacing="0"/>
        <w:ind w:left="0" w:firstLine="709"/>
        <w:jc w:val="both"/>
        <w:rPr>
          <w:sz w:val="20"/>
          <w:szCs w:val="20"/>
        </w:rPr>
      </w:pPr>
      <w:r w:rsidRPr="00D52134">
        <w:rPr>
          <w:sz w:val="20"/>
          <w:szCs w:val="20"/>
        </w:rPr>
        <w:t>Назовите основания для классификации причин и условий преступности.</w:t>
      </w:r>
    </w:p>
    <w:p w:rsidR="00E670ED" w:rsidRPr="00D52134" w:rsidRDefault="00E670ED" w:rsidP="00E670ED">
      <w:pPr>
        <w:numPr>
          <w:ilvl w:val="0"/>
          <w:numId w:val="73"/>
        </w:numPr>
        <w:tabs>
          <w:tab w:val="left" w:pos="0"/>
          <w:tab w:val="left" w:pos="360"/>
          <w:tab w:val="left" w:pos="1080"/>
        </w:tabs>
        <w:suppressAutoHyphens/>
        <w:spacing w:before="0" w:beforeAutospacing="0" w:after="0" w:afterAutospacing="0"/>
        <w:ind w:left="0" w:firstLine="709"/>
        <w:jc w:val="both"/>
        <w:rPr>
          <w:sz w:val="20"/>
          <w:szCs w:val="20"/>
        </w:rPr>
      </w:pPr>
      <w:r w:rsidRPr="00D52134">
        <w:rPr>
          <w:sz w:val="20"/>
          <w:szCs w:val="20"/>
        </w:rPr>
        <w:t>Каковы основные признаки криминологического понятия личности преступника?</w:t>
      </w:r>
    </w:p>
    <w:p w:rsidR="00E670ED" w:rsidRPr="00D52134" w:rsidRDefault="00E670ED" w:rsidP="00E670ED">
      <w:pPr>
        <w:numPr>
          <w:ilvl w:val="0"/>
          <w:numId w:val="73"/>
        </w:numPr>
        <w:tabs>
          <w:tab w:val="left" w:pos="0"/>
          <w:tab w:val="left" w:pos="360"/>
          <w:tab w:val="left" w:pos="1080"/>
        </w:tabs>
        <w:suppressAutoHyphens/>
        <w:spacing w:before="0" w:beforeAutospacing="0" w:after="0" w:afterAutospacing="0"/>
        <w:ind w:left="0" w:firstLine="709"/>
        <w:jc w:val="both"/>
        <w:rPr>
          <w:sz w:val="20"/>
          <w:szCs w:val="20"/>
        </w:rPr>
      </w:pPr>
      <w:r w:rsidRPr="00D52134">
        <w:rPr>
          <w:sz w:val="20"/>
          <w:szCs w:val="20"/>
        </w:rPr>
        <w:t>В чем заключаются особенности преступного поведения?</w:t>
      </w:r>
    </w:p>
    <w:p w:rsidR="00E670ED" w:rsidRPr="00D52134" w:rsidRDefault="00E670ED" w:rsidP="00E670ED">
      <w:pPr>
        <w:numPr>
          <w:ilvl w:val="0"/>
          <w:numId w:val="73"/>
        </w:numPr>
        <w:tabs>
          <w:tab w:val="left" w:pos="0"/>
          <w:tab w:val="left" w:pos="360"/>
          <w:tab w:val="left" w:pos="1080"/>
        </w:tabs>
        <w:suppressAutoHyphens/>
        <w:spacing w:before="0" w:beforeAutospacing="0" w:after="0" w:afterAutospacing="0"/>
        <w:ind w:left="0" w:firstLine="709"/>
        <w:jc w:val="both"/>
        <w:rPr>
          <w:sz w:val="20"/>
          <w:szCs w:val="20"/>
        </w:rPr>
      </w:pPr>
      <w:r w:rsidRPr="00D52134">
        <w:rPr>
          <w:sz w:val="20"/>
          <w:szCs w:val="20"/>
        </w:rPr>
        <w:t>Назовите содержательные признаки структуры личности преступника и покажите, в чем заключается их практическое значение.</w:t>
      </w:r>
    </w:p>
    <w:p w:rsidR="00E670ED" w:rsidRPr="00D52134" w:rsidRDefault="00E670ED" w:rsidP="00E670ED">
      <w:pPr>
        <w:numPr>
          <w:ilvl w:val="0"/>
          <w:numId w:val="73"/>
        </w:numPr>
        <w:tabs>
          <w:tab w:val="left" w:pos="0"/>
          <w:tab w:val="left" w:pos="360"/>
          <w:tab w:val="left" w:pos="1080"/>
        </w:tabs>
        <w:suppressAutoHyphens/>
        <w:spacing w:before="0" w:beforeAutospacing="0" w:after="0" w:afterAutospacing="0"/>
        <w:ind w:left="0" w:firstLine="709"/>
        <w:jc w:val="both"/>
        <w:rPr>
          <w:sz w:val="20"/>
          <w:szCs w:val="20"/>
        </w:rPr>
      </w:pPr>
      <w:r w:rsidRPr="00D52134">
        <w:rPr>
          <w:sz w:val="20"/>
          <w:szCs w:val="20"/>
        </w:rPr>
        <w:t>Какие особенности личности играют основную роль в детерминации преступного поведения?</w:t>
      </w:r>
    </w:p>
    <w:p w:rsidR="00E670ED" w:rsidRPr="00D52134" w:rsidRDefault="00E670ED" w:rsidP="00E670ED">
      <w:pPr>
        <w:numPr>
          <w:ilvl w:val="0"/>
          <w:numId w:val="73"/>
        </w:numPr>
        <w:tabs>
          <w:tab w:val="left" w:pos="0"/>
          <w:tab w:val="left" w:pos="360"/>
          <w:tab w:val="left" w:pos="1080"/>
        </w:tabs>
        <w:suppressAutoHyphens/>
        <w:spacing w:before="0" w:beforeAutospacing="0" w:after="0" w:afterAutospacing="0"/>
        <w:ind w:left="0" w:firstLine="709"/>
        <w:jc w:val="both"/>
        <w:rPr>
          <w:sz w:val="20"/>
          <w:szCs w:val="20"/>
        </w:rPr>
      </w:pPr>
      <w:r w:rsidRPr="00D52134">
        <w:rPr>
          <w:sz w:val="20"/>
          <w:szCs w:val="20"/>
        </w:rPr>
        <w:t>Как следует рассматривать соотношение биологического и социологического в формировании личности преступника.</w:t>
      </w:r>
    </w:p>
    <w:p w:rsidR="00E670ED" w:rsidRPr="00D52134" w:rsidRDefault="00E670ED" w:rsidP="00E670ED">
      <w:pPr>
        <w:tabs>
          <w:tab w:val="left" w:pos="1230"/>
        </w:tabs>
        <w:spacing w:before="0" w:beforeAutospacing="0" w:after="0" w:afterAutospacing="0"/>
        <w:ind w:firstLine="680"/>
        <w:jc w:val="both"/>
        <w:rPr>
          <w:b/>
          <w:sz w:val="20"/>
          <w:szCs w:val="20"/>
        </w:rPr>
      </w:pPr>
    </w:p>
    <w:p w:rsidR="00E670ED" w:rsidRPr="00D52134" w:rsidRDefault="00E670ED" w:rsidP="00E670ED">
      <w:pPr>
        <w:tabs>
          <w:tab w:val="left" w:pos="720"/>
          <w:tab w:val="left" w:pos="1080"/>
        </w:tabs>
        <w:suppressAutoHyphens/>
        <w:spacing w:before="0" w:beforeAutospacing="0" w:after="0" w:afterAutospacing="0"/>
        <w:ind w:firstLine="680"/>
        <w:rPr>
          <w:b/>
          <w:iCs/>
          <w:sz w:val="20"/>
          <w:szCs w:val="20"/>
        </w:rPr>
      </w:pPr>
      <w:r w:rsidRPr="00D52134">
        <w:rPr>
          <w:b/>
          <w:sz w:val="20"/>
          <w:szCs w:val="20"/>
        </w:rPr>
        <w:t xml:space="preserve">Раздел 4 </w:t>
      </w:r>
      <w:r w:rsidRPr="00D52134">
        <w:rPr>
          <w:b/>
          <w:iCs/>
          <w:sz w:val="20"/>
          <w:szCs w:val="20"/>
        </w:rPr>
        <w:t>«</w:t>
      </w:r>
      <w:r w:rsidRPr="00D52134">
        <w:rPr>
          <w:b/>
          <w:sz w:val="20"/>
          <w:szCs w:val="20"/>
        </w:rPr>
        <w:t>Криминологические основы предупреждения преступлений. Криминологические характеристики отдельных видов преступлений»</w:t>
      </w:r>
    </w:p>
    <w:p w:rsidR="00E670ED" w:rsidRPr="00D52134" w:rsidRDefault="00E670ED" w:rsidP="00E670ED">
      <w:pPr>
        <w:numPr>
          <w:ilvl w:val="0"/>
          <w:numId w:val="74"/>
        </w:numPr>
        <w:tabs>
          <w:tab w:val="left" w:pos="-120"/>
          <w:tab w:val="left" w:pos="0"/>
          <w:tab w:val="left" w:pos="360"/>
          <w:tab w:val="left" w:pos="1080"/>
        </w:tabs>
        <w:suppressAutoHyphens/>
        <w:spacing w:before="0" w:beforeAutospacing="0" w:after="0" w:afterAutospacing="0"/>
        <w:ind w:left="0" w:firstLine="709"/>
        <w:jc w:val="both"/>
        <w:rPr>
          <w:sz w:val="20"/>
          <w:szCs w:val="20"/>
        </w:rPr>
      </w:pPr>
      <w:r w:rsidRPr="00D52134">
        <w:rPr>
          <w:sz w:val="20"/>
          <w:szCs w:val="20"/>
        </w:rPr>
        <w:t xml:space="preserve">Каковы основные факторы, оказывающие существенное влияние на формирование криминогенных свойств у лиц, склонных к правонарушениям? </w:t>
      </w:r>
    </w:p>
    <w:p w:rsidR="00E670ED" w:rsidRPr="00D52134" w:rsidRDefault="00E670ED" w:rsidP="00E670ED">
      <w:pPr>
        <w:numPr>
          <w:ilvl w:val="0"/>
          <w:numId w:val="74"/>
        </w:numPr>
        <w:tabs>
          <w:tab w:val="left" w:pos="-120"/>
          <w:tab w:val="left" w:pos="0"/>
          <w:tab w:val="left" w:pos="360"/>
          <w:tab w:val="left" w:pos="1080"/>
        </w:tabs>
        <w:suppressAutoHyphens/>
        <w:spacing w:before="0" w:beforeAutospacing="0" w:after="0" w:afterAutospacing="0"/>
        <w:ind w:left="0" w:firstLine="709"/>
        <w:jc w:val="both"/>
        <w:rPr>
          <w:sz w:val="20"/>
          <w:szCs w:val="20"/>
        </w:rPr>
      </w:pPr>
      <w:r w:rsidRPr="00D52134">
        <w:rPr>
          <w:sz w:val="20"/>
          <w:szCs w:val="20"/>
        </w:rPr>
        <w:t>В чем состоят причины конкретного преступления? Дайте им краткое определение.</w:t>
      </w:r>
    </w:p>
    <w:p w:rsidR="00E670ED" w:rsidRPr="00D52134" w:rsidRDefault="00E670ED" w:rsidP="00E670ED">
      <w:pPr>
        <w:numPr>
          <w:ilvl w:val="0"/>
          <w:numId w:val="74"/>
        </w:numPr>
        <w:tabs>
          <w:tab w:val="left" w:pos="-120"/>
          <w:tab w:val="left" w:pos="0"/>
          <w:tab w:val="left" w:pos="360"/>
          <w:tab w:val="left" w:pos="1080"/>
        </w:tabs>
        <w:suppressAutoHyphens/>
        <w:spacing w:before="0" w:beforeAutospacing="0" w:after="0" w:afterAutospacing="0"/>
        <w:ind w:left="0" w:firstLine="709"/>
        <w:jc w:val="both"/>
        <w:rPr>
          <w:sz w:val="20"/>
          <w:szCs w:val="20"/>
        </w:rPr>
      </w:pPr>
      <w:r w:rsidRPr="00D52134">
        <w:rPr>
          <w:sz w:val="20"/>
          <w:szCs w:val="20"/>
        </w:rPr>
        <w:t>Раскройте механизм формирования криминогенной мотивации.</w:t>
      </w:r>
    </w:p>
    <w:p w:rsidR="00E670ED" w:rsidRPr="00D52134" w:rsidRDefault="00E670ED" w:rsidP="00E670ED">
      <w:pPr>
        <w:numPr>
          <w:ilvl w:val="0"/>
          <w:numId w:val="74"/>
        </w:numPr>
        <w:tabs>
          <w:tab w:val="left" w:pos="-120"/>
          <w:tab w:val="left" w:pos="0"/>
          <w:tab w:val="left" w:pos="360"/>
          <w:tab w:val="left" w:pos="1080"/>
        </w:tabs>
        <w:suppressAutoHyphens/>
        <w:spacing w:before="0" w:beforeAutospacing="0" w:after="0" w:afterAutospacing="0"/>
        <w:ind w:left="0" w:firstLine="709"/>
        <w:jc w:val="both"/>
        <w:rPr>
          <w:sz w:val="20"/>
          <w:szCs w:val="20"/>
        </w:rPr>
      </w:pPr>
      <w:r w:rsidRPr="00D52134">
        <w:rPr>
          <w:sz w:val="20"/>
          <w:szCs w:val="20"/>
        </w:rPr>
        <w:t>Покажите соотношение причин индивидуального преступного поведения с общими причинами преступности.</w:t>
      </w:r>
    </w:p>
    <w:p w:rsidR="00E670ED" w:rsidRPr="00D52134" w:rsidRDefault="00E670ED" w:rsidP="00E670ED">
      <w:pPr>
        <w:numPr>
          <w:ilvl w:val="0"/>
          <w:numId w:val="74"/>
        </w:numPr>
        <w:tabs>
          <w:tab w:val="left" w:pos="-120"/>
          <w:tab w:val="left" w:pos="0"/>
          <w:tab w:val="left" w:pos="360"/>
          <w:tab w:val="left" w:pos="1080"/>
        </w:tabs>
        <w:suppressAutoHyphens/>
        <w:spacing w:before="0" w:beforeAutospacing="0" w:after="0" w:afterAutospacing="0"/>
        <w:ind w:left="0" w:firstLine="709"/>
        <w:jc w:val="both"/>
        <w:rPr>
          <w:sz w:val="20"/>
          <w:szCs w:val="20"/>
        </w:rPr>
      </w:pPr>
      <w:r w:rsidRPr="00D52134">
        <w:rPr>
          <w:sz w:val="20"/>
          <w:szCs w:val="20"/>
        </w:rPr>
        <w:t>Раскройте причинные связи конкретного преступления.</w:t>
      </w:r>
    </w:p>
    <w:p w:rsidR="00E670ED" w:rsidRPr="00D52134" w:rsidRDefault="00E670ED" w:rsidP="00E670ED">
      <w:pPr>
        <w:numPr>
          <w:ilvl w:val="0"/>
          <w:numId w:val="74"/>
        </w:numPr>
        <w:tabs>
          <w:tab w:val="left" w:pos="-120"/>
          <w:tab w:val="left" w:pos="0"/>
          <w:tab w:val="left" w:pos="360"/>
          <w:tab w:val="left" w:pos="1080"/>
        </w:tabs>
        <w:suppressAutoHyphens/>
        <w:spacing w:before="0" w:beforeAutospacing="0" w:after="0" w:afterAutospacing="0"/>
        <w:ind w:left="0" w:firstLine="709"/>
        <w:jc w:val="both"/>
        <w:rPr>
          <w:sz w:val="20"/>
          <w:szCs w:val="20"/>
        </w:rPr>
      </w:pPr>
      <w:r w:rsidRPr="00D52134">
        <w:rPr>
          <w:sz w:val="20"/>
          <w:szCs w:val="20"/>
        </w:rPr>
        <w:t>Что принято понимать под криминогенной ситуацией, и какова ее роль в механизме совершения конкретного преступления?</w:t>
      </w:r>
    </w:p>
    <w:p w:rsidR="00E670ED" w:rsidRPr="00D52134" w:rsidRDefault="00E670ED" w:rsidP="00E670ED">
      <w:pPr>
        <w:numPr>
          <w:ilvl w:val="0"/>
          <w:numId w:val="74"/>
        </w:numPr>
        <w:tabs>
          <w:tab w:val="left" w:pos="-120"/>
          <w:tab w:val="left" w:pos="0"/>
          <w:tab w:val="left" w:pos="360"/>
          <w:tab w:val="left" w:pos="1080"/>
        </w:tabs>
        <w:suppressAutoHyphens/>
        <w:spacing w:before="0" w:beforeAutospacing="0" w:after="0" w:afterAutospacing="0"/>
        <w:ind w:left="0" w:firstLine="709"/>
        <w:jc w:val="both"/>
        <w:rPr>
          <w:sz w:val="20"/>
          <w:szCs w:val="20"/>
        </w:rPr>
      </w:pPr>
      <w:r w:rsidRPr="00D52134">
        <w:rPr>
          <w:sz w:val="20"/>
          <w:szCs w:val="20"/>
        </w:rPr>
        <w:t>Назовите виды криминогенных ситуаций.</w:t>
      </w:r>
    </w:p>
    <w:p w:rsidR="00E670ED" w:rsidRPr="00D52134" w:rsidRDefault="00E670ED" w:rsidP="00E670ED">
      <w:pPr>
        <w:numPr>
          <w:ilvl w:val="0"/>
          <w:numId w:val="74"/>
        </w:numPr>
        <w:tabs>
          <w:tab w:val="left" w:pos="-120"/>
          <w:tab w:val="left" w:pos="0"/>
          <w:tab w:val="left" w:pos="360"/>
          <w:tab w:val="left" w:pos="1080"/>
        </w:tabs>
        <w:suppressAutoHyphens/>
        <w:spacing w:before="0" w:beforeAutospacing="0" w:after="0" w:afterAutospacing="0"/>
        <w:ind w:left="0" w:firstLine="709"/>
        <w:jc w:val="both"/>
        <w:rPr>
          <w:sz w:val="20"/>
          <w:szCs w:val="20"/>
        </w:rPr>
      </w:pPr>
      <w:r w:rsidRPr="00D52134">
        <w:rPr>
          <w:sz w:val="20"/>
          <w:szCs w:val="20"/>
        </w:rPr>
        <w:t>В чем состоит предупреждение преступности в широком и узком смысле?</w:t>
      </w:r>
    </w:p>
    <w:p w:rsidR="00E670ED" w:rsidRPr="00D52134" w:rsidRDefault="00E670ED" w:rsidP="00E670ED">
      <w:pPr>
        <w:numPr>
          <w:ilvl w:val="0"/>
          <w:numId w:val="74"/>
        </w:numPr>
        <w:tabs>
          <w:tab w:val="left" w:pos="-120"/>
          <w:tab w:val="left" w:pos="0"/>
          <w:tab w:val="left" w:pos="360"/>
          <w:tab w:val="left" w:pos="1080"/>
        </w:tabs>
        <w:suppressAutoHyphens/>
        <w:spacing w:before="0" w:beforeAutospacing="0" w:after="0" w:afterAutospacing="0"/>
        <w:ind w:left="0" w:firstLine="709"/>
        <w:jc w:val="both"/>
        <w:rPr>
          <w:sz w:val="20"/>
          <w:szCs w:val="20"/>
        </w:rPr>
      </w:pPr>
      <w:r w:rsidRPr="00D52134">
        <w:rPr>
          <w:sz w:val="20"/>
          <w:szCs w:val="20"/>
        </w:rPr>
        <w:t xml:space="preserve">Раскройте сущность </w:t>
      </w:r>
      <w:proofErr w:type="spellStart"/>
      <w:r w:rsidRPr="00D52134">
        <w:rPr>
          <w:sz w:val="20"/>
          <w:szCs w:val="20"/>
        </w:rPr>
        <w:t>общесоциального</w:t>
      </w:r>
      <w:proofErr w:type="spellEnd"/>
      <w:r w:rsidRPr="00D52134">
        <w:rPr>
          <w:sz w:val="20"/>
          <w:szCs w:val="20"/>
        </w:rPr>
        <w:t xml:space="preserve"> предупреждения преступности.</w:t>
      </w:r>
    </w:p>
    <w:p w:rsidR="00E670ED" w:rsidRPr="00D52134" w:rsidRDefault="00E670ED" w:rsidP="00E670ED">
      <w:pPr>
        <w:numPr>
          <w:ilvl w:val="0"/>
          <w:numId w:val="74"/>
        </w:numPr>
        <w:tabs>
          <w:tab w:val="left" w:pos="-120"/>
          <w:tab w:val="left" w:pos="0"/>
          <w:tab w:val="left" w:pos="360"/>
          <w:tab w:val="left" w:pos="1080"/>
        </w:tabs>
        <w:suppressAutoHyphens/>
        <w:spacing w:before="0" w:beforeAutospacing="0" w:after="0" w:afterAutospacing="0"/>
        <w:ind w:left="0" w:firstLine="709"/>
        <w:jc w:val="both"/>
        <w:rPr>
          <w:sz w:val="20"/>
          <w:szCs w:val="20"/>
        </w:rPr>
      </w:pPr>
      <w:r w:rsidRPr="00D52134">
        <w:rPr>
          <w:sz w:val="20"/>
          <w:szCs w:val="20"/>
        </w:rPr>
        <w:t>В чем выражается сущность специально-криминологического предупреждения преступности?</w:t>
      </w:r>
    </w:p>
    <w:p w:rsidR="00E670ED" w:rsidRPr="00D52134" w:rsidRDefault="00E670ED" w:rsidP="00E670ED">
      <w:pPr>
        <w:numPr>
          <w:ilvl w:val="0"/>
          <w:numId w:val="74"/>
        </w:numPr>
        <w:tabs>
          <w:tab w:val="left" w:pos="-120"/>
          <w:tab w:val="left" w:pos="0"/>
          <w:tab w:val="left" w:pos="360"/>
          <w:tab w:val="left" w:pos="1080"/>
        </w:tabs>
        <w:suppressAutoHyphens/>
        <w:spacing w:before="0" w:beforeAutospacing="0" w:after="0" w:afterAutospacing="0"/>
        <w:ind w:left="0" w:firstLine="709"/>
        <w:jc w:val="both"/>
        <w:rPr>
          <w:sz w:val="20"/>
          <w:szCs w:val="20"/>
        </w:rPr>
      </w:pPr>
      <w:r w:rsidRPr="00D52134">
        <w:rPr>
          <w:sz w:val="20"/>
          <w:szCs w:val="20"/>
        </w:rPr>
        <w:t>В чем состоит социально-правовая обусловленность профилактики преступности?</w:t>
      </w:r>
    </w:p>
    <w:p w:rsidR="00E670ED" w:rsidRPr="00D52134" w:rsidRDefault="00E670ED" w:rsidP="00E670ED">
      <w:pPr>
        <w:numPr>
          <w:ilvl w:val="0"/>
          <w:numId w:val="74"/>
        </w:numPr>
        <w:tabs>
          <w:tab w:val="left" w:pos="-120"/>
          <w:tab w:val="left" w:pos="0"/>
          <w:tab w:val="left" w:pos="360"/>
          <w:tab w:val="left" w:pos="1080"/>
        </w:tabs>
        <w:suppressAutoHyphens/>
        <w:spacing w:before="0" w:beforeAutospacing="0" w:after="0" w:afterAutospacing="0"/>
        <w:ind w:left="0" w:firstLine="709"/>
        <w:jc w:val="both"/>
        <w:rPr>
          <w:sz w:val="20"/>
          <w:szCs w:val="20"/>
        </w:rPr>
      </w:pPr>
      <w:r w:rsidRPr="00D52134">
        <w:rPr>
          <w:sz w:val="20"/>
          <w:szCs w:val="20"/>
        </w:rPr>
        <w:t>Расскажите о видах предупреждения преступности.</w:t>
      </w:r>
    </w:p>
    <w:p w:rsidR="00E670ED" w:rsidRPr="00D52134" w:rsidRDefault="00E670ED" w:rsidP="00E670ED">
      <w:pPr>
        <w:numPr>
          <w:ilvl w:val="0"/>
          <w:numId w:val="74"/>
        </w:numPr>
        <w:tabs>
          <w:tab w:val="left" w:pos="-120"/>
          <w:tab w:val="left" w:pos="0"/>
          <w:tab w:val="left" w:pos="360"/>
          <w:tab w:val="left" w:pos="1080"/>
        </w:tabs>
        <w:suppressAutoHyphens/>
        <w:spacing w:before="0" w:beforeAutospacing="0" w:after="0" w:afterAutospacing="0"/>
        <w:ind w:left="0" w:firstLine="709"/>
        <w:jc w:val="both"/>
        <w:rPr>
          <w:sz w:val="20"/>
          <w:szCs w:val="20"/>
        </w:rPr>
      </w:pPr>
      <w:r w:rsidRPr="00D52134">
        <w:rPr>
          <w:sz w:val="20"/>
          <w:szCs w:val="20"/>
        </w:rPr>
        <w:t>Каким задачам подчинена профилактика преступлений?</w:t>
      </w:r>
    </w:p>
    <w:p w:rsidR="00E670ED" w:rsidRPr="00D52134" w:rsidRDefault="00E670ED" w:rsidP="00E670ED">
      <w:pPr>
        <w:numPr>
          <w:ilvl w:val="0"/>
          <w:numId w:val="74"/>
        </w:numPr>
        <w:tabs>
          <w:tab w:val="left" w:pos="-120"/>
          <w:tab w:val="left" w:pos="0"/>
          <w:tab w:val="left" w:pos="360"/>
          <w:tab w:val="left" w:pos="1080"/>
        </w:tabs>
        <w:suppressAutoHyphens/>
        <w:spacing w:before="0" w:beforeAutospacing="0" w:after="0" w:afterAutospacing="0"/>
        <w:ind w:left="0" w:firstLine="709"/>
        <w:jc w:val="both"/>
        <w:rPr>
          <w:sz w:val="20"/>
          <w:szCs w:val="20"/>
        </w:rPr>
      </w:pPr>
      <w:r w:rsidRPr="00D52134">
        <w:rPr>
          <w:sz w:val="20"/>
          <w:szCs w:val="20"/>
        </w:rPr>
        <w:t>Расскажите об информационном обеспечении профилактики преступлений.</w:t>
      </w:r>
    </w:p>
    <w:p w:rsidR="00E670ED" w:rsidRPr="00D52134" w:rsidRDefault="00E670ED" w:rsidP="00E670ED">
      <w:pPr>
        <w:numPr>
          <w:ilvl w:val="0"/>
          <w:numId w:val="74"/>
        </w:numPr>
        <w:tabs>
          <w:tab w:val="left" w:pos="-120"/>
          <w:tab w:val="left" w:pos="0"/>
          <w:tab w:val="left" w:pos="360"/>
          <w:tab w:val="left" w:pos="1080"/>
        </w:tabs>
        <w:suppressAutoHyphens/>
        <w:spacing w:before="0" w:beforeAutospacing="0" w:after="0" w:afterAutospacing="0"/>
        <w:ind w:left="0" w:firstLine="709"/>
        <w:jc w:val="both"/>
        <w:rPr>
          <w:sz w:val="20"/>
          <w:szCs w:val="20"/>
        </w:rPr>
      </w:pPr>
      <w:r w:rsidRPr="00D52134">
        <w:rPr>
          <w:sz w:val="20"/>
          <w:szCs w:val="20"/>
        </w:rPr>
        <w:t>Назовите основные направления правового регулирования предупреждения преступлений.</w:t>
      </w:r>
    </w:p>
    <w:p w:rsidR="00E670ED" w:rsidRPr="00D52134" w:rsidRDefault="00E670ED" w:rsidP="00E670ED">
      <w:pPr>
        <w:numPr>
          <w:ilvl w:val="0"/>
          <w:numId w:val="74"/>
        </w:numPr>
        <w:tabs>
          <w:tab w:val="left" w:pos="-120"/>
          <w:tab w:val="left" w:pos="0"/>
          <w:tab w:val="left" w:pos="360"/>
          <w:tab w:val="left" w:pos="1080"/>
        </w:tabs>
        <w:suppressAutoHyphens/>
        <w:spacing w:before="0" w:beforeAutospacing="0" w:after="0" w:afterAutospacing="0"/>
        <w:ind w:left="0" w:firstLine="709"/>
        <w:jc w:val="both"/>
        <w:rPr>
          <w:sz w:val="20"/>
          <w:szCs w:val="20"/>
        </w:rPr>
      </w:pPr>
      <w:r w:rsidRPr="00D52134">
        <w:rPr>
          <w:sz w:val="20"/>
          <w:szCs w:val="20"/>
        </w:rPr>
        <w:t>Что лежит в основе разграничения общего и индивидуального предупреждения преступлений?</w:t>
      </w:r>
    </w:p>
    <w:p w:rsidR="00E670ED" w:rsidRPr="00D52134" w:rsidRDefault="00E670ED" w:rsidP="00E670ED">
      <w:pPr>
        <w:numPr>
          <w:ilvl w:val="0"/>
          <w:numId w:val="74"/>
        </w:numPr>
        <w:tabs>
          <w:tab w:val="left" w:pos="-120"/>
          <w:tab w:val="left" w:pos="0"/>
          <w:tab w:val="left" w:pos="360"/>
          <w:tab w:val="left" w:pos="1080"/>
        </w:tabs>
        <w:suppressAutoHyphens/>
        <w:spacing w:before="0" w:beforeAutospacing="0" w:after="0" w:afterAutospacing="0"/>
        <w:ind w:left="0" w:firstLine="709"/>
        <w:jc w:val="both"/>
        <w:rPr>
          <w:sz w:val="20"/>
          <w:szCs w:val="20"/>
        </w:rPr>
      </w:pPr>
      <w:r w:rsidRPr="00D52134">
        <w:rPr>
          <w:sz w:val="20"/>
          <w:szCs w:val="20"/>
        </w:rPr>
        <w:t>Каковы цели общего предупреждения преступлений?</w:t>
      </w:r>
    </w:p>
    <w:p w:rsidR="00E670ED" w:rsidRPr="00D52134" w:rsidRDefault="00E670ED" w:rsidP="00E670ED">
      <w:pPr>
        <w:numPr>
          <w:ilvl w:val="0"/>
          <w:numId w:val="74"/>
        </w:numPr>
        <w:tabs>
          <w:tab w:val="left" w:pos="-120"/>
          <w:tab w:val="left" w:pos="0"/>
          <w:tab w:val="left" w:pos="360"/>
          <w:tab w:val="left" w:pos="1080"/>
        </w:tabs>
        <w:suppressAutoHyphens/>
        <w:spacing w:before="0" w:beforeAutospacing="0" w:after="0" w:afterAutospacing="0"/>
        <w:ind w:left="0" w:firstLine="709"/>
        <w:jc w:val="both"/>
        <w:rPr>
          <w:sz w:val="20"/>
          <w:szCs w:val="20"/>
        </w:rPr>
      </w:pPr>
      <w:r w:rsidRPr="00D52134">
        <w:rPr>
          <w:sz w:val="20"/>
          <w:szCs w:val="20"/>
        </w:rPr>
        <w:t>Перечислите меры общего предупреждения преступлений и раскройте их содержание. В чем смысл мер-сигналов и мер-действий?</w:t>
      </w:r>
    </w:p>
    <w:p w:rsidR="00E670ED" w:rsidRPr="00D52134" w:rsidRDefault="00E670ED" w:rsidP="00E670ED">
      <w:pPr>
        <w:spacing w:before="0" w:beforeAutospacing="0" w:after="0" w:afterAutospacing="0"/>
        <w:ind w:firstLine="680"/>
        <w:rPr>
          <w:b/>
          <w:sz w:val="20"/>
          <w:szCs w:val="20"/>
        </w:rPr>
      </w:pPr>
    </w:p>
    <w:p w:rsidR="00E670ED" w:rsidRPr="00D52134" w:rsidRDefault="00E670ED" w:rsidP="00E670ED">
      <w:pPr>
        <w:spacing w:before="0" w:beforeAutospacing="0" w:after="0" w:afterAutospacing="0"/>
        <w:ind w:firstLine="680"/>
        <w:rPr>
          <w:b/>
          <w:sz w:val="20"/>
          <w:szCs w:val="20"/>
        </w:rPr>
      </w:pPr>
      <w:r w:rsidRPr="00D52134">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E670ED" w:rsidRPr="00D52134" w:rsidRDefault="00E670ED" w:rsidP="00E670ED">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8"/>
        <w:gridCol w:w="2685"/>
        <w:gridCol w:w="2485"/>
        <w:gridCol w:w="1015"/>
        <w:gridCol w:w="1525"/>
      </w:tblGrid>
      <w:tr w:rsidR="00E670ED" w:rsidRPr="00D52134" w:rsidTr="00A54073">
        <w:trPr>
          <w:trHeight w:val="190"/>
          <w:tblHeader/>
        </w:trPr>
        <w:tc>
          <w:tcPr>
            <w:tcW w:w="0" w:type="auto"/>
            <w:vMerge w:val="restart"/>
            <w:vAlign w:val="center"/>
          </w:tcPr>
          <w:p w:rsidR="00E670ED" w:rsidRPr="00D52134" w:rsidRDefault="00E670ED" w:rsidP="00E670ED">
            <w:pPr>
              <w:spacing w:before="0" w:beforeAutospacing="0" w:after="0" w:afterAutospacing="0"/>
              <w:jc w:val="center"/>
              <w:rPr>
                <w:b/>
                <w:sz w:val="20"/>
                <w:szCs w:val="20"/>
              </w:rPr>
            </w:pPr>
            <w:r w:rsidRPr="00D52134">
              <w:rPr>
                <w:b/>
                <w:sz w:val="20"/>
                <w:szCs w:val="20"/>
              </w:rPr>
              <w:t>Виды контактной</w:t>
            </w:r>
          </w:p>
          <w:p w:rsidR="00E670ED" w:rsidRPr="00D52134" w:rsidRDefault="00E670ED" w:rsidP="00E670ED">
            <w:pPr>
              <w:spacing w:before="0" w:beforeAutospacing="0" w:after="0" w:afterAutospacing="0"/>
              <w:jc w:val="center"/>
              <w:rPr>
                <w:b/>
                <w:sz w:val="20"/>
                <w:szCs w:val="20"/>
              </w:rPr>
            </w:pPr>
            <w:r w:rsidRPr="00D52134">
              <w:rPr>
                <w:b/>
                <w:sz w:val="20"/>
                <w:szCs w:val="20"/>
              </w:rPr>
              <w:t xml:space="preserve">работы </w:t>
            </w:r>
          </w:p>
        </w:tc>
        <w:tc>
          <w:tcPr>
            <w:tcW w:w="0" w:type="auto"/>
            <w:gridSpan w:val="2"/>
          </w:tcPr>
          <w:p w:rsidR="00E670ED" w:rsidRPr="00D52134" w:rsidRDefault="00E670ED" w:rsidP="00E670ED">
            <w:pPr>
              <w:spacing w:before="0" w:beforeAutospacing="0" w:after="0" w:afterAutospacing="0"/>
              <w:jc w:val="center"/>
              <w:rPr>
                <w:b/>
                <w:sz w:val="20"/>
                <w:szCs w:val="20"/>
              </w:rPr>
            </w:pPr>
            <w:r w:rsidRPr="00D52134">
              <w:rPr>
                <w:b/>
                <w:sz w:val="20"/>
                <w:szCs w:val="20"/>
              </w:rPr>
              <w:t xml:space="preserve">Образовательные технологии </w:t>
            </w:r>
          </w:p>
        </w:tc>
        <w:tc>
          <w:tcPr>
            <w:tcW w:w="0" w:type="auto"/>
            <w:gridSpan w:val="2"/>
            <w:vAlign w:val="center"/>
          </w:tcPr>
          <w:p w:rsidR="00E670ED" w:rsidRPr="00D52134" w:rsidRDefault="00E670ED" w:rsidP="00E670ED">
            <w:pPr>
              <w:spacing w:before="0" w:beforeAutospacing="0" w:after="0" w:afterAutospacing="0"/>
              <w:jc w:val="center"/>
              <w:rPr>
                <w:b/>
                <w:sz w:val="20"/>
                <w:szCs w:val="20"/>
              </w:rPr>
            </w:pPr>
            <w:r w:rsidRPr="00D52134">
              <w:rPr>
                <w:b/>
                <w:sz w:val="20"/>
                <w:szCs w:val="20"/>
              </w:rPr>
              <w:t xml:space="preserve">Контактная работа </w:t>
            </w:r>
          </w:p>
          <w:p w:rsidR="00E670ED" w:rsidRPr="00D52134" w:rsidRDefault="00E670ED" w:rsidP="00E670ED">
            <w:pPr>
              <w:spacing w:before="0" w:beforeAutospacing="0" w:after="0" w:afterAutospacing="0"/>
              <w:jc w:val="center"/>
              <w:rPr>
                <w:b/>
                <w:sz w:val="20"/>
                <w:szCs w:val="20"/>
              </w:rPr>
            </w:pPr>
          </w:p>
        </w:tc>
      </w:tr>
      <w:tr w:rsidR="00E670ED" w:rsidRPr="00D52134" w:rsidTr="00A54073">
        <w:trPr>
          <w:trHeight w:val="577"/>
          <w:tblHeader/>
        </w:trPr>
        <w:tc>
          <w:tcPr>
            <w:tcW w:w="0" w:type="auto"/>
            <w:vMerge/>
          </w:tcPr>
          <w:p w:rsidR="00E670ED" w:rsidRPr="00D52134" w:rsidRDefault="00E670ED" w:rsidP="00E670ED">
            <w:pPr>
              <w:spacing w:before="0" w:beforeAutospacing="0" w:after="0" w:afterAutospacing="0"/>
              <w:jc w:val="center"/>
              <w:rPr>
                <w:sz w:val="20"/>
                <w:szCs w:val="20"/>
              </w:rPr>
            </w:pPr>
          </w:p>
        </w:tc>
        <w:tc>
          <w:tcPr>
            <w:tcW w:w="0" w:type="auto"/>
          </w:tcPr>
          <w:p w:rsidR="00E670ED" w:rsidRPr="00D52134" w:rsidRDefault="00E670ED" w:rsidP="00E670ED">
            <w:pPr>
              <w:spacing w:before="0" w:beforeAutospacing="0" w:after="0" w:afterAutospacing="0"/>
              <w:jc w:val="center"/>
              <w:rPr>
                <w:b/>
                <w:sz w:val="20"/>
                <w:szCs w:val="20"/>
              </w:rPr>
            </w:pPr>
            <w:r w:rsidRPr="00D52134">
              <w:rPr>
                <w:b/>
                <w:sz w:val="20"/>
                <w:szCs w:val="20"/>
              </w:rPr>
              <w:t>Объем занятий, проводимых путем непосредственного взаимодействия педагогического работника с обучающимися</w:t>
            </w:r>
          </w:p>
          <w:p w:rsidR="00E670ED" w:rsidRPr="00D52134" w:rsidRDefault="00E670ED" w:rsidP="00E670ED">
            <w:pPr>
              <w:spacing w:before="0" w:beforeAutospacing="0" w:after="0" w:afterAutospacing="0"/>
              <w:jc w:val="center"/>
              <w:rPr>
                <w:b/>
                <w:sz w:val="20"/>
                <w:szCs w:val="20"/>
              </w:rPr>
            </w:pPr>
            <w:r w:rsidRPr="00D52134">
              <w:rPr>
                <w:b/>
                <w:sz w:val="20"/>
                <w:szCs w:val="20"/>
              </w:rPr>
              <w:t>(</w:t>
            </w:r>
            <w:proofErr w:type="spellStart"/>
            <w:r w:rsidRPr="00D52134">
              <w:rPr>
                <w:b/>
                <w:sz w:val="20"/>
                <w:szCs w:val="20"/>
              </w:rPr>
              <w:t>ак.ч</w:t>
            </w:r>
            <w:proofErr w:type="spellEnd"/>
            <w:r w:rsidRPr="00D52134">
              <w:rPr>
                <w:b/>
                <w:sz w:val="20"/>
                <w:szCs w:val="20"/>
              </w:rPr>
              <w:t>)</w:t>
            </w:r>
          </w:p>
        </w:tc>
        <w:tc>
          <w:tcPr>
            <w:tcW w:w="0" w:type="auto"/>
          </w:tcPr>
          <w:p w:rsidR="00E670ED" w:rsidRPr="00D52134" w:rsidRDefault="00E670ED" w:rsidP="00E670ED">
            <w:pPr>
              <w:spacing w:before="0" w:beforeAutospacing="0" w:after="0" w:afterAutospacing="0"/>
              <w:jc w:val="center"/>
              <w:rPr>
                <w:b/>
                <w:sz w:val="20"/>
                <w:szCs w:val="20"/>
              </w:rPr>
            </w:pPr>
            <w:r w:rsidRPr="00D52134">
              <w:rPr>
                <w:b/>
                <w:sz w:val="20"/>
                <w:szCs w:val="20"/>
              </w:rPr>
              <w:t>Объем занятий с применением электронного обучения, дистанционных образовательных технологий (</w:t>
            </w:r>
            <w:proofErr w:type="spellStart"/>
            <w:r w:rsidRPr="00D52134">
              <w:rPr>
                <w:b/>
                <w:sz w:val="20"/>
                <w:szCs w:val="20"/>
              </w:rPr>
              <w:t>ак.ч</w:t>
            </w:r>
            <w:proofErr w:type="spellEnd"/>
            <w:r w:rsidRPr="00D52134">
              <w:rPr>
                <w:b/>
                <w:sz w:val="20"/>
                <w:szCs w:val="20"/>
              </w:rPr>
              <w:t>)</w:t>
            </w:r>
          </w:p>
        </w:tc>
        <w:tc>
          <w:tcPr>
            <w:tcW w:w="1015" w:type="dxa"/>
            <w:vAlign w:val="center"/>
          </w:tcPr>
          <w:p w:rsidR="00E670ED" w:rsidRPr="00D52134" w:rsidRDefault="00E670ED" w:rsidP="00E670ED">
            <w:pPr>
              <w:spacing w:before="0" w:beforeAutospacing="0" w:after="0" w:afterAutospacing="0"/>
              <w:jc w:val="center"/>
              <w:rPr>
                <w:sz w:val="20"/>
                <w:szCs w:val="20"/>
              </w:rPr>
            </w:pPr>
            <w:r w:rsidRPr="00D52134">
              <w:rPr>
                <w:b/>
                <w:sz w:val="20"/>
                <w:szCs w:val="20"/>
              </w:rPr>
              <w:t xml:space="preserve">(всего </w:t>
            </w:r>
            <w:proofErr w:type="spellStart"/>
            <w:r w:rsidRPr="00D52134">
              <w:rPr>
                <w:b/>
                <w:sz w:val="20"/>
                <w:szCs w:val="20"/>
              </w:rPr>
              <w:t>ак.ч</w:t>
            </w:r>
            <w:proofErr w:type="spellEnd"/>
            <w:r w:rsidRPr="00D52134">
              <w:rPr>
                <w:b/>
                <w:sz w:val="20"/>
                <w:szCs w:val="20"/>
              </w:rPr>
              <w:t>.)</w:t>
            </w:r>
          </w:p>
        </w:tc>
        <w:tc>
          <w:tcPr>
            <w:tcW w:w="1525" w:type="dxa"/>
            <w:vAlign w:val="center"/>
          </w:tcPr>
          <w:p w:rsidR="00E670ED" w:rsidRPr="00D52134" w:rsidRDefault="00E670ED" w:rsidP="00E670ED">
            <w:pPr>
              <w:spacing w:before="0" w:beforeAutospacing="0" w:after="0" w:afterAutospacing="0"/>
              <w:jc w:val="center"/>
              <w:rPr>
                <w:b/>
                <w:sz w:val="20"/>
                <w:szCs w:val="20"/>
              </w:rPr>
            </w:pPr>
            <w:r w:rsidRPr="00D52134">
              <w:rPr>
                <w:b/>
                <w:sz w:val="20"/>
                <w:szCs w:val="20"/>
              </w:rPr>
              <w:t>в том числе в форме практической подготовки</w:t>
            </w:r>
          </w:p>
          <w:p w:rsidR="00E670ED" w:rsidRPr="00D52134" w:rsidRDefault="00E670ED" w:rsidP="00E670ED">
            <w:pPr>
              <w:spacing w:before="0" w:beforeAutospacing="0" w:after="0" w:afterAutospacing="0"/>
              <w:jc w:val="center"/>
              <w:rPr>
                <w:sz w:val="20"/>
                <w:szCs w:val="20"/>
              </w:rPr>
            </w:pPr>
            <w:r w:rsidRPr="00D52134">
              <w:rPr>
                <w:b/>
                <w:sz w:val="20"/>
                <w:szCs w:val="20"/>
              </w:rPr>
              <w:t xml:space="preserve">( </w:t>
            </w:r>
            <w:proofErr w:type="spellStart"/>
            <w:r w:rsidRPr="00D52134">
              <w:rPr>
                <w:b/>
                <w:sz w:val="20"/>
                <w:szCs w:val="20"/>
              </w:rPr>
              <w:t>ак.ч</w:t>
            </w:r>
            <w:proofErr w:type="spellEnd"/>
            <w:r w:rsidRPr="00D52134">
              <w:rPr>
                <w:b/>
                <w:sz w:val="20"/>
                <w:szCs w:val="20"/>
              </w:rPr>
              <w:t>.)</w:t>
            </w:r>
          </w:p>
        </w:tc>
      </w:tr>
      <w:tr w:rsidR="00E670ED" w:rsidRPr="00D52134" w:rsidTr="00A54073">
        <w:trPr>
          <w:trHeight w:val="171"/>
          <w:tblHeader/>
        </w:trPr>
        <w:tc>
          <w:tcPr>
            <w:tcW w:w="0" w:type="auto"/>
          </w:tcPr>
          <w:p w:rsidR="00E670ED" w:rsidRPr="00D52134" w:rsidRDefault="00E670ED" w:rsidP="00E670ED">
            <w:pPr>
              <w:spacing w:before="0" w:beforeAutospacing="0" w:after="0" w:afterAutospacing="0"/>
              <w:jc w:val="center"/>
              <w:rPr>
                <w:sz w:val="20"/>
                <w:szCs w:val="20"/>
              </w:rPr>
            </w:pPr>
            <w:r w:rsidRPr="00D52134">
              <w:rPr>
                <w:sz w:val="20"/>
                <w:szCs w:val="20"/>
              </w:rPr>
              <w:t>1</w:t>
            </w:r>
          </w:p>
        </w:tc>
        <w:tc>
          <w:tcPr>
            <w:tcW w:w="0" w:type="auto"/>
          </w:tcPr>
          <w:p w:rsidR="00E670ED" w:rsidRPr="00D52134" w:rsidRDefault="00E670ED" w:rsidP="00E670ED">
            <w:pPr>
              <w:spacing w:before="0" w:beforeAutospacing="0" w:after="0" w:afterAutospacing="0"/>
              <w:jc w:val="center"/>
              <w:rPr>
                <w:sz w:val="20"/>
                <w:szCs w:val="20"/>
              </w:rPr>
            </w:pPr>
            <w:r w:rsidRPr="00D52134">
              <w:rPr>
                <w:sz w:val="20"/>
                <w:szCs w:val="20"/>
              </w:rPr>
              <w:t>2</w:t>
            </w:r>
          </w:p>
        </w:tc>
        <w:tc>
          <w:tcPr>
            <w:tcW w:w="0" w:type="auto"/>
          </w:tcPr>
          <w:p w:rsidR="00E670ED" w:rsidRPr="00D52134" w:rsidRDefault="00E670ED" w:rsidP="00E670ED">
            <w:pPr>
              <w:spacing w:before="0" w:beforeAutospacing="0" w:after="0" w:afterAutospacing="0"/>
              <w:jc w:val="center"/>
              <w:rPr>
                <w:sz w:val="20"/>
                <w:szCs w:val="20"/>
              </w:rPr>
            </w:pPr>
            <w:r w:rsidRPr="00D52134">
              <w:rPr>
                <w:sz w:val="20"/>
                <w:szCs w:val="20"/>
              </w:rPr>
              <w:t>3</w:t>
            </w:r>
          </w:p>
        </w:tc>
        <w:tc>
          <w:tcPr>
            <w:tcW w:w="1015" w:type="dxa"/>
          </w:tcPr>
          <w:p w:rsidR="00E670ED" w:rsidRPr="00D52134" w:rsidRDefault="00E670ED" w:rsidP="00E670ED">
            <w:pPr>
              <w:spacing w:before="0" w:beforeAutospacing="0" w:after="0" w:afterAutospacing="0"/>
              <w:jc w:val="center"/>
              <w:rPr>
                <w:sz w:val="20"/>
                <w:szCs w:val="20"/>
              </w:rPr>
            </w:pPr>
            <w:r w:rsidRPr="00D52134">
              <w:rPr>
                <w:sz w:val="20"/>
                <w:szCs w:val="20"/>
              </w:rPr>
              <w:t>4</w:t>
            </w:r>
          </w:p>
        </w:tc>
        <w:tc>
          <w:tcPr>
            <w:tcW w:w="1525" w:type="dxa"/>
          </w:tcPr>
          <w:p w:rsidR="00E670ED" w:rsidRPr="00D52134" w:rsidRDefault="00E670ED" w:rsidP="00E670ED">
            <w:pPr>
              <w:spacing w:before="0" w:beforeAutospacing="0" w:after="0" w:afterAutospacing="0"/>
              <w:jc w:val="center"/>
              <w:rPr>
                <w:sz w:val="20"/>
                <w:szCs w:val="20"/>
              </w:rPr>
            </w:pPr>
            <w:r w:rsidRPr="00D52134">
              <w:rPr>
                <w:sz w:val="20"/>
                <w:szCs w:val="20"/>
              </w:rPr>
              <w:t>5</w:t>
            </w:r>
          </w:p>
        </w:tc>
      </w:tr>
      <w:tr w:rsidR="00E670ED" w:rsidRPr="00D52134" w:rsidTr="00A54073">
        <w:tc>
          <w:tcPr>
            <w:tcW w:w="0" w:type="auto"/>
          </w:tcPr>
          <w:p w:rsidR="00E670ED" w:rsidRPr="00D52134" w:rsidRDefault="00E670ED" w:rsidP="00E670ED">
            <w:pPr>
              <w:spacing w:before="0" w:beforeAutospacing="0" w:after="0" w:afterAutospacing="0"/>
              <w:rPr>
                <w:b/>
                <w:sz w:val="20"/>
                <w:szCs w:val="20"/>
              </w:rPr>
            </w:pPr>
            <w:r w:rsidRPr="00D52134">
              <w:rPr>
                <w:b/>
                <w:sz w:val="20"/>
                <w:szCs w:val="20"/>
              </w:rPr>
              <w:t>Лекционного типа (лекции)</w:t>
            </w:r>
          </w:p>
        </w:tc>
        <w:tc>
          <w:tcPr>
            <w:tcW w:w="0" w:type="auto"/>
            <w:vAlign w:val="center"/>
          </w:tcPr>
          <w:p w:rsidR="00E670ED" w:rsidRPr="00D52134" w:rsidRDefault="00E670ED" w:rsidP="00E670ED">
            <w:pPr>
              <w:spacing w:before="0" w:beforeAutospacing="0" w:after="0" w:afterAutospacing="0"/>
              <w:jc w:val="center"/>
              <w:rPr>
                <w:sz w:val="20"/>
                <w:szCs w:val="20"/>
              </w:rPr>
            </w:pPr>
            <w:r w:rsidRPr="00D52134">
              <w:rPr>
                <w:sz w:val="20"/>
                <w:szCs w:val="20"/>
              </w:rPr>
              <w:t>4</w:t>
            </w:r>
          </w:p>
        </w:tc>
        <w:tc>
          <w:tcPr>
            <w:tcW w:w="0" w:type="auto"/>
            <w:vAlign w:val="center"/>
          </w:tcPr>
          <w:p w:rsidR="00E670ED" w:rsidRPr="00D52134" w:rsidRDefault="00E670ED" w:rsidP="00E670ED">
            <w:pPr>
              <w:spacing w:before="0" w:beforeAutospacing="0" w:after="0" w:afterAutospacing="0"/>
              <w:jc w:val="center"/>
              <w:rPr>
                <w:i/>
                <w:sz w:val="20"/>
                <w:szCs w:val="20"/>
              </w:rPr>
            </w:pPr>
            <w:r w:rsidRPr="00D52134">
              <w:rPr>
                <w:i/>
                <w:sz w:val="20"/>
                <w:szCs w:val="20"/>
              </w:rPr>
              <w:t>-</w:t>
            </w:r>
          </w:p>
        </w:tc>
        <w:tc>
          <w:tcPr>
            <w:tcW w:w="1015" w:type="dxa"/>
            <w:vAlign w:val="center"/>
          </w:tcPr>
          <w:p w:rsidR="00E670ED" w:rsidRPr="00D52134" w:rsidRDefault="00E670ED" w:rsidP="00E670ED">
            <w:pPr>
              <w:spacing w:before="0" w:beforeAutospacing="0" w:after="0" w:afterAutospacing="0"/>
              <w:jc w:val="center"/>
              <w:rPr>
                <w:b/>
                <w:sz w:val="20"/>
                <w:szCs w:val="20"/>
              </w:rPr>
            </w:pPr>
            <w:r w:rsidRPr="00D52134">
              <w:rPr>
                <w:b/>
                <w:sz w:val="20"/>
                <w:szCs w:val="20"/>
              </w:rPr>
              <w:t>4</w:t>
            </w:r>
          </w:p>
        </w:tc>
        <w:tc>
          <w:tcPr>
            <w:tcW w:w="1525" w:type="dxa"/>
            <w:vAlign w:val="center"/>
          </w:tcPr>
          <w:p w:rsidR="00E670ED" w:rsidRPr="00D52134" w:rsidRDefault="00E670ED" w:rsidP="00E670ED">
            <w:pPr>
              <w:spacing w:before="0" w:beforeAutospacing="0" w:after="0" w:afterAutospacing="0"/>
              <w:jc w:val="center"/>
              <w:rPr>
                <w:b/>
                <w:sz w:val="20"/>
                <w:szCs w:val="20"/>
              </w:rPr>
            </w:pPr>
            <w:r w:rsidRPr="00D52134">
              <w:rPr>
                <w:b/>
                <w:sz w:val="20"/>
                <w:szCs w:val="20"/>
              </w:rPr>
              <w:t>-</w:t>
            </w:r>
          </w:p>
        </w:tc>
      </w:tr>
      <w:tr w:rsidR="00E670ED" w:rsidRPr="00D52134" w:rsidTr="00A54073">
        <w:trPr>
          <w:trHeight w:val="337"/>
        </w:trPr>
        <w:tc>
          <w:tcPr>
            <w:tcW w:w="0" w:type="auto"/>
          </w:tcPr>
          <w:p w:rsidR="00E670ED" w:rsidRPr="00D52134" w:rsidRDefault="00E670ED" w:rsidP="00E670ED">
            <w:pPr>
              <w:spacing w:before="0" w:beforeAutospacing="0" w:after="0" w:afterAutospacing="0"/>
              <w:rPr>
                <w:b/>
                <w:sz w:val="20"/>
                <w:szCs w:val="20"/>
              </w:rPr>
            </w:pPr>
            <w:r w:rsidRPr="00D52134">
              <w:rPr>
                <w:b/>
                <w:sz w:val="20"/>
                <w:szCs w:val="20"/>
              </w:rPr>
              <w:t>Семинарского типа</w:t>
            </w:r>
          </w:p>
          <w:p w:rsidR="00E670ED" w:rsidRPr="00D52134" w:rsidRDefault="00E670ED" w:rsidP="00E670ED">
            <w:pPr>
              <w:spacing w:before="0" w:beforeAutospacing="0" w:after="0" w:afterAutospacing="0"/>
              <w:rPr>
                <w:b/>
                <w:sz w:val="20"/>
                <w:szCs w:val="20"/>
              </w:rPr>
            </w:pPr>
            <w:r w:rsidRPr="00D52134">
              <w:rPr>
                <w:b/>
                <w:sz w:val="20"/>
                <w:szCs w:val="20"/>
              </w:rPr>
              <w:t>(семинар)</w:t>
            </w:r>
          </w:p>
          <w:p w:rsidR="00E670ED" w:rsidRPr="00D52134" w:rsidRDefault="00E670ED" w:rsidP="00E670ED">
            <w:pPr>
              <w:spacing w:before="0" w:beforeAutospacing="0" w:after="0" w:afterAutospacing="0"/>
              <w:rPr>
                <w:sz w:val="20"/>
                <w:szCs w:val="20"/>
              </w:rPr>
            </w:pPr>
          </w:p>
        </w:tc>
        <w:tc>
          <w:tcPr>
            <w:tcW w:w="0" w:type="auto"/>
            <w:vAlign w:val="center"/>
          </w:tcPr>
          <w:p w:rsidR="00E670ED" w:rsidRPr="00D52134" w:rsidRDefault="00E670ED" w:rsidP="00E670ED">
            <w:pPr>
              <w:spacing w:before="0" w:beforeAutospacing="0" w:after="0" w:afterAutospacing="0"/>
              <w:jc w:val="center"/>
              <w:rPr>
                <w:sz w:val="20"/>
                <w:szCs w:val="20"/>
              </w:rPr>
            </w:pPr>
            <w:r w:rsidRPr="00D52134">
              <w:rPr>
                <w:sz w:val="20"/>
                <w:szCs w:val="20"/>
              </w:rPr>
              <w:t>-</w:t>
            </w:r>
          </w:p>
        </w:tc>
        <w:tc>
          <w:tcPr>
            <w:tcW w:w="0" w:type="auto"/>
            <w:vAlign w:val="center"/>
          </w:tcPr>
          <w:p w:rsidR="00E670ED" w:rsidRPr="00D52134" w:rsidRDefault="00E670ED" w:rsidP="00E670ED">
            <w:pPr>
              <w:spacing w:before="0" w:beforeAutospacing="0" w:after="0" w:afterAutospacing="0"/>
              <w:jc w:val="center"/>
              <w:rPr>
                <w:sz w:val="20"/>
                <w:szCs w:val="20"/>
              </w:rPr>
            </w:pPr>
            <w:r w:rsidRPr="00D52134">
              <w:rPr>
                <w:sz w:val="20"/>
                <w:szCs w:val="20"/>
              </w:rPr>
              <w:t>-</w:t>
            </w:r>
          </w:p>
        </w:tc>
        <w:tc>
          <w:tcPr>
            <w:tcW w:w="1015" w:type="dxa"/>
            <w:vAlign w:val="center"/>
          </w:tcPr>
          <w:p w:rsidR="00E670ED" w:rsidRPr="00D52134" w:rsidRDefault="00E670ED" w:rsidP="00E670ED">
            <w:pPr>
              <w:spacing w:before="0" w:beforeAutospacing="0" w:after="0" w:afterAutospacing="0"/>
              <w:jc w:val="center"/>
              <w:rPr>
                <w:sz w:val="20"/>
                <w:szCs w:val="20"/>
              </w:rPr>
            </w:pPr>
            <w:r w:rsidRPr="00D52134">
              <w:rPr>
                <w:sz w:val="20"/>
                <w:szCs w:val="20"/>
              </w:rPr>
              <w:t>-</w:t>
            </w:r>
          </w:p>
        </w:tc>
        <w:tc>
          <w:tcPr>
            <w:tcW w:w="1525" w:type="dxa"/>
            <w:vAlign w:val="center"/>
          </w:tcPr>
          <w:p w:rsidR="00E670ED" w:rsidRPr="00D52134" w:rsidRDefault="00E670ED" w:rsidP="00E670ED">
            <w:pPr>
              <w:spacing w:before="0" w:beforeAutospacing="0" w:after="0" w:afterAutospacing="0"/>
              <w:jc w:val="center"/>
              <w:rPr>
                <w:sz w:val="20"/>
                <w:szCs w:val="20"/>
              </w:rPr>
            </w:pPr>
            <w:r w:rsidRPr="00D52134">
              <w:rPr>
                <w:sz w:val="20"/>
                <w:szCs w:val="20"/>
              </w:rPr>
              <w:t>-</w:t>
            </w:r>
          </w:p>
        </w:tc>
      </w:tr>
      <w:tr w:rsidR="00E670ED" w:rsidRPr="00D52134" w:rsidTr="00A54073">
        <w:tc>
          <w:tcPr>
            <w:tcW w:w="0" w:type="auto"/>
          </w:tcPr>
          <w:p w:rsidR="00E670ED" w:rsidRPr="00D52134" w:rsidRDefault="00E670ED" w:rsidP="00E670ED">
            <w:pPr>
              <w:spacing w:before="0" w:beforeAutospacing="0" w:after="0" w:afterAutospacing="0"/>
              <w:rPr>
                <w:b/>
                <w:sz w:val="20"/>
                <w:szCs w:val="20"/>
              </w:rPr>
            </w:pPr>
            <w:r w:rsidRPr="00D52134">
              <w:rPr>
                <w:b/>
                <w:sz w:val="20"/>
                <w:szCs w:val="20"/>
              </w:rPr>
              <w:t>Семинарского типа</w:t>
            </w:r>
          </w:p>
          <w:p w:rsidR="00E670ED" w:rsidRPr="00D52134" w:rsidRDefault="00E670ED" w:rsidP="00E670ED">
            <w:pPr>
              <w:spacing w:before="0" w:beforeAutospacing="0" w:after="0" w:afterAutospacing="0"/>
              <w:rPr>
                <w:sz w:val="20"/>
                <w:szCs w:val="20"/>
              </w:rPr>
            </w:pPr>
            <w:r w:rsidRPr="00D52134">
              <w:rPr>
                <w:b/>
                <w:sz w:val="20"/>
                <w:szCs w:val="20"/>
              </w:rPr>
              <w:t>(практические занятия)</w:t>
            </w:r>
          </w:p>
        </w:tc>
        <w:tc>
          <w:tcPr>
            <w:tcW w:w="0" w:type="auto"/>
            <w:vAlign w:val="center"/>
          </w:tcPr>
          <w:p w:rsidR="00E670ED" w:rsidRPr="00D52134" w:rsidRDefault="00E670ED" w:rsidP="00E670ED">
            <w:pPr>
              <w:spacing w:before="0" w:beforeAutospacing="0" w:after="0" w:afterAutospacing="0"/>
              <w:jc w:val="center"/>
              <w:rPr>
                <w:sz w:val="20"/>
                <w:szCs w:val="20"/>
              </w:rPr>
            </w:pPr>
            <w:r w:rsidRPr="00D52134">
              <w:rPr>
                <w:sz w:val="20"/>
                <w:szCs w:val="20"/>
              </w:rPr>
              <w:t>-</w:t>
            </w:r>
          </w:p>
        </w:tc>
        <w:tc>
          <w:tcPr>
            <w:tcW w:w="0" w:type="auto"/>
            <w:vAlign w:val="center"/>
          </w:tcPr>
          <w:p w:rsidR="00E670ED" w:rsidRPr="00D52134" w:rsidRDefault="00E670ED" w:rsidP="00E670ED">
            <w:pPr>
              <w:spacing w:before="0" w:beforeAutospacing="0" w:after="0" w:afterAutospacing="0"/>
              <w:jc w:val="center"/>
              <w:rPr>
                <w:sz w:val="20"/>
                <w:szCs w:val="20"/>
              </w:rPr>
            </w:pPr>
            <w:r w:rsidRPr="00D52134">
              <w:rPr>
                <w:sz w:val="20"/>
                <w:szCs w:val="20"/>
              </w:rPr>
              <w:t>16</w:t>
            </w:r>
          </w:p>
        </w:tc>
        <w:tc>
          <w:tcPr>
            <w:tcW w:w="1015" w:type="dxa"/>
            <w:vAlign w:val="center"/>
          </w:tcPr>
          <w:p w:rsidR="00E670ED" w:rsidRPr="00D52134" w:rsidRDefault="00E670ED" w:rsidP="00E670ED">
            <w:pPr>
              <w:spacing w:before="0" w:beforeAutospacing="0" w:after="0" w:afterAutospacing="0"/>
              <w:jc w:val="center"/>
              <w:rPr>
                <w:b/>
                <w:sz w:val="20"/>
                <w:szCs w:val="20"/>
              </w:rPr>
            </w:pPr>
            <w:r w:rsidRPr="00D52134">
              <w:rPr>
                <w:b/>
                <w:sz w:val="20"/>
                <w:szCs w:val="20"/>
              </w:rPr>
              <w:t>16</w:t>
            </w:r>
          </w:p>
        </w:tc>
        <w:tc>
          <w:tcPr>
            <w:tcW w:w="1525" w:type="dxa"/>
            <w:vAlign w:val="center"/>
          </w:tcPr>
          <w:p w:rsidR="00E670ED" w:rsidRPr="00D52134" w:rsidRDefault="00E670ED" w:rsidP="00E670ED">
            <w:pPr>
              <w:spacing w:before="0" w:beforeAutospacing="0" w:after="0" w:afterAutospacing="0"/>
              <w:jc w:val="center"/>
              <w:rPr>
                <w:b/>
                <w:sz w:val="20"/>
                <w:szCs w:val="20"/>
              </w:rPr>
            </w:pPr>
            <w:r w:rsidRPr="00D52134">
              <w:rPr>
                <w:b/>
                <w:sz w:val="20"/>
                <w:szCs w:val="20"/>
              </w:rPr>
              <w:t>-</w:t>
            </w:r>
          </w:p>
        </w:tc>
      </w:tr>
      <w:tr w:rsidR="00E670ED" w:rsidRPr="00D52134" w:rsidTr="00A54073">
        <w:tc>
          <w:tcPr>
            <w:tcW w:w="0" w:type="auto"/>
          </w:tcPr>
          <w:p w:rsidR="00E670ED" w:rsidRPr="00D52134" w:rsidRDefault="00E670ED" w:rsidP="00E670ED">
            <w:pPr>
              <w:spacing w:before="0" w:beforeAutospacing="0" w:after="0" w:afterAutospacing="0"/>
              <w:rPr>
                <w:i/>
                <w:sz w:val="20"/>
                <w:szCs w:val="20"/>
              </w:rPr>
            </w:pPr>
            <w:r w:rsidRPr="00D52134">
              <w:rPr>
                <w:i/>
                <w:sz w:val="20"/>
                <w:szCs w:val="20"/>
              </w:rPr>
              <w:t xml:space="preserve">в том числе в форме практической подготовки </w:t>
            </w:r>
          </w:p>
        </w:tc>
        <w:tc>
          <w:tcPr>
            <w:tcW w:w="0" w:type="auto"/>
            <w:vAlign w:val="center"/>
          </w:tcPr>
          <w:p w:rsidR="00E670ED" w:rsidRPr="00D52134" w:rsidRDefault="00E670ED" w:rsidP="00E670ED">
            <w:pPr>
              <w:spacing w:before="0" w:beforeAutospacing="0" w:after="0" w:afterAutospacing="0"/>
              <w:jc w:val="center"/>
              <w:rPr>
                <w:i/>
                <w:sz w:val="20"/>
                <w:szCs w:val="20"/>
              </w:rPr>
            </w:pPr>
            <w:r w:rsidRPr="00D52134">
              <w:rPr>
                <w:i/>
                <w:sz w:val="20"/>
                <w:szCs w:val="20"/>
              </w:rPr>
              <w:t>-</w:t>
            </w:r>
          </w:p>
        </w:tc>
        <w:tc>
          <w:tcPr>
            <w:tcW w:w="0" w:type="auto"/>
            <w:vAlign w:val="center"/>
          </w:tcPr>
          <w:p w:rsidR="00E670ED" w:rsidRPr="00D52134" w:rsidRDefault="00E670ED" w:rsidP="00E670ED">
            <w:pPr>
              <w:spacing w:before="0" w:beforeAutospacing="0" w:after="0" w:afterAutospacing="0"/>
              <w:jc w:val="center"/>
              <w:rPr>
                <w:sz w:val="20"/>
                <w:szCs w:val="20"/>
              </w:rPr>
            </w:pPr>
            <w:r w:rsidRPr="00D52134">
              <w:rPr>
                <w:sz w:val="20"/>
                <w:szCs w:val="20"/>
              </w:rPr>
              <w:t>-</w:t>
            </w:r>
          </w:p>
        </w:tc>
        <w:tc>
          <w:tcPr>
            <w:tcW w:w="1015" w:type="dxa"/>
            <w:vAlign w:val="center"/>
          </w:tcPr>
          <w:p w:rsidR="00E670ED" w:rsidRPr="00D52134" w:rsidRDefault="00E670ED" w:rsidP="00E670ED">
            <w:pPr>
              <w:spacing w:before="0" w:beforeAutospacing="0" w:after="0" w:afterAutospacing="0"/>
              <w:jc w:val="center"/>
              <w:rPr>
                <w:sz w:val="20"/>
                <w:szCs w:val="20"/>
              </w:rPr>
            </w:pPr>
            <w:r w:rsidRPr="00D52134">
              <w:rPr>
                <w:sz w:val="20"/>
                <w:szCs w:val="20"/>
              </w:rPr>
              <w:t>-</w:t>
            </w:r>
          </w:p>
        </w:tc>
        <w:tc>
          <w:tcPr>
            <w:tcW w:w="1525" w:type="dxa"/>
            <w:vAlign w:val="center"/>
          </w:tcPr>
          <w:p w:rsidR="00E670ED" w:rsidRPr="00D52134" w:rsidRDefault="00E670ED" w:rsidP="00E670ED">
            <w:pPr>
              <w:spacing w:before="0" w:beforeAutospacing="0" w:after="0" w:afterAutospacing="0"/>
              <w:jc w:val="center"/>
              <w:rPr>
                <w:i/>
                <w:sz w:val="20"/>
                <w:szCs w:val="20"/>
              </w:rPr>
            </w:pPr>
            <w:r w:rsidRPr="00D52134">
              <w:rPr>
                <w:i/>
                <w:sz w:val="20"/>
                <w:szCs w:val="20"/>
              </w:rPr>
              <w:t>4</w:t>
            </w:r>
          </w:p>
        </w:tc>
      </w:tr>
      <w:tr w:rsidR="00E670ED" w:rsidRPr="00D52134" w:rsidTr="00A54073">
        <w:tc>
          <w:tcPr>
            <w:tcW w:w="0" w:type="auto"/>
          </w:tcPr>
          <w:p w:rsidR="00E670ED" w:rsidRPr="00D52134" w:rsidRDefault="00E670ED" w:rsidP="00E670ED">
            <w:pPr>
              <w:spacing w:before="0" w:beforeAutospacing="0" w:after="0" w:afterAutospacing="0"/>
              <w:rPr>
                <w:b/>
                <w:sz w:val="20"/>
                <w:szCs w:val="20"/>
              </w:rPr>
            </w:pPr>
            <w:r w:rsidRPr="00D52134">
              <w:rPr>
                <w:b/>
                <w:sz w:val="20"/>
                <w:szCs w:val="20"/>
              </w:rPr>
              <w:t>Семинарского типа</w:t>
            </w:r>
          </w:p>
          <w:p w:rsidR="00E670ED" w:rsidRPr="00D52134" w:rsidRDefault="00E670ED" w:rsidP="00E670ED">
            <w:pPr>
              <w:spacing w:before="0" w:beforeAutospacing="0" w:after="0" w:afterAutospacing="0"/>
              <w:rPr>
                <w:sz w:val="20"/>
                <w:szCs w:val="20"/>
              </w:rPr>
            </w:pPr>
            <w:r w:rsidRPr="00D52134">
              <w:rPr>
                <w:b/>
                <w:sz w:val="20"/>
                <w:szCs w:val="20"/>
              </w:rPr>
              <w:t>(курсовое проектирование (работа))</w:t>
            </w:r>
          </w:p>
        </w:tc>
        <w:tc>
          <w:tcPr>
            <w:tcW w:w="0" w:type="auto"/>
            <w:vAlign w:val="center"/>
          </w:tcPr>
          <w:p w:rsidR="00E670ED" w:rsidRPr="00D52134" w:rsidRDefault="00E670ED" w:rsidP="00E670ED">
            <w:pPr>
              <w:spacing w:before="0" w:beforeAutospacing="0" w:after="0" w:afterAutospacing="0"/>
              <w:jc w:val="center"/>
              <w:rPr>
                <w:sz w:val="20"/>
                <w:szCs w:val="20"/>
              </w:rPr>
            </w:pPr>
            <w:r w:rsidRPr="00D52134">
              <w:rPr>
                <w:sz w:val="20"/>
                <w:szCs w:val="20"/>
              </w:rPr>
              <w:t>2</w:t>
            </w:r>
          </w:p>
        </w:tc>
        <w:tc>
          <w:tcPr>
            <w:tcW w:w="0" w:type="auto"/>
            <w:vAlign w:val="center"/>
          </w:tcPr>
          <w:p w:rsidR="00E670ED" w:rsidRPr="00D52134" w:rsidRDefault="00E670ED" w:rsidP="00E670ED">
            <w:pPr>
              <w:spacing w:before="0" w:beforeAutospacing="0" w:after="0" w:afterAutospacing="0"/>
              <w:jc w:val="center"/>
              <w:rPr>
                <w:sz w:val="20"/>
                <w:szCs w:val="20"/>
              </w:rPr>
            </w:pPr>
            <w:r w:rsidRPr="00D52134">
              <w:rPr>
                <w:sz w:val="20"/>
                <w:szCs w:val="20"/>
              </w:rPr>
              <w:t>-</w:t>
            </w:r>
          </w:p>
        </w:tc>
        <w:tc>
          <w:tcPr>
            <w:tcW w:w="1015" w:type="dxa"/>
            <w:vAlign w:val="center"/>
          </w:tcPr>
          <w:p w:rsidR="00E670ED" w:rsidRPr="00D52134" w:rsidRDefault="00E670ED" w:rsidP="00E670ED">
            <w:pPr>
              <w:spacing w:before="0" w:beforeAutospacing="0" w:after="0" w:afterAutospacing="0"/>
              <w:jc w:val="center"/>
              <w:rPr>
                <w:b/>
                <w:sz w:val="20"/>
                <w:szCs w:val="20"/>
              </w:rPr>
            </w:pPr>
            <w:r w:rsidRPr="00D52134">
              <w:rPr>
                <w:b/>
                <w:sz w:val="20"/>
                <w:szCs w:val="20"/>
              </w:rPr>
              <w:t>2</w:t>
            </w:r>
          </w:p>
        </w:tc>
        <w:tc>
          <w:tcPr>
            <w:tcW w:w="1525" w:type="dxa"/>
            <w:vAlign w:val="center"/>
          </w:tcPr>
          <w:p w:rsidR="00E670ED" w:rsidRPr="00D52134" w:rsidRDefault="00E670ED" w:rsidP="00E670ED">
            <w:pPr>
              <w:spacing w:before="0" w:beforeAutospacing="0" w:after="0" w:afterAutospacing="0"/>
              <w:jc w:val="center"/>
              <w:rPr>
                <w:sz w:val="20"/>
                <w:szCs w:val="20"/>
              </w:rPr>
            </w:pPr>
            <w:r w:rsidRPr="00D52134">
              <w:rPr>
                <w:sz w:val="20"/>
                <w:szCs w:val="20"/>
              </w:rPr>
              <w:t>-</w:t>
            </w:r>
          </w:p>
        </w:tc>
      </w:tr>
      <w:tr w:rsidR="00E670ED" w:rsidRPr="00D52134" w:rsidTr="00A54073">
        <w:tc>
          <w:tcPr>
            <w:tcW w:w="0" w:type="auto"/>
          </w:tcPr>
          <w:p w:rsidR="00E670ED" w:rsidRPr="00D52134" w:rsidRDefault="00E670ED" w:rsidP="00E670ED">
            <w:pPr>
              <w:spacing w:before="0" w:beforeAutospacing="0" w:after="0" w:afterAutospacing="0"/>
              <w:rPr>
                <w:b/>
                <w:sz w:val="20"/>
                <w:szCs w:val="20"/>
              </w:rPr>
            </w:pPr>
            <w:r w:rsidRPr="00D52134">
              <w:rPr>
                <w:b/>
                <w:sz w:val="20"/>
                <w:szCs w:val="20"/>
              </w:rPr>
              <w:t>Семинарского типа</w:t>
            </w:r>
          </w:p>
          <w:p w:rsidR="00E670ED" w:rsidRPr="00D52134" w:rsidRDefault="00E670ED" w:rsidP="00E670ED">
            <w:pPr>
              <w:spacing w:before="0" w:beforeAutospacing="0" w:after="0" w:afterAutospacing="0"/>
              <w:rPr>
                <w:sz w:val="20"/>
                <w:szCs w:val="20"/>
              </w:rPr>
            </w:pPr>
            <w:r w:rsidRPr="00D52134">
              <w:rPr>
                <w:b/>
                <w:sz w:val="20"/>
                <w:szCs w:val="20"/>
              </w:rPr>
              <w:t>(лабораторные работы)</w:t>
            </w:r>
          </w:p>
        </w:tc>
        <w:tc>
          <w:tcPr>
            <w:tcW w:w="0" w:type="auto"/>
            <w:vAlign w:val="center"/>
          </w:tcPr>
          <w:p w:rsidR="00E670ED" w:rsidRPr="00D52134" w:rsidRDefault="00E670ED" w:rsidP="00E670ED">
            <w:pPr>
              <w:spacing w:before="0" w:beforeAutospacing="0" w:after="0" w:afterAutospacing="0"/>
              <w:jc w:val="center"/>
              <w:rPr>
                <w:sz w:val="20"/>
                <w:szCs w:val="20"/>
              </w:rPr>
            </w:pPr>
            <w:r w:rsidRPr="00D52134">
              <w:rPr>
                <w:sz w:val="20"/>
                <w:szCs w:val="20"/>
              </w:rPr>
              <w:t>-</w:t>
            </w:r>
          </w:p>
        </w:tc>
        <w:tc>
          <w:tcPr>
            <w:tcW w:w="0" w:type="auto"/>
            <w:vAlign w:val="center"/>
          </w:tcPr>
          <w:p w:rsidR="00E670ED" w:rsidRPr="00D52134" w:rsidRDefault="00E670ED" w:rsidP="00E670ED">
            <w:pPr>
              <w:spacing w:before="0" w:beforeAutospacing="0" w:after="0" w:afterAutospacing="0"/>
              <w:jc w:val="center"/>
              <w:rPr>
                <w:sz w:val="20"/>
                <w:szCs w:val="20"/>
              </w:rPr>
            </w:pPr>
            <w:r w:rsidRPr="00D52134">
              <w:rPr>
                <w:sz w:val="20"/>
                <w:szCs w:val="20"/>
              </w:rPr>
              <w:t>-</w:t>
            </w:r>
          </w:p>
        </w:tc>
        <w:tc>
          <w:tcPr>
            <w:tcW w:w="1015" w:type="dxa"/>
            <w:vAlign w:val="center"/>
          </w:tcPr>
          <w:p w:rsidR="00E670ED" w:rsidRPr="00D52134" w:rsidRDefault="00E670ED" w:rsidP="00E670ED">
            <w:pPr>
              <w:spacing w:before="0" w:beforeAutospacing="0" w:after="0" w:afterAutospacing="0"/>
              <w:jc w:val="center"/>
              <w:rPr>
                <w:sz w:val="20"/>
                <w:szCs w:val="20"/>
              </w:rPr>
            </w:pPr>
            <w:r w:rsidRPr="00D52134">
              <w:rPr>
                <w:sz w:val="20"/>
                <w:szCs w:val="20"/>
              </w:rPr>
              <w:t>-</w:t>
            </w:r>
          </w:p>
        </w:tc>
        <w:tc>
          <w:tcPr>
            <w:tcW w:w="1525" w:type="dxa"/>
            <w:vAlign w:val="center"/>
          </w:tcPr>
          <w:p w:rsidR="00E670ED" w:rsidRPr="00D52134" w:rsidRDefault="00E670ED" w:rsidP="00E670ED">
            <w:pPr>
              <w:spacing w:before="0" w:beforeAutospacing="0" w:after="0" w:afterAutospacing="0"/>
              <w:jc w:val="center"/>
              <w:rPr>
                <w:sz w:val="20"/>
                <w:szCs w:val="20"/>
              </w:rPr>
            </w:pPr>
            <w:r w:rsidRPr="00D52134">
              <w:rPr>
                <w:sz w:val="20"/>
                <w:szCs w:val="20"/>
              </w:rPr>
              <w:t>-</w:t>
            </w:r>
          </w:p>
        </w:tc>
      </w:tr>
      <w:tr w:rsidR="00E670ED" w:rsidRPr="00D52134" w:rsidTr="00A54073">
        <w:tc>
          <w:tcPr>
            <w:tcW w:w="0" w:type="auto"/>
          </w:tcPr>
          <w:p w:rsidR="00E670ED" w:rsidRPr="00D52134" w:rsidRDefault="00E670ED" w:rsidP="00E670ED">
            <w:pPr>
              <w:spacing w:before="0" w:beforeAutospacing="0" w:after="0" w:afterAutospacing="0"/>
              <w:rPr>
                <w:i/>
                <w:sz w:val="20"/>
                <w:szCs w:val="20"/>
              </w:rPr>
            </w:pPr>
            <w:r w:rsidRPr="00D52134">
              <w:rPr>
                <w:i/>
                <w:sz w:val="20"/>
                <w:szCs w:val="20"/>
              </w:rPr>
              <w:t xml:space="preserve">в том числе в форме практической подготовки </w:t>
            </w:r>
          </w:p>
        </w:tc>
        <w:tc>
          <w:tcPr>
            <w:tcW w:w="0" w:type="auto"/>
            <w:vAlign w:val="center"/>
          </w:tcPr>
          <w:p w:rsidR="00E670ED" w:rsidRPr="00D52134" w:rsidRDefault="00E670ED" w:rsidP="00E670ED">
            <w:pPr>
              <w:spacing w:before="0" w:beforeAutospacing="0" w:after="0" w:afterAutospacing="0"/>
              <w:jc w:val="center"/>
              <w:rPr>
                <w:i/>
                <w:sz w:val="20"/>
                <w:szCs w:val="20"/>
              </w:rPr>
            </w:pPr>
            <w:r w:rsidRPr="00D52134">
              <w:rPr>
                <w:i/>
                <w:sz w:val="20"/>
                <w:szCs w:val="20"/>
              </w:rPr>
              <w:t>-</w:t>
            </w:r>
          </w:p>
        </w:tc>
        <w:tc>
          <w:tcPr>
            <w:tcW w:w="0" w:type="auto"/>
            <w:vAlign w:val="center"/>
          </w:tcPr>
          <w:p w:rsidR="00E670ED" w:rsidRPr="00D52134" w:rsidRDefault="00E670ED" w:rsidP="00E670ED">
            <w:pPr>
              <w:spacing w:before="0" w:beforeAutospacing="0" w:after="0" w:afterAutospacing="0"/>
              <w:jc w:val="center"/>
              <w:rPr>
                <w:sz w:val="20"/>
                <w:szCs w:val="20"/>
              </w:rPr>
            </w:pPr>
            <w:r w:rsidRPr="00D52134">
              <w:rPr>
                <w:sz w:val="20"/>
                <w:szCs w:val="20"/>
              </w:rPr>
              <w:t>-</w:t>
            </w:r>
          </w:p>
        </w:tc>
        <w:tc>
          <w:tcPr>
            <w:tcW w:w="1015" w:type="dxa"/>
            <w:vAlign w:val="center"/>
          </w:tcPr>
          <w:p w:rsidR="00E670ED" w:rsidRPr="00D52134" w:rsidRDefault="00E670ED" w:rsidP="00E670ED">
            <w:pPr>
              <w:spacing w:before="0" w:beforeAutospacing="0" w:after="0" w:afterAutospacing="0"/>
              <w:jc w:val="center"/>
              <w:rPr>
                <w:sz w:val="20"/>
                <w:szCs w:val="20"/>
              </w:rPr>
            </w:pPr>
            <w:r w:rsidRPr="00D52134">
              <w:rPr>
                <w:sz w:val="20"/>
                <w:szCs w:val="20"/>
              </w:rPr>
              <w:t>-</w:t>
            </w:r>
          </w:p>
        </w:tc>
        <w:tc>
          <w:tcPr>
            <w:tcW w:w="1525" w:type="dxa"/>
            <w:vAlign w:val="center"/>
          </w:tcPr>
          <w:p w:rsidR="00E670ED" w:rsidRPr="00D52134" w:rsidRDefault="00E670ED" w:rsidP="00E670ED">
            <w:pPr>
              <w:spacing w:before="0" w:beforeAutospacing="0" w:after="0" w:afterAutospacing="0"/>
              <w:jc w:val="center"/>
              <w:rPr>
                <w:sz w:val="20"/>
                <w:szCs w:val="20"/>
              </w:rPr>
            </w:pPr>
            <w:r w:rsidRPr="00D52134">
              <w:rPr>
                <w:sz w:val="20"/>
                <w:szCs w:val="20"/>
              </w:rPr>
              <w:t>-</w:t>
            </w:r>
          </w:p>
        </w:tc>
      </w:tr>
      <w:tr w:rsidR="00E670ED" w:rsidRPr="00D52134" w:rsidTr="00A54073">
        <w:tc>
          <w:tcPr>
            <w:tcW w:w="0" w:type="auto"/>
          </w:tcPr>
          <w:p w:rsidR="00E670ED" w:rsidRPr="00D52134" w:rsidRDefault="00E670ED" w:rsidP="00E670ED">
            <w:pPr>
              <w:spacing w:before="0" w:beforeAutospacing="0" w:after="0" w:afterAutospacing="0"/>
              <w:rPr>
                <w:b/>
                <w:sz w:val="20"/>
                <w:szCs w:val="20"/>
              </w:rPr>
            </w:pPr>
            <w:r w:rsidRPr="00D52134">
              <w:rPr>
                <w:b/>
                <w:sz w:val="20"/>
                <w:szCs w:val="20"/>
              </w:rPr>
              <w:t>Промежуточная аттестация (экзамен)</w:t>
            </w:r>
          </w:p>
        </w:tc>
        <w:tc>
          <w:tcPr>
            <w:tcW w:w="0" w:type="auto"/>
            <w:vAlign w:val="center"/>
          </w:tcPr>
          <w:p w:rsidR="00E670ED" w:rsidRPr="00D52134" w:rsidRDefault="00E670ED" w:rsidP="00E670ED">
            <w:pPr>
              <w:spacing w:before="0" w:beforeAutospacing="0" w:after="0" w:afterAutospacing="0"/>
              <w:jc w:val="center"/>
              <w:rPr>
                <w:sz w:val="20"/>
                <w:szCs w:val="20"/>
              </w:rPr>
            </w:pPr>
            <w:r w:rsidRPr="00D52134">
              <w:rPr>
                <w:sz w:val="20"/>
                <w:szCs w:val="20"/>
              </w:rPr>
              <w:t>2,2</w:t>
            </w:r>
          </w:p>
        </w:tc>
        <w:tc>
          <w:tcPr>
            <w:tcW w:w="0" w:type="auto"/>
            <w:vAlign w:val="center"/>
          </w:tcPr>
          <w:p w:rsidR="00E670ED" w:rsidRPr="00D52134" w:rsidRDefault="00E670ED" w:rsidP="00E670ED">
            <w:pPr>
              <w:spacing w:before="0" w:beforeAutospacing="0" w:after="0" w:afterAutospacing="0"/>
              <w:jc w:val="center"/>
              <w:rPr>
                <w:sz w:val="20"/>
                <w:szCs w:val="20"/>
              </w:rPr>
            </w:pPr>
            <w:r w:rsidRPr="00D52134">
              <w:rPr>
                <w:sz w:val="20"/>
                <w:szCs w:val="20"/>
              </w:rPr>
              <w:t>-</w:t>
            </w:r>
          </w:p>
        </w:tc>
        <w:tc>
          <w:tcPr>
            <w:tcW w:w="1015" w:type="dxa"/>
            <w:vAlign w:val="center"/>
          </w:tcPr>
          <w:p w:rsidR="00E670ED" w:rsidRPr="00D52134" w:rsidRDefault="00E670ED" w:rsidP="00E670ED">
            <w:pPr>
              <w:spacing w:before="0" w:beforeAutospacing="0" w:after="0" w:afterAutospacing="0"/>
              <w:jc w:val="center"/>
              <w:rPr>
                <w:b/>
                <w:sz w:val="20"/>
                <w:szCs w:val="20"/>
              </w:rPr>
            </w:pPr>
            <w:r w:rsidRPr="00D52134">
              <w:rPr>
                <w:b/>
                <w:sz w:val="20"/>
                <w:szCs w:val="20"/>
              </w:rPr>
              <w:t>2,2</w:t>
            </w:r>
          </w:p>
        </w:tc>
        <w:tc>
          <w:tcPr>
            <w:tcW w:w="1525" w:type="dxa"/>
            <w:vAlign w:val="center"/>
          </w:tcPr>
          <w:p w:rsidR="00E670ED" w:rsidRPr="00D52134" w:rsidRDefault="00E670ED" w:rsidP="00E670ED">
            <w:pPr>
              <w:spacing w:before="0" w:beforeAutospacing="0" w:after="0" w:afterAutospacing="0"/>
              <w:jc w:val="center"/>
              <w:rPr>
                <w:b/>
                <w:sz w:val="20"/>
                <w:szCs w:val="20"/>
              </w:rPr>
            </w:pPr>
            <w:r w:rsidRPr="00D52134">
              <w:rPr>
                <w:b/>
                <w:sz w:val="20"/>
                <w:szCs w:val="20"/>
              </w:rPr>
              <w:t>-</w:t>
            </w:r>
          </w:p>
        </w:tc>
      </w:tr>
      <w:tr w:rsidR="00E670ED" w:rsidRPr="00D52134" w:rsidTr="00A54073">
        <w:trPr>
          <w:trHeight w:val="160"/>
        </w:trPr>
        <w:tc>
          <w:tcPr>
            <w:tcW w:w="0" w:type="auto"/>
            <w:vAlign w:val="center"/>
          </w:tcPr>
          <w:p w:rsidR="00E670ED" w:rsidRPr="00D52134" w:rsidRDefault="00E670ED" w:rsidP="00E670ED">
            <w:pPr>
              <w:spacing w:before="0" w:beforeAutospacing="0" w:after="0" w:afterAutospacing="0"/>
              <w:jc w:val="center"/>
              <w:rPr>
                <w:sz w:val="20"/>
                <w:szCs w:val="20"/>
              </w:rPr>
            </w:pPr>
            <w:r w:rsidRPr="00D52134">
              <w:rPr>
                <w:sz w:val="20"/>
                <w:szCs w:val="20"/>
              </w:rPr>
              <w:t xml:space="preserve">Итого </w:t>
            </w:r>
          </w:p>
        </w:tc>
        <w:tc>
          <w:tcPr>
            <w:tcW w:w="0" w:type="auto"/>
            <w:vAlign w:val="center"/>
          </w:tcPr>
          <w:p w:rsidR="00E670ED" w:rsidRPr="00D52134" w:rsidRDefault="00E670ED" w:rsidP="00E670ED">
            <w:pPr>
              <w:spacing w:before="0" w:beforeAutospacing="0" w:after="0" w:afterAutospacing="0"/>
              <w:jc w:val="center"/>
              <w:rPr>
                <w:sz w:val="20"/>
                <w:szCs w:val="20"/>
              </w:rPr>
            </w:pPr>
            <w:r w:rsidRPr="00D52134">
              <w:rPr>
                <w:sz w:val="20"/>
                <w:szCs w:val="20"/>
              </w:rPr>
              <w:t>8,2</w:t>
            </w:r>
          </w:p>
        </w:tc>
        <w:tc>
          <w:tcPr>
            <w:tcW w:w="0" w:type="auto"/>
            <w:vAlign w:val="center"/>
          </w:tcPr>
          <w:p w:rsidR="00E670ED" w:rsidRPr="00D52134" w:rsidRDefault="00E670ED" w:rsidP="00E670ED">
            <w:pPr>
              <w:spacing w:before="0" w:beforeAutospacing="0" w:after="0" w:afterAutospacing="0"/>
              <w:jc w:val="center"/>
              <w:rPr>
                <w:sz w:val="20"/>
                <w:szCs w:val="20"/>
              </w:rPr>
            </w:pPr>
            <w:r w:rsidRPr="00D52134">
              <w:rPr>
                <w:sz w:val="20"/>
                <w:szCs w:val="20"/>
              </w:rPr>
              <w:t>16</w:t>
            </w:r>
          </w:p>
        </w:tc>
        <w:tc>
          <w:tcPr>
            <w:tcW w:w="1015" w:type="dxa"/>
            <w:vAlign w:val="center"/>
          </w:tcPr>
          <w:p w:rsidR="00E670ED" w:rsidRPr="00D52134" w:rsidRDefault="00E670ED" w:rsidP="00E670ED">
            <w:pPr>
              <w:spacing w:before="0" w:beforeAutospacing="0" w:after="0" w:afterAutospacing="0"/>
              <w:jc w:val="center"/>
              <w:rPr>
                <w:b/>
                <w:sz w:val="20"/>
                <w:szCs w:val="20"/>
              </w:rPr>
            </w:pPr>
            <w:r w:rsidRPr="00D52134">
              <w:rPr>
                <w:b/>
                <w:sz w:val="20"/>
                <w:szCs w:val="20"/>
              </w:rPr>
              <w:t>24,2</w:t>
            </w:r>
          </w:p>
        </w:tc>
        <w:tc>
          <w:tcPr>
            <w:tcW w:w="1525" w:type="dxa"/>
            <w:vAlign w:val="center"/>
          </w:tcPr>
          <w:p w:rsidR="00E670ED" w:rsidRPr="00D52134" w:rsidRDefault="00E670ED" w:rsidP="00E670ED">
            <w:pPr>
              <w:spacing w:before="0" w:beforeAutospacing="0" w:after="0" w:afterAutospacing="0"/>
              <w:jc w:val="center"/>
              <w:rPr>
                <w:b/>
                <w:sz w:val="20"/>
                <w:szCs w:val="20"/>
              </w:rPr>
            </w:pPr>
            <w:r w:rsidRPr="00D52134">
              <w:rPr>
                <w:b/>
                <w:sz w:val="20"/>
                <w:szCs w:val="20"/>
              </w:rPr>
              <w:t>4</w:t>
            </w:r>
          </w:p>
        </w:tc>
      </w:tr>
    </w:tbl>
    <w:p w:rsidR="00E670ED" w:rsidRPr="00D52134" w:rsidRDefault="00E670ED" w:rsidP="003E4758">
      <w:pPr>
        <w:spacing w:before="0" w:beforeAutospacing="0" w:after="0" w:afterAutospacing="0"/>
        <w:rPr>
          <w:i/>
          <w:sz w:val="20"/>
          <w:szCs w:val="20"/>
        </w:rPr>
      </w:pPr>
      <w:r w:rsidRPr="00D52134">
        <w:rPr>
          <w:i/>
          <w:sz w:val="20"/>
          <w:szCs w:val="20"/>
        </w:rPr>
        <w:t>Соотношение объема занятий, проведенных путем непосредственного взаимодействия педагогического работника с обучающимися по заочной форме – 34 %</w:t>
      </w:r>
    </w:p>
    <w:p w:rsidR="00E670ED" w:rsidRPr="00D52134" w:rsidRDefault="00E670ED" w:rsidP="00E670ED">
      <w:pPr>
        <w:spacing w:before="0" w:beforeAutospacing="0" w:after="0" w:afterAutospacing="0"/>
        <w:rPr>
          <w:b/>
          <w:sz w:val="20"/>
          <w:szCs w:val="20"/>
        </w:rPr>
      </w:pPr>
    </w:p>
    <w:p w:rsidR="00E670ED" w:rsidRPr="003E4758" w:rsidRDefault="00E670ED" w:rsidP="00E670ED">
      <w:pPr>
        <w:pStyle w:val="1c"/>
        <w:tabs>
          <w:tab w:val="right" w:leader="dot" w:pos="9600"/>
        </w:tabs>
        <w:spacing w:before="0" w:beforeAutospacing="0" w:after="0" w:afterAutospacing="0"/>
        <w:ind w:left="0" w:firstLine="709"/>
        <w:rPr>
          <w:b/>
          <w:sz w:val="20"/>
        </w:rPr>
      </w:pPr>
      <w:r w:rsidRPr="003E4758">
        <w:rPr>
          <w:b/>
          <w:sz w:val="20"/>
        </w:rPr>
        <w:t xml:space="preserve">6. Методические указания по освоению дисциплины </w:t>
      </w:r>
    </w:p>
    <w:p w:rsidR="00E670ED" w:rsidRPr="00D52134" w:rsidRDefault="00E670ED" w:rsidP="00E670ED">
      <w:pPr>
        <w:tabs>
          <w:tab w:val="center" w:pos="4677"/>
          <w:tab w:val="right" w:pos="9355"/>
        </w:tabs>
        <w:suppressAutoHyphens/>
        <w:spacing w:before="0" w:beforeAutospacing="0" w:after="0" w:afterAutospacing="0"/>
        <w:ind w:firstLine="709"/>
        <w:jc w:val="both"/>
        <w:rPr>
          <w:b/>
          <w:sz w:val="20"/>
          <w:szCs w:val="20"/>
        </w:rPr>
      </w:pPr>
      <w:r w:rsidRPr="00D52134">
        <w:rPr>
          <w:b/>
          <w:sz w:val="20"/>
          <w:szCs w:val="20"/>
        </w:rPr>
        <w:t>6.1 Учебно-методическое обеспечение дисциплины</w:t>
      </w:r>
    </w:p>
    <w:p w:rsidR="00E670ED" w:rsidRPr="00D52134" w:rsidRDefault="00E670ED" w:rsidP="00E670ED">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D52134">
        <w:rPr>
          <w:i/>
          <w:sz w:val="20"/>
          <w:szCs w:val="20"/>
        </w:rPr>
        <w:t>Методические указания для преподавателя</w:t>
      </w:r>
    </w:p>
    <w:p w:rsidR="00E670ED" w:rsidRPr="00D52134" w:rsidRDefault="00E670ED" w:rsidP="00E670ED">
      <w:pPr>
        <w:shd w:val="clear" w:color="auto" w:fill="FFFFFF"/>
        <w:spacing w:before="0" w:beforeAutospacing="0" w:after="0" w:afterAutospacing="0"/>
        <w:ind w:firstLine="709"/>
        <w:jc w:val="both"/>
        <w:rPr>
          <w:sz w:val="20"/>
          <w:szCs w:val="20"/>
        </w:rPr>
      </w:pPr>
      <w:r w:rsidRPr="00D52134">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D52134">
        <w:rPr>
          <w:spacing w:val="-1"/>
          <w:sz w:val="20"/>
          <w:szCs w:val="20"/>
        </w:rPr>
        <w:t>дисциплине, сформировать у студентов ориентиры для самостоятельной работы над курсом.</w:t>
      </w:r>
    </w:p>
    <w:p w:rsidR="00E670ED" w:rsidRPr="00D52134" w:rsidRDefault="00E670ED" w:rsidP="00E670ED">
      <w:pPr>
        <w:shd w:val="clear" w:color="auto" w:fill="FFFFFF"/>
        <w:spacing w:before="0" w:beforeAutospacing="0" w:after="0" w:afterAutospacing="0"/>
        <w:ind w:firstLine="709"/>
        <w:jc w:val="both"/>
        <w:rPr>
          <w:sz w:val="20"/>
          <w:szCs w:val="20"/>
        </w:rPr>
      </w:pPr>
      <w:r w:rsidRPr="00D52134">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E670ED" w:rsidRPr="00D52134" w:rsidRDefault="00E670ED" w:rsidP="00E670ED">
      <w:pPr>
        <w:shd w:val="clear" w:color="auto" w:fill="FFFFFF"/>
        <w:spacing w:before="0" w:beforeAutospacing="0" w:after="0" w:afterAutospacing="0"/>
        <w:ind w:firstLine="709"/>
        <w:jc w:val="both"/>
        <w:rPr>
          <w:sz w:val="20"/>
          <w:szCs w:val="20"/>
        </w:rPr>
      </w:pPr>
      <w:r w:rsidRPr="00D52134">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D52134">
        <w:rPr>
          <w:sz w:val="20"/>
          <w:szCs w:val="20"/>
        </w:rPr>
        <w:t>тренинговыми</w:t>
      </w:r>
      <w:proofErr w:type="spellEnd"/>
      <w:r w:rsidRPr="00D52134">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E670ED" w:rsidRPr="00D52134" w:rsidRDefault="00E670ED" w:rsidP="00E670ED">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E670ED" w:rsidRPr="00D52134" w:rsidRDefault="00E670ED" w:rsidP="00E670ED">
      <w:pPr>
        <w:spacing w:before="0" w:beforeAutospacing="0" w:after="0" w:afterAutospacing="0"/>
        <w:ind w:firstLine="709"/>
        <w:rPr>
          <w:b/>
          <w:sz w:val="20"/>
          <w:szCs w:val="20"/>
        </w:rPr>
      </w:pPr>
      <w:r w:rsidRPr="00D52134">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E670ED" w:rsidRPr="00D52134" w:rsidRDefault="00E670ED" w:rsidP="00E670ED">
      <w:pPr>
        <w:spacing w:before="0" w:beforeAutospacing="0" w:after="0" w:afterAutospacing="0"/>
        <w:ind w:firstLine="709"/>
        <w:rPr>
          <w:sz w:val="20"/>
          <w:szCs w:val="20"/>
        </w:rPr>
      </w:pPr>
      <w:r w:rsidRPr="00D52134">
        <w:rPr>
          <w:sz w:val="20"/>
          <w:szCs w:val="20"/>
        </w:rPr>
        <w:lastRenderedPageBreak/>
        <w:t>Методические материалы доступны на сайте «Личная студия» в разделе «Методические указания и пособия».</w:t>
      </w:r>
    </w:p>
    <w:p w:rsidR="00E670ED" w:rsidRPr="00D52134" w:rsidRDefault="00E670ED" w:rsidP="00E670ED">
      <w:pPr>
        <w:numPr>
          <w:ilvl w:val="0"/>
          <w:numId w:val="75"/>
        </w:numPr>
        <w:tabs>
          <w:tab w:val="left" w:pos="1429"/>
        </w:tabs>
        <w:spacing w:before="0" w:beforeAutospacing="0" w:after="0" w:afterAutospacing="0"/>
        <w:ind w:left="0" w:firstLine="709"/>
        <w:rPr>
          <w:sz w:val="20"/>
          <w:szCs w:val="20"/>
        </w:rPr>
      </w:pPr>
      <w:r w:rsidRPr="00D52134">
        <w:rPr>
          <w:sz w:val="20"/>
          <w:szCs w:val="20"/>
        </w:rPr>
        <w:t>Методические указания «Введение в технологию обучения».</w:t>
      </w:r>
    </w:p>
    <w:p w:rsidR="00E670ED" w:rsidRPr="00D52134" w:rsidRDefault="00E670ED" w:rsidP="00E670ED">
      <w:pPr>
        <w:numPr>
          <w:ilvl w:val="0"/>
          <w:numId w:val="75"/>
        </w:numPr>
        <w:tabs>
          <w:tab w:val="left" w:pos="1429"/>
        </w:tabs>
        <w:spacing w:before="0" w:beforeAutospacing="0" w:after="0" w:afterAutospacing="0"/>
        <w:ind w:left="0" w:firstLine="709"/>
        <w:rPr>
          <w:sz w:val="20"/>
          <w:szCs w:val="20"/>
        </w:rPr>
      </w:pPr>
      <w:r w:rsidRPr="00D52134">
        <w:rPr>
          <w:sz w:val="20"/>
          <w:szCs w:val="20"/>
        </w:rPr>
        <w:t>Методические указания по проведению учебного занятия «</w:t>
      </w:r>
      <w:proofErr w:type="spellStart"/>
      <w:r w:rsidRPr="00D52134">
        <w:rPr>
          <w:sz w:val="20"/>
          <w:szCs w:val="20"/>
        </w:rPr>
        <w:t>Вебинар</w:t>
      </w:r>
      <w:proofErr w:type="spellEnd"/>
      <w:r w:rsidRPr="00D52134">
        <w:rPr>
          <w:sz w:val="20"/>
          <w:szCs w:val="20"/>
        </w:rPr>
        <w:t>».</w:t>
      </w:r>
    </w:p>
    <w:p w:rsidR="00E670ED" w:rsidRPr="00D52134" w:rsidRDefault="00E670ED" w:rsidP="00E670ED">
      <w:pPr>
        <w:numPr>
          <w:ilvl w:val="0"/>
          <w:numId w:val="75"/>
        </w:numPr>
        <w:tabs>
          <w:tab w:val="left" w:pos="1429"/>
        </w:tabs>
        <w:spacing w:before="0" w:beforeAutospacing="0" w:after="0" w:afterAutospacing="0"/>
        <w:ind w:left="0" w:firstLine="709"/>
        <w:rPr>
          <w:sz w:val="20"/>
          <w:szCs w:val="20"/>
        </w:rPr>
      </w:pPr>
      <w:r w:rsidRPr="00D52134">
        <w:rPr>
          <w:sz w:val="20"/>
          <w:szCs w:val="20"/>
        </w:rPr>
        <w:t>Методические указания по проведению занятия «Семинар - обсуждение устного эссе», «Семинар - обсуждение устного доклада».</w:t>
      </w:r>
    </w:p>
    <w:p w:rsidR="00E670ED" w:rsidRPr="00D52134" w:rsidRDefault="00E670ED" w:rsidP="00E670ED">
      <w:pPr>
        <w:numPr>
          <w:ilvl w:val="0"/>
          <w:numId w:val="75"/>
        </w:numPr>
        <w:tabs>
          <w:tab w:val="left" w:pos="1429"/>
        </w:tabs>
        <w:spacing w:before="0" w:beforeAutospacing="0" w:after="0" w:afterAutospacing="0"/>
        <w:ind w:left="0" w:firstLine="709"/>
        <w:rPr>
          <w:sz w:val="20"/>
          <w:szCs w:val="20"/>
        </w:rPr>
      </w:pPr>
      <w:r w:rsidRPr="00D52134">
        <w:rPr>
          <w:sz w:val="20"/>
          <w:szCs w:val="20"/>
        </w:rPr>
        <w:t xml:space="preserve">Методические указания по проведению занятия «Семинар – </w:t>
      </w:r>
      <w:proofErr w:type="spellStart"/>
      <w:r w:rsidRPr="00D52134">
        <w:rPr>
          <w:sz w:val="20"/>
          <w:szCs w:val="20"/>
        </w:rPr>
        <w:t>асессмент</w:t>
      </w:r>
      <w:proofErr w:type="spellEnd"/>
      <w:r w:rsidRPr="00D52134">
        <w:rPr>
          <w:sz w:val="20"/>
          <w:szCs w:val="20"/>
        </w:rPr>
        <w:t xml:space="preserve"> реферата».</w:t>
      </w:r>
    </w:p>
    <w:p w:rsidR="00E670ED" w:rsidRPr="00D52134" w:rsidRDefault="00E670ED" w:rsidP="00E670ED">
      <w:pPr>
        <w:numPr>
          <w:ilvl w:val="0"/>
          <w:numId w:val="75"/>
        </w:numPr>
        <w:tabs>
          <w:tab w:val="left" w:pos="1429"/>
        </w:tabs>
        <w:spacing w:before="0" w:beforeAutospacing="0" w:after="0" w:afterAutospacing="0"/>
        <w:ind w:left="0" w:firstLine="709"/>
        <w:rPr>
          <w:sz w:val="20"/>
          <w:szCs w:val="20"/>
        </w:rPr>
      </w:pPr>
      <w:r w:rsidRPr="00D52134">
        <w:rPr>
          <w:sz w:val="20"/>
          <w:szCs w:val="20"/>
        </w:rPr>
        <w:t>Методические указания по проведению занятия «Семинар – обсуждение реферата».</w:t>
      </w:r>
    </w:p>
    <w:p w:rsidR="00E670ED" w:rsidRPr="00D52134" w:rsidRDefault="00E670ED" w:rsidP="00E670ED">
      <w:pPr>
        <w:numPr>
          <w:ilvl w:val="0"/>
          <w:numId w:val="75"/>
        </w:numPr>
        <w:tabs>
          <w:tab w:val="left" w:pos="1429"/>
        </w:tabs>
        <w:spacing w:before="0" w:beforeAutospacing="0" w:after="0" w:afterAutospacing="0"/>
        <w:ind w:left="0" w:firstLine="709"/>
        <w:rPr>
          <w:sz w:val="20"/>
          <w:szCs w:val="20"/>
        </w:rPr>
      </w:pPr>
      <w:r w:rsidRPr="00D52134">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E670ED" w:rsidRPr="00D52134" w:rsidRDefault="00E670ED" w:rsidP="00E670ED">
      <w:pPr>
        <w:numPr>
          <w:ilvl w:val="0"/>
          <w:numId w:val="75"/>
        </w:numPr>
        <w:tabs>
          <w:tab w:val="left" w:pos="1429"/>
        </w:tabs>
        <w:spacing w:before="0" w:beforeAutospacing="0" w:after="0" w:afterAutospacing="0"/>
        <w:ind w:left="0" w:firstLine="709"/>
        <w:rPr>
          <w:sz w:val="20"/>
          <w:szCs w:val="20"/>
        </w:rPr>
      </w:pPr>
      <w:r w:rsidRPr="00D52134">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D52134">
        <w:rPr>
          <w:sz w:val="20"/>
          <w:szCs w:val="20"/>
        </w:rPr>
        <w:t>глоссарный</w:t>
      </w:r>
      <w:proofErr w:type="spellEnd"/>
      <w:r w:rsidRPr="00D52134">
        <w:rPr>
          <w:sz w:val="20"/>
          <w:szCs w:val="20"/>
        </w:rPr>
        <w:t xml:space="preserve"> тренинг».</w:t>
      </w:r>
    </w:p>
    <w:p w:rsidR="00E670ED" w:rsidRPr="00D52134" w:rsidRDefault="00E670ED" w:rsidP="00E670ED">
      <w:pPr>
        <w:numPr>
          <w:ilvl w:val="0"/>
          <w:numId w:val="75"/>
        </w:numPr>
        <w:tabs>
          <w:tab w:val="left" w:pos="1429"/>
        </w:tabs>
        <w:spacing w:before="0" w:beforeAutospacing="0" w:after="0" w:afterAutospacing="0"/>
        <w:ind w:left="0" w:firstLine="709"/>
        <w:rPr>
          <w:sz w:val="20"/>
          <w:szCs w:val="20"/>
        </w:rPr>
      </w:pPr>
      <w:r w:rsidRPr="00D52134">
        <w:rPr>
          <w:sz w:val="20"/>
          <w:szCs w:val="20"/>
        </w:rPr>
        <w:t xml:space="preserve">Методические указания по проведению занятия «Практическое занятие - </w:t>
      </w:r>
      <w:proofErr w:type="spellStart"/>
      <w:r w:rsidRPr="00D52134">
        <w:rPr>
          <w:sz w:val="20"/>
          <w:szCs w:val="20"/>
        </w:rPr>
        <w:t>позетовое</w:t>
      </w:r>
      <w:proofErr w:type="spellEnd"/>
      <w:r w:rsidRPr="00D52134">
        <w:rPr>
          <w:sz w:val="20"/>
          <w:szCs w:val="20"/>
        </w:rPr>
        <w:t xml:space="preserve"> тестирование».</w:t>
      </w:r>
    </w:p>
    <w:p w:rsidR="00E670ED" w:rsidRPr="00D52134" w:rsidRDefault="00E670ED" w:rsidP="00E670ED">
      <w:pPr>
        <w:numPr>
          <w:ilvl w:val="0"/>
          <w:numId w:val="75"/>
        </w:numPr>
        <w:tabs>
          <w:tab w:val="left" w:pos="1429"/>
        </w:tabs>
        <w:spacing w:before="0" w:beforeAutospacing="0" w:after="0" w:afterAutospacing="0"/>
        <w:ind w:left="0" w:firstLine="709"/>
        <w:rPr>
          <w:sz w:val="20"/>
          <w:szCs w:val="20"/>
        </w:rPr>
      </w:pPr>
      <w:r w:rsidRPr="00D52134">
        <w:rPr>
          <w:sz w:val="20"/>
          <w:szCs w:val="20"/>
        </w:rPr>
        <w:t>Положение о реализации электронного обучения, дистанционных образовательных технологий.</w:t>
      </w:r>
    </w:p>
    <w:p w:rsidR="00E670ED" w:rsidRPr="00D52134" w:rsidRDefault="00E670ED" w:rsidP="00E670ED">
      <w:pPr>
        <w:numPr>
          <w:ilvl w:val="0"/>
          <w:numId w:val="75"/>
        </w:numPr>
        <w:tabs>
          <w:tab w:val="left" w:pos="1429"/>
        </w:tabs>
        <w:spacing w:before="0" w:beforeAutospacing="0" w:after="0" w:afterAutospacing="0"/>
        <w:ind w:left="0" w:firstLine="709"/>
        <w:rPr>
          <w:sz w:val="20"/>
          <w:szCs w:val="20"/>
        </w:rPr>
      </w:pPr>
      <w:r w:rsidRPr="00D52134">
        <w:rPr>
          <w:sz w:val="20"/>
          <w:szCs w:val="20"/>
        </w:rPr>
        <w:t>Методические указания по проведению занятия «Практическое занятие - алгоритмический тренинг».</w:t>
      </w:r>
    </w:p>
    <w:p w:rsidR="00E670ED" w:rsidRPr="00D52134" w:rsidRDefault="00E670ED" w:rsidP="00E670ED">
      <w:pPr>
        <w:spacing w:before="0" w:beforeAutospacing="0" w:after="0" w:afterAutospacing="0"/>
        <w:ind w:firstLine="709"/>
        <w:rPr>
          <w:sz w:val="20"/>
          <w:szCs w:val="20"/>
        </w:rPr>
      </w:pPr>
      <w:r w:rsidRPr="00D52134">
        <w:rPr>
          <w:sz w:val="20"/>
          <w:szCs w:val="20"/>
        </w:rPr>
        <w:t xml:space="preserve">Указанные методические материалы для обучающихся доступны в Личной студии обучающегося, в разделе ресурсы. </w:t>
      </w:r>
    </w:p>
    <w:p w:rsidR="00E670ED" w:rsidRPr="00D52134" w:rsidRDefault="00E670ED" w:rsidP="00E670ED">
      <w:pPr>
        <w:spacing w:before="0" w:beforeAutospacing="0" w:after="0" w:afterAutospacing="0"/>
        <w:rPr>
          <w:b/>
          <w:sz w:val="20"/>
          <w:szCs w:val="20"/>
        </w:rPr>
      </w:pPr>
    </w:p>
    <w:p w:rsidR="00E670ED" w:rsidRPr="00D52134" w:rsidRDefault="00E670ED" w:rsidP="00E670ED">
      <w:pPr>
        <w:spacing w:before="0" w:beforeAutospacing="0" w:after="0" w:afterAutospacing="0"/>
        <w:ind w:firstLine="680"/>
        <w:rPr>
          <w:b/>
          <w:sz w:val="20"/>
          <w:szCs w:val="20"/>
        </w:rPr>
      </w:pPr>
      <w:r w:rsidRPr="00D52134">
        <w:rPr>
          <w:b/>
          <w:sz w:val="20"/>
          <w:szCs w:val="20"/>
        </w:rPr>
        <w:t>6.3 Особенности реализации дисциплины в отношении лиц из числа инвалидов и лиц с ограниченными возможностями здоровья</w:t>
      </w:r>
    </w:p>
    <w:p w:rsidR="002E1A10" w:rsidRPr="002E1A10" w:rsidRDefault="002E1A10" w:rsidP="002E1A10">
      <w:pPr>
        <w:spacing w:before="0" w:beforeAutospacing="0" w:after="0" w:afterAutospacing="0"/>
        <w:ind w:firstLine="709"/>
        <w:rPr>
          <w:sz w:val="20"/>
          <w:szCs w:val="20"/>
        </w:rPr>
      </w:pPr>
      <w:r w:rsidRPr="002E1A10">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2E1A10" w:rsidRPr="002E1A10" w:rsidRDefault="002E1A10" w:rsidP="002E1A10">
      <w:pPr>
        <w:spacing w:before="0" w:beforeAutospacing="0" w:after="0" w:afterAutospacing="0"/>
        <w:ind w:firstLine="709"/>
        <w:rPr>
          <w:sz w:val="20"/>
          <w:szCs w:val="20"/>
        </w:rPr>
      </w:pPr>
      <w:r w:rsidRPr="002E1A10">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2E1A10">
        <w:rPr>
          <w:sz w:val="20"/>
          <w:szCs w:val="20"/>
        </w:rPr>
        <w:t>тифлоинформационных</w:t>
      </w:r>
      <w:proofErr w:type="spellEnd"/>
      <w:r w:rsidRPr="002E1A10">
        <w:rPr>
          <w:sz w:val="20"/>
          <w:szCs w:val="20"/>
        </w:rPr>
        <w:t xml:space="preserve"> устройств.</w:t>
      </w:r>
    </w:p>
    <w:p w:rsidR="002E1A10" w:rsidRPr="002E1A10" w:rsidRDefault="002E1A10" w:rsidP="002E1A10">
      <w:pPr>
        <w:spacing w:before="0" w:beforeAutospacing="0" w:after="0" w:afterAutospacing="0"/>
        <w:ind w:firstLine="709"/>
        <w:rPr>
          <w:sz w:val="20"/>
          <w:szCs w:val="20"/>
        </w:rPr>
      </w:pPr>
      <w:r w:rsidRPr="002E1A10">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2E1A10" w:rsidRPr="002E1A10" w:rsidRDefault="002E1A10" w:rsidP="002E1A10">
      <w:pPr>
        <w:spacing w:before="0" w:beforeAutospacing="0" w:after="0" w:afterAutospacing="0"/>
        <w:ind w:firstLine="709"/>
        <w:rPr>
          <w:sz w:val="20"/>
          <w:szCs w:val="20"/>
        </w:rPr>
      </w:pPr>
      <w:r w:rsidRPr="002E1A10">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2E1A10" w:rsidRPr="002E1A10" w:rsidRDefault="002E1A10" w:rsidP="002E1A10">
      <w:pPr>
        <w:spacing w:before="0" w:beforeAutospacing="0" w:after="0" w:afterAutospacing="0"/>
        <w:ind w:firstLine="709"/>
        <w:rPr>
          <w:sz w:val="20"/>
          <w:szCs w:val="20"/>
        </w:rPr>
      </w:pPr>
      <w:r w:rsidRPr="002E1A10">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2E1A10" w:rsidRPr="002E1A10" w:rsidRDefault="002E1A10" w:rsidP="002E1A10">
      <w:pPr>
        <w:spacing w:before="0" w:beforeAutospacing="0" w:after="0" w:afterAutospacing="0"/>
        <w:ind w:firstLine="709"/>
        <w:rPr>
          <w:sz w:val="20"/>
          <w:szCs w:val="20"/>
        </w:rPr>
      </w:pPr>
      <w:r w:rsidRPr="002E1A10">
        <w:rPr>
          <w:sz w:val="20"/>
          <w:szCs w:val="20"/>
        </w:rPr>
        <w:t>При проведении промежуточной аттестации по дисциплине обеспечивается соблюдение следующих общих требований:</w:t>
      </w:r>
    </w:p>
    <w:p w:rsidR="002E1A10" w:rsidRPr="002E1A10" w:rsidRDefault="002E1A10" w:rsidP="002E1A10">
      <w:pPr>
        <w:spacing w:before="0" w:beforeAutospacing="0" w:after="0" w:afterAutospacing="0"/>
        <w:ind w:firstLine="709"/>
        <w:rPr>
          <w:sz w:val="20"/>
          <w:szCs w:val="20"/>
        </w:rPr>
      </w:pPr>
      <w:r w:rsidRPr="002E1A10">
        <w:rPr>
          <w:sz w:val="20"/>
          <w:szCs w:val="20"/>
        </w:rPr>
        <w:t>-</w:t>
      </w:r>
      <w:r w:rsidRPr="002E1A10">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2E1A10" w:rsidRPr="002E1A10" w:rsidRDefault="002E1A10" w:rsidP="002E1A10">
      <w:pPr>
        <w:spacing w:before="0" w:beforeAutospacing="0" w:after="0" w:afterAutospacing="0"/>
        <w:ind w:firstLine="709"/>
        <w:rPr>
          <w:sz w:val="20"/>
          <w:szCs w:val="20"/>
        </w:rPr>
      </w:pPr>
      <w:r w:rsidRPr="002E1A10">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2E1A10" w:rsidRPr="002E1A10" w:rsidRDefault="002E1A10" w:rsidP="002E1A10">
      <w:pPr>
        <w:spacing w:before="0" w:beforeAutospacing="0" w:after="0" w:afterAutospacing="0"/>
        <w:ind w:firstLine="709"/>
        <w:rPr>
          <w:sz w:val="20"/>
          <w:szCs w:val="20"/>
        </w:rPr>
      </w:pPr>
      <w:r w:rsidRPr="002E1A10">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2E1A10" w:rsidRPr="002E1A10" w:rsidRDefault="002E1A10" w:rsidP="002E1A10">
      <w:pPr>
        <w:spacing w:before="0" w:beforeAutospacing="0" w:after="0" w:afterAutospacing="0"/>
        <w:ind w:firstLine="709"/>
        <w:rPr>
          <w:sz w:val="20"/>
          <w:szCs w:val="20"/>
        </w:rPr>
      </w:pPr>
      <w:r w:rsidRPr="002E1A10">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2E1A10" w:rsidRPr="002E1A10" w:rsidRDefault="002E1A10" w:rsidP="002E1A10">
      <w:pPr>
        <w:spacing w:before="0" w:beforeAutospacing="0" w:after="0" w:afterAutospacing="0"/>
        <w:ind w:firstLine="709"/>
        <w:rPr>
          <w:sz w:val="20"/>
          <w:szCs w:val="20"/>
        </w:rPr>
      </w:pPr>
      <w:r w:rsidRPr="002E1A10">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2E1A10" w:rsidRPr="002E1A10" w:rsidRDefault="002E1A10" w:rsidP="002E1A10">
      <w:pPr>
        <w:spacing w:before="0" w:beforeAutospacing="0" w:after="0" w:afterAutospacing="0"/>
        <w:ind w:firstLine="709"/>
        <w:rPr>
          <w:sz w:val="20"/>
          <w:szCs w:val="20"/>
        </w:rPr>
      </w:pPr>
      <w:r w:rsidRPr="002E1A10">
        <w:rPr>
          <w:sz w:val="20"/>
          <w:szCs w:val="20"/>
        </w:rPr>
        <w:t>- продолжительность сдачи экзамена, проводимого в письменной форме, - не более чем на 90 минут;</w:t>
      </w:r>
    </w:p>
    <w:p w:rsidR="002E1A10" w:rsidRPr="002E1A10" w:rsidRDefault="002E1A10" w:rsidP="002E1A10">
      <w:pPr>
        <w:spacing w:before="0" w:beforeAutospacing="0" w:after="0" w:afterAutospacing="0"/>
        <w:ind w:firstLine="709"/>
        <w:rPr>
          <w:sz w:val="20"/>
          <w:szCs w:val="20"/>
        </w:rPr>
      </w:pPr>
      <w:r w:rsidRPr="002E1A10">
        <w:rPr>
          <w:sz w:val="20"/>
          <w:szCs w:val="20"/>
        </w:rPr>
        <w:t>- продолжительность подготовки обучающегося к ответу на экзамене, проводимом в устной форме, - не более чем на 20 минут.</w:t>
      </w:r>
    </w:p>
    <w:p w:rsidR="002E1A10" w:rsidRPr="002E1A10" w:rsidRDefault="002E1A10" w:rsidP="002E1A10">
      <w:pPr>
        <w:spacing w:before="0" w:beforeAutospacing="0" w:after="0" w:afterAutospacing="0"/>
        <w:ind w:firstLine="709"/>
        <w:rPr>
          <w:sz w:val="20"/>
          <w:szCs w:val="20"/>
        </w:rPr>
      </w:pPr>
      <w:r w:rsidRPr="002E1A10">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2E1A10" w:rsidRPr="002E1A10" w:rsidRDefault="002E1A10" w:rsidP="002E1A10">
      <w:pPr>
        <w:spacing w:before="0" w:beforeAutospacing="0" w:after="0" w:afterAutospacing="0"/>
        <w:ind w:firstLine="709"/>
        <w:rPr>
          <w:sz w:val="20"/>
          <w:szCs w:val="20"/>
        </w:rPr>
      </w:pPr>
      <w:r w:rsidRPr="002E1A10">
        <w:rPr>
          <w:sz w:val="20"/>
          <w:szCs w:val="20"/>
        </w:rPr>
        <w:t>а) для слепых:</w:t>
      </w:r>
    </w:p>
    <w:p w:rsidR="002E1A10" w:rsidRPr="002E1A10" w:rsidRDefault="002E1A10" w:rsidP="002E1A10">
      <w:pPr>
        <w:spacing w:before="0" w:beforeAutospacing="0" w:after="0" w:afterAutospacing="0"/>
        <w:ind w:firstLine="709"/>
        <w:rPr>
          <w:sz w:val="20"/>
          <w:szCs w:val="20"/>
        </w:rPr>
      </w:pPr>
      <w:r w:rsidRPr="002E1A10">
        <w:rPr>
          <w:sz w:val="20"/>
          <w:szCs w:val="20"/>
        </w:rPr>
        <w:t>-</w:t>
      </w:r>
      <w:r w:rsidRPr="002E1A10">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2E1A10" w:rsidRPr="002E1A10" w:rsidRDefault="002E1A10" w:rsidP="002E1A10">
      <w:pPr>
        <w:spacing w:before="0" w:beforeAutospacing="0" w:after="0" w:afterAutospacing="0"/>
        <w:ind w:firstLine="709"/>
        <w:rPr>
          <w:sz w:val="20"/>
          <w:szCs w:val="20"/>
        </w:rPr>
      </w:pPr>
      <w:r w:rsidRPr="002E1A10">
        <w:rPr>
          <w:sz w:val="20"/>
          <w:szCs w:val="20"/>
        </w:rPr>
        <w:lastRenderedPageBreak/>
        <w:t xml:space="preserve">- письменные задания выполняются обучающимися с использованием клавиатуры с азбукой Брайля, либо </w:t>
      </w:r>
      <w:proofErr w:type="spellStart"/>
      <w:r w:rsidRPr="002E1A10">
        <w:rPr>
          <w:sz w:val="20"/>
          <w:szCs w:val="20"/>
        </w:rPr>
        <w:t>надиктовываются</w:t>
      </w:r>
      <w:proofErr w:type="spellEnd"/>
      <w:r w:rsidRPr="002E1A10">
        <w:rPr>
          <w:sz w:val="20"/>
          <w:szCs w:val="20"/>
        </w:rPr>
        <w:t xml:space="preserve"> ассистенту;</w:t>
      </w:r>
    </w:p>
    <w:p w:rsidR="002E1A10" w:rsidRPr="002E1A10" w:rsidRDefault="002E1A10" w:rsidP="002E1A10">
      <w:pPr>
        <w:spacing w:before="0" w:beforeAutospacing="0" w:after="0" w:afterAutospacing="0"/>
        <w:ind w:firstLine="709"/>
        <w:rPr>
          <w:sz w:val="20"/>
          <w:szCs w:val="20"/>
        </w:rPr>
      </w:pPr>
      <w:r w:rsidRPr="002E1A10">
        <w:rPr>
          <w:sz w:val="20"/>
          <w:szCs w:val="20"/>
        </w:rPr>
        <w:t>б) для слабовидящих:</w:t>
      </w:r>
    </w:p>
    <w:p w:rsidR="002E1A10" w:rsidRPr="002E1A10" w:rsidRDefault="002E1A10" w:rsidP="002E1A10">
      <w:pPr>
        <w:spacing w:before="0" w:beforeAutospacing="0" w:after="0" w:afterAutospacing="0"/>
        <w:ind w:firstLine="709"/>
        <w:rPr>
          <w:sz w:val="20"/>
          <w:szCs w:val="20"/>
        </w:rPr>
      </w:pPr>
      <w:r w:rsidRPr="002E1A10">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2E1A10">
        <w:rPr>
          <w:sz w:val="20"/>
          <w:szCs w:val="20"/>
        </w:rPr>
        <w:t>Jaws</w:t>
      </w:r>
      <w:proofErr w:type="spellEnd"/>
      <w:r w:rsidRPr="002E1A10">
        <w:rPr>
          <w:sz w:val="20"/>
          <w:szCs w:val="20"/>
        </w:rPr>
        <w:t>;</w:t>
      </w:r>
    </w:p>
    <w:p w:rsidR="002E1A10" w:rsidRPr="002E1A10" w:rsidRDefault="002E1A10" w:rsidP="002E1A10">
      <w:pPr>
        <w:spacing w:before="0" w:beforeAutospacing="0" w:after="0" w:afterAutospacing="0"/>
        <w:ind w:firstLine="709"/>
        <w:rPr>
          <w:sz w:val="20"/>
          <w:szCs w:val="20"/>
        </w:rPr>
      </w:pPr>
      <w:r w:rsidRPr="002E1A10">
        <w:rPr>
          <w:sz w:val="20"/>
          <w:szCs w:val="20"/>
        </w:rPr>
        <w:t>- обеспечивается индивидуальное равномерное освещение не менее 300 люкс;</w:t>
      </w:r>
    </w:p>
    <w:p w:rsidR="002E1A10" w:rsidRPr="002E1A10" w:rsidRDefault="002E1A10" w:rsidP="002E1A10">
      <w:pPr>
        <w:spacing w:before="0" w:beforeAutospacing="0" w:after="0" w:afterAutospacing="0"/>
        <w:ind w:firstLine="709"/>
        <w:rPr>
          <w:sz w:val="20"/>
          <w:szCs w:val="20"/>
        </w:rPr>
      </w:pPr>
      <w:r w:rsidRPr="002E1A10">
        <w:rPr>
          <w:sz w:val="20"/>
          <w:szCs w:val="20"/>
        </w:rPr>
        <w:t xml:space="preserve">- при необходимости обучающимся предоставляется увеличивающее </w:t>
      </w:r>
      <w:proofErr w:type="spellStart"/>
      <w:r w:rsidRPr="002E1A10">
        <w:rPr>
          <w:sz w:val="20"/>
          <w:szCs w:val="20"/>
        </w:rPr>
        <w:t>устройство,допускается</w:t>
      </w:r>
      <w:proofErr w:type="spellEnd"/>
      <w:r w:rsidRPr="002E1A10">
        <w:rPr>
          <w:sz w:val="20"/>
          <w:szCs w:val="20"/>
        </w:rPr>
        <w:t xml:space="preserve"> использование увеличивающих устройств, имеющихся у обучающихся;</w:t>
      </w:r>
    </w:p>
    <w:p w:rsidR="002E1A10" w:rsidRPr="002E1A10" w:rsidRDefault="002E1A10" w:rsidP="002E1A10">
      <w:pPr>
        <w:spacing w:before="0" w:beforeAutospacing="0" w:after="0" w:afterAutospacing="0"/>
        <w:ind w:firstLine="709"/>
        <w:rPr>
          <w:sz w:val="20"/>
          <w:szCs w:val="20"/>
        </w:rPr>
      </w:pPr>
      <w:r w:rsidRPr="002E1A10">
        <w:rPr>
          <w:sz w:val="20"/>
          <w:szCs w:val="20"/>
        </w:rPr>
        <w:t>в) для глухих и слабослышащих, с тяжелыми нарушениями речи:</w:t>
      </w:r>
    </w:p>
    <w:p w:rsidR="002E1A10" w:rsidRPr="002E1A10" w:rsidRDefault="002E1A10" w:rsidP="002E1A10">
      <w:pPr>
        <w:spacing w:before="0" w:beforeAutospacing="0" w:after="0" w:afterAutospacing="0"/>
        <w:ind w:firstLine="709"/>
        <w:rPr>
          <w:sz w:val="20"/>
          <w:szCs w:val="20"/>
        </w:rPr>
      </w:pPr>
      <w:r w:rsidRPr="002E1A10">
        <w:rPr>
          <w:sz w:val="20"/>
          <w:szCs w:val="20"/>
        </w:rPr>
        <w:t>- имеется в наличии информационная система "Исток" для слабослышащих коллективного пользования;</w:t>
      </w:r>
    </w:p>
    <w:p w:rsidR="002E1A10" w:rsidRPr="002E1A10" w:rsidRDefault="002E1A10" w:rsidP="002E1A10">
      <w:pPr>
        <w:spacing w:before="0" w:beforeAutospacing="0" w:after="0" w:afterAutospacing="0"/>
        <w:ind w:firstLine="709"/>
        <w:rPr>
          <w:sz w:val="20"/>
          <w:szCs w:val="20"/>
        </w:rPr>
      </w:pPr>
      <w:r w:rsidRPr="002E1A10">
        <w:rPr>
          <w:sz w:val="20"/>
          <w:szCs w:val="20"/>
        </w:rPr>
        <w:t>- по их желанию испытания проводятся в электронной или письменной форме;</w:t>
      </w:r>
    </w:p>
    <w:p w:rsidR="002E1A10" w:rsidRPr="002E1A10" w:rsidRDefault="002E1A10" w:rsidP="002E1A10">
      <w:pPr>
        <w:spacing w:before="0" w:beforeAutospacing="0" w:after="0" w:afterAutospacing="0"/>
        <w:ind w:firstLine="709"/>
        <w:rPr>
          <w:sz w:val="20"/>
          <w:szCs w:val="20"/>
        </w:rPr>
      </w:pPr>
      <w:r w:rsidRPr="002E1A10">
        <w:rPr>
          <w:sz w:val="20"/>
          <w:szCs w:val="20"/>
        </w:rPr>
        <w:t>г) для лиц с нарушениями опорно-двигательного аппарата:</w:t>
      </w:r>
    </w:p>
    <w:p w:rsidR="002E1A10" w:rsidRPr="002E1A10" w:rsidRDefault="002E1A10" w:rsidP="002E1A10">
      <w:pPr>
        <w:spacing w:before="0" w:beforeAutospacing="0" w:after="0" w:afterAutospacing="0"/>
        <w:ind w:firstLine="709"/>
        <w:rPr>
          <w:sz w:val="20"/>
          <w:szCs w:val="20"/>
        </w:rPr>
      </w:pPr>
      <w:r w:rsidRPr="002E1A10">
        <w:rPr>
          <w:sz w:val="20"/>
          <w:szCs w:val="20"/>
        </w:rPr>
        <w:t xml:space="preserve">- тестовые и </w:t>
      </w:r>
      <w:proofErr w:type="spellStart"/>
      <w:r w:rsidRPr="002E1A10">
        <w:rPr>
          <w:sz w:val="20"/>
          <w:szCs w:val="20"/>
        </w:rPr>
        <w:t>тренинговые</w:t>
      </w:r>
      <w:proofErr w:type="spellEnd"/>
      <w:r w:rsidRPr="002E1A10">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2E1A10" w:rsidRPr="002E1A10" w:rsidRDefault="002E1A10" w:rsidP="002E1A10">
      <w:pPr>
        <w:spacing w:before="0" w:beforeAutospacing="0" w:after="0" w:afterAutospacing="0"/>
        <w:ind w:firstLine="709"/>
        <w:rPr>
          <w:sz w:val="20"/>
          <w:szCs w:val="20"/>
        </w:rPr>
      </w:pPr>
      <w:r w:rsidRPr="002E1A10">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2E1A10" w:rsidRPr="002E1A10" w:rsidRDefault="002E1A10" w:rsidP="002E1A10">
      <w:pPr>
        <w:spacing w:before="0" w:beforeAutospacing="0" w:after="0" w:afterAutospacing="0"/>
        <w:ind w:firstLine="709"/>
        <w:rPr>
          <w:sz w:val="20"/>
          <w:szCs w:val="20"/>
        </w:rPr>
      </w:pPr>
      <w:r w:rsidRPr="002E1A10">
        <w:rPr>
          <w:sz w:val="20"/>
          <w:szCs w:val="20"/>
        </w:rPr>
        <w:t>- по их желанию испытания проводятся в устной форме.</w:t>
      </w:r>
    </w:p>
    <w:p w:rsidR="00E670ED" w:rsidRDefault="002E1A10" w:rsidP="002E1A10">
      <w:pPr>
        <w:spacing w:before="0" w:beforeAutospacing="0" w:after="0" w:afterAutospacing="0"/>
        <w:ind w:firstLine="709"/>
        <w:rPr>
          <w:sz w:val="20"/>
          <w:szCs w:val="20"/>
        </w:rPr>
      </w:pPr>
      <w:r w:rsidRPr="002E1A10">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2E1A10" w:rsidRPr="00D52134" w:rsidRDefault="002E1A10" w:rsidP="002E1A10">
      <w:pPr>
        <w:spacing w:before="0" w:beforeAutospacing="0" w:after="0" w:afterAutospacing="0"/>
        <w:ind w:firstLine="709"/>
        <w:rPr>
          <w:b/>
          <w:sz w:val="20"/>
          <w:szCs w:val="20"/>
        </w:rPr>
      </w:pPr>
    </w:p>
    <w:p w:rsidR="00E670ED" w:rsidRPr="00D52134" w:rsidRDefault="00E670ED" w:rsidP="00E670ED">
      <w:pPr>
        <w:spacing w:before="0" w:beforeAutospacing="0" w:after="0" w:afterAutospacing="0"/>
        <w:ind w:firstLine="709"/>
        <w:rPr>
          <w:b/>
          <w:sz w:val="20"/>
          <w:szCs w:val="20"/>
        </w:rPr>
      </w:pPr>
      <w:r w:rsidRPr="00D52134">
        <w:rPr>
          <w:b/>
          <w:sz w:val="20"/>
          <w:szCs w:val="20"/>
        </w:rPr>
        <w:t xml:space="preserve">6.4 Методические рекомендации по самостоятельной работе студентов </w:t>
      </w:r>
    </w:p>
    <w:p w:rsidR="00E670ED" w:rsidRPr="00D52134" w:rsidRDefault="00E670ED" w:rsidP="00E670ED">
      <w:pPr>
        <w:shd w:val="clear" w:color="auto" w:fill="FFFFFF"/>
        <w:spacing w:before="0" w:beforeAutospacing="0" w:after="0" w:afterAutospacing="0"/>
        <w:ind w:firstLine="709"/>
        <w:jc w:val="both"/>
        <w:rPr>
          <w:sz w:val="20"/>
          <w:szCs w:val="20"/>
        </w:rPr>
      </w:pPr>
      <w:r w:rsidRPr="00D52134">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E670ED" w:rsidRPr="00D52134" w:rsidRDefault="00E670ED" w:rsidP="00E670ED">
      <w:pPr>
        <w:shd w:val="clear" w:color="auto" w:fill="FFFFFF"/>
        <w:spacing w:before="0" w:beforeAutospacing="0" w:after="0" w:afterAutospacing="0"/>
        <w:ind w:firstLine="709"/>
        <w:jc w:val="both"/>
        <w:rPr>
          <w:sz w:val="20"/>
          <w:szCs w:val="20"/>
        </w:rPr>
      </w:pPr>
      <w:r w:rsidRPr="00D52134">
        <w:rPr>
          <w:sz w:val="20"/>
          <w:szCs w:val="20"/>
        </w:rPr>
        <w:t>Реализация поставленной цели предполагает решение следующих задач:</w:t>
      </w:r>
    </w:p>
    <w:p w:rsidR="00E670ED" w:rsidRPr="00D52134" w:rsidRDefault="00E670ED" w:rsidP="00E670ED">
      <w:pPr>
        <w:shd w:val="clear" w:color="auto" w:fill="FFFFFF"/>
        <w:tabs>
          <w:tab w:val="left" w:pos="893"/>
        </w:tabs>
        <w:spacing w:before="0" w:beforeAutospacing="0" w:after="0" w:afterAutospacing="0"/>
        <w:ind w:firstLine="709"/>
        <w:jc w:val="both"/>
        <w:rPr>
          <w:sz w:val="20"/>
          <w:szCs w:val="20"/>
        </w:rPr>
      </w:pPr>
      <w:r w:rsidRPr="00D52134">
        <w:rPr>
          <w:sz w:val="20"/>
          <w:szCs w:val="20"/>
        </w:rPr>
        <w:t>-</w:t>
      </w:r>
      <w:r w:rsidRPr="00D52134">
        <w:rPr>
          <w:sz w:val="20"/>
          <w:szCs w:val="20"/>
        </w:rPr>
        <w:tab/>
        <w:t>качественное освоение теоретического материала по изучаемой дисциплине, углубление</w:t>
      </w:r>
      <w:r w:rsidRPr="00D52134">
        <w:rPr>
          <w:sz w:val="20"/>
          <w:szCs w:val="20"/>
        </w:rPr>
        <w:br/>
        <w:t xml:space="preserve">и расширение теоретических знаний с целью их применения на уровне </w:t>
      </w:r>
      <w:proofErr w:type="spellStart"/>
      <w:r w:rsidRPr="00D52134">
        <w:rPr>
          <w:sz w:val="20"/>
          <w:szCs w:val="20"/>
        </w:rPr>
        <w:t>межпредметных</w:t>
      </w:r>
      <w:proofErr w:type="spellEnd"/>
      <w:r w:rsidRPr="00D52134">
        <w:rPr>
          <w:sz w:val="20"/>
          <w:szCs w:val="20"/>
        </w:rPr>
        <w:t xml:space="preserve"> связей;</w:t>
      </w:r>
    </w:p>
    <w:p w:rsidR="00E670ED" w:rsidRPr="00D52134" w:rsidRDefault="00E670ED" w:rsidP="00E670ED">
      <w:pPr>
        <w:shd w:val="clear" w:color="auto" w:fill="FFFFFF"/>
        <w:tabs>
          <w:tab w:val="left" w:pos="984"/>
        </w:tabs>
        <w:spacing w:before="0" w:beforeAutospacing="0" w:after="0" w:afterAutospacing="0"/>
        <w:ind w:firstLine="709"/>
        <w:jc w:val="both"/>
        <w:rPr>
          <w:sz w:val="20"/>
          <w:szCs w:val="20"/>
        </w:rPr>
      </w:pPr>
      <w:r w:rsidRPr="00D52134">
        <w:rPr>
          <w:sz w:val="20"/>
          <w:szCs w:val="20"/>
        </w:rPr>
        <w:t>-</w:t>
      </w:r>
      <w:r w:rsidRPr="00D52134">
        <w:rPr>
          <w:sz w:val="20"/>
          <w:szCs w:val="20"/>
        </w:rPr>
        <w:tab/>
        <w:t>систематизация    и    закрепление    полученных    теоретических    знаний    и    практических навыков;</w:t>
      </w:r>
    </w:p>
    <w:p w:rsidR="00E670ED" w:rsidRPr="00D52134" w:rsidRDefault="00E670ED" w:rsidP="00E670ED">
      <w:pPr>
        <w:shd w:val="clear" w:color="auto" w:fill="FFFFFF"/>
        <w:tabs>
          <w:tab w:val="left" w:pos="907"/>
        </w:tabs>
        <w:spacing w:before="0" w:beforeAutospacing="0" w:after="0" w:afterAutospacing="0"/>
        <w:ind w:firstLine="709"/>
        <w:jc w:val="both"/>
        <w:rPr>
          <w:sz w:val="20"/>
          <w:szCs w:val="20"/>
        </w:rPr>
      </w:pPr>
      <w:r w:rsidRPr="00D52134">
        <w:rPr>
          <w:sz w:val="20"/>
          <w:szCs w:val="20"/>
        </w:rPr>
        <w:t>-</w:t>
      </w:r>
      <w:r w:rsidRPr="00D52134">
        <w:rPr>
          <w:sz w:val="20"/>
          <w:szCs w:val="20"/>
        </w:rPr>
        <w:tab/>
        <w:t>формирование умений по поиску и использованию нормативной, правовой, справочной</w:t>
      </w:r>
      <w:r w:rsidRPr="00D52134">
        <w:rPr>
          <w:sz w:val="20"/>
          <w:szCs w:val="20"/>
        </w:rPr>
        <w:br/>
        <w:t>и специальной литературы, а также других источников информации;</w:t>
      </w:r>
    </w:p>
    <w:p w:rsidR="00E670ED" w:rsidRPr="00D52134" w:rsidRDefault="00E670ED" w:rsidP="00E670ED">
      <w:pPr>
        <w:shd w:val="clear" w:color="auto" w:fill="FFFFFF"/>
        <w:tabs>
          <w:tab w:val="left" w:pos="1037"/>
        </w:tabs>
        <w:spacing w:before="0" w:beforeAutospacing="0" w:after="0" w:afterAutospacing="0"/>
        <w:ind w:firstLine="709"/>
        <w:jc w:val="both"/>
        <w:rPr>
          <w:sz w:val="20"/>
          <w:szCs w:val="20"/>
        </w:rPr>
      </w:pPr>
      <w:r w:rsidRPr="00D52134">
        <w:rPr>
          <w:sz w:val="20"/>
          <w:szCs w:val="20"/>
        </w:rPr>
        <w:t>-</w:t>
      </w:r>
      <w:r w:rsidRPr="00D52134">
        <w:rPr>
          <w:sz w:val="20"/>
          <w:szCs w:val="20"/>
        </w:rPr>
        <w:tab/>
        <w:t>развитие     познавательных      спос</w:t>
      </w:r>
      <w:r w:rsidR="003E4758">
        <w:rPr>
          <w:sz w:val="20"/>
          <w:szCs w:val="20"/>
        </w:rPr>
        <w:t xml:space="preserve">обностей     и     активности, </w:t>
      </w:r>
      <w:r w:rsidRPr="00D52134">
        <w:rPr>
          <w:sz w:val="20"/>
          <w:szCs w:val="20"/>
        </w:rPr>
        <w:t>творческой     инициативы, самостоятельности, ответственности и организованности;</w:t>
      </w:r>
    </w:p>
    <w:p w:rsidR="00E670ED" w:rsidRPr="00D52134" w:rsidRDefault="00E670ED" w:rsidP="00E670ED">
      <w:pPr>
        <w:shd w:val="clear" w:color="auto" w:fill="FFFFFF"/>
        <w:tabs>
          <w:tab w:val="left" w:pos="1090"/>
        </w:tabs>
        <w:spacing w:before="0" w:beforeAutospacing="0" w:after="0" w:afterAutospacing="0"/>
        <w:ind w:firstLine="709"/>
        <w:jc w:val="both"/>
        <w:rPr>
          <w:sz w:val="20"/>
          <w:szCs w:val="20"/>
        </w:rPr>
      </w:pPr>
      <w:r w:rsidRPr="00D52134">
        <w:rPr>
          <w:sz w:val="20"/>
          <w:szCs w:val="20"/>
        </w:rPr>
        <w:t>-</w:t>
      </w:r>
      <w:r w:rsidRPr="00D52134">
        <w:rPr>
          <w:sz w:val="20"/>
          <w:szCs w:val="20"/>
        </w:rPr>
        <w:tab/>
        <w:t>формирование       самостоятельности       мышления,       способностей       к       саморазвитию,</w:t>
      </w:r>
      <w:r w:rsidRPr="00D52134">
        <w:rPr>
          <w:sz w:val="20"/>
          <w:szCs w:val="20"/>
        </w:rPr>
        <w:br/>
        <w:t>самообразованию, самосовершенствованию и самореализации;</w:t>
      </w:r>
    </w:p>
    <w:p w:rsidR="00E670ED" w:rsidRPr="00D52134" w:rsidRDefault="00E670ED" w:rsidP="00E670ED">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D52134">
        <w:rPr>
          <w:sz w:val="20"/>
          <w:szCs w:val="20"/>
        </w:rPr>
        <w:t>развитие научно-исследовательских навыков;</w:t>
      </w:r>
    </w:p>
    <w:p w:rsidR="00E670ED" w:rsidRPr="00D52134" w:rsidRDefault="00E670ED" w:rsidP="00E670ED">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D52134">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E670ED" w:rsidRPr="00D52134" w:rsidRDefault="00E670ED" w:rsidP="00E670ED">
      <w:pPr>
        <w:shd w:val="clear" w:color="auto" w:fill="FFFFFF"/>
        <w:spacing w:before="0" w:beforeAutospacing="0" w:after="0" w:afterAutospacing="0"/>
        <w:ind w:firstLine="709"/>
        <w:jc w:val="both"/>
        <w:rPr>
          <w:sz w:val="20"/>
          <w:szCs w:val="20"/>
        </w:rPr>
      </w:pPr>
      <w:r w:rsidRPr="00D52134">
        <w:rPr>
          <w:sz w:val="20"/>
          <w:szCs w:val="20"/>
        </w:rPr>
        <w:t>Самостоятельная работа является неотъемлемой частью образовательного процесса.</w:t>
      </w:r>
    </w:p>
    <w:p w:rsidR="00E670ED" w:rsidRPr="00D52134" w:rsidRDefault="00E670ED" w:rsidP="00E670ED">
      <w:pPr>
        <w:shd w:val="clear" w:color="auto" w:fill="FFFFFF"/>
        <w:spacing w:before="0" w:beforeAutospacing="0" w:after="0" w:afterAutospacing="0"/>
        <w:ind w:firstLine="709"/>
        <w:jc w:val="both"/>
        <w:rPr>
          <w:sz w:val="20"/>
          <w:szCs w:val="20"/>
        </w:rPr>
      </w:pPr>
      <w:r w:rsidRPr="00D52134">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E670ED" w:rsidRPr="00D52134" w:rsidRDefault="00E670ED" w:rsidP="00E670ED">
      <w:pPr>
        <w:shd w:val="clear" w:color="auto" w:fill="FFFFFF"/>
        <w:spacing w:before="0" w:beforeAutospacing="0" w:after="0" w:afterAutospacing="0"/>
        <w:ind w:firstLine="709"/>
        <w:jc w:val="both"/>
        <w:rPr>
          <w:sz w:val="20"/>
          <w:szCs w:val="20"/>
        </w:rPr>
      </w:pPr>
      <w:r w:rsidRPr="00D52134">
        <w:rPr>
          <w:sz w:val="20"/>
          <w:szCs w:val="20"/>
        </w:rPr>
        <w:t>Самостоятельная работа должна:</w:t>
      </w:r>
    </w:p>
    <w:p w:rsidR="00E670ED" w:rsidRPr="00D52134" w:rsidRDefault="00E670ED" w:rsidP="00E670ED">
      <w:pPr>
        <w:shd w:val="clear" w:color="auto" w:fill="FFFFFF"/>
        <w:tabs>
          <w:tab w:val="left" w:pos="907"/>
        </w:tabs>
        <w:spacing w:before="0" w:beforeAutospacing="0" w:after="0" w:afterAutospacing="0"/>
        <w:ind w:firstLine="709"/>
        <w:jc w:val="both"/>
        <w:rPr>
          <w:sz w:val="20"/>
          <w:szCs w:val="20"/>
        </w:rPr>
      </w:pPr>
      <w:r w:rsidRPr="00D52134">
        <w:rPr>
          <w:sz w:val="20"/>
          <w:szCs w:val="20"/>
        </w:rPr>
        <w:t>-</w:t>
      </w:r>
      <w:r w:rsidRPr="00D52134">
        <w:rPr>
          <w:sz w:val="20"/>
          <w:szCs w:val="20"/>
        </w:rPr>
        <w:tab/>
        <w:t>быть выполнена индивидуально (или являться частью коллективной работы). В случае,</w:t>
      </w:r>
      <w:r w:rsidRPr="00D52134">
        <w:rPr>
          <w:sz w:val="20"/>
          <w:szCs w:val="20"/>
        </w:rPr>
        <w:br/>
        <w:t>когда СР подготовлена в порядке выполнения группового задания, в работе делается</w:t>
      </w:r>
      <w:r w:rsidRPr="00D52134">
        <w:rPr>
          <w:sz w:val="20"/>
          <w:szCs w:val="20"/>
        </w:rPr>
        <w:br/>
        <w:t>соответствующая оговорка;</w:t>
      </w:r>
    </w:p>
    <w:p w:rsidR="00E670ED" w:rsidRPr="00D52134" w:rsidRDefault="00E670ED" w:rsidP="00E670ED">
      <w:pPr>
        <w:shd w:val="clear" w:color="auto" w:fill="FFFFFF"/>
        <w:tabs>
          <w:tab w:val="left" w:pos="1085"/>
        </w:tabs>
        <w:spacing w:before="0" w:beforeAutospacing="0" w:after="0" w:afterAutospacing="0"/>
        <w:ind w:firstLine="709"/>
        <w:jc w:val="both"/>
        <w:rPr>
          <w:sz w:val="20"/>
          <w:szCs w:val="20"/>
        </w:rPr>
      </w:pPr>
      <w:r w:rsidRPr="00D52134">
        <w:rPr>
          <w:sz w:val="20"/>
          <w:szCs w:val="20"/>
        </w:rPr>
        <w:t>-</w:t>
      </w:r>
      <w:r w:rsidRPr="00D52134">
        <w:rPr>
          <w:sz w:val="20"/>
          <w:szCs w:val="20"/>
        </w:rPr>
        <w:tab/>
        <w:t>представлять собой законченную разработку (этап разработки), в которой</w:t>
      </w:r>
      <w:r w:rsidRPr="00D52134">
        <w:rPr>
          <w:sz w:val="20"/>
          <w:szCs w:val="20"/>
        </w:rPr>
        <w:br/>
        <w:t>анализируются актуальные проблемы по определенной теме и ее отдельных аспектов;</w:t>
      </w:r>
    </w:p>
    <w:p w:rsidR="00E670ED" w:rsidRPr="00D52134" w:rsidRDefault="00E670ED" w:rsidP="00E670ED">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D52134">
        <w:rPr>
          <w:sz w:val="20"/>
          <w:szCs w:val="20"/>
        </w:rPr>
        <w:t>отражать необходимую и достаточную компетентность автора;</w:t>
      </w:r>
    </w:p>
    <w:p w:rsidR="00E670ED" w:rsidRPr="00D52134" w:rsidRDefault="00E670ED" w:rsidP="00E670ED">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D52134">
        <w:rPr>
          <w:sz w:val="20"/>
          <w:szCs w:val="20"/>
        </w:rPr>
        <w:t>иметь учебную, научную и/или практическую направленность;</w:t>
      </w:r>
    </w:p>
    <w:p w:rsidR="00E670ED" w:rsidRPr="00D52134" w:rsidRDefault="00E670ED" w:rsidP="00E670ED">
      <w:pPr>
        <w:shd w:val="clear" w:color="auto" w:fill="FFFFFF"/>
        <w:tabs>
          <w:tab w:val="left" w:pos="970"/>
        </w:tabs>
        <w:spacing w:before="0" w:beforeAutospacing="0" w:after="0" w:afterAutospacing="0"/>
        <w:ind w:firstLine="709"/>
        <w:jc w:val="both"/>
        <w:rPr>
          <w:sz w:val="20"/>
          <w:szCs w:val="20"/>
        </w:rPr>
      </w:pPr>
      <w:r w:rsidRPr="00D52134">
        <w:rPr>
          <w:sz w:val="20"/>
          <w:szCs w:val="20"/>
        </w:rPr>
        <w:t>-</w:t>
      </w:r>
      <w:r w:rsidRPr="00D52134">
        <w:rPr>
          <w:sz w:val="20"/>
          <w:szCs w:val="20"/>
        </w:rPr>
        <w:tab/>
        <w:t>быть оформлена структурно и в логической последовательности: титульный лист,</w:t>
      </w:r>
      <w:r w:rsidRPr="00D52134">
        <w:rPr>
          <w:sz w:val="20"/>
          <w:szCs w:val="20"/>
        </w:rPr>
        <w:br/>
        <w:t>оглавление, основная часть, заключение, выводы, список литературы, приложения,</w:t>
      </w:r>
    </w:p>
    <w:p w:rsidR="00E670ED" w:rsidRPr="00D52134" w:rsidRDefault="00E670ED" w:rsidP="00E670ED">
      <w:pPr>
        <w:shd w:val="clear" w:color="auto" w:fill="FFFFFF"/>
        <w:tabs>
          <w:tab w:val="left" w:pos="1109"/>
        </w:tabs>
        <w:spacing w:before="0" w:beforeAutospacing="0" w:after="0" w:afterAutospacing="0"/>
        <w:ind w:firstLine="709"/>
        <w:jc w:val="both"/>
        <w:rPr>
          <w:sz w:val="20"/>
          <w:szCs w:val="20"/>
        </w:rPr>
      </w:pPr>
      <w:r w:rsidRPr="00D52134">
        <w:rPr>
          <w:sz w:val="20"/>
          <w:szCs w:val="20"/>
        </w:rPr>
        <w:t>-</w:t>
      </w:r>
      <w:r w:rsidRPr="00D52134">
        <w:rPr>
          <w:sz w:val="20"/>
          <w:szCs w:val="20"/>
        </w:rPr>
        <w:tab/>
        <w:t>содержать краткие и четкие формулировки, убедительную аргументацию,</w:t>
      </w:r>
      <w:r w:rsidRPr="00D52134">
        <w:rPr>
          <w:sz w:val="20"/>
          <w:szCs w:val="20"/>
        </w:rPr>
        <w:br/>
        <w:t>доказательность и обоснованность выводов;</w:t>
      </w:r>
    </w:p>
    <w:p w:rsidR="00E670ED" w:rsidRPr="00D52134" w:rsidRDefault="00E670ED" w:rsidP="00E670ED">
      <w:pPr>
        <w:shd w:val="clear" w:color="auto" w:fill="FFFFFF"/>
        <w:tabs>
          <w:tab w:val="left" w:pos="984"/>
          <w:tab w:val="left" w:pos="5770"/>
        </w:tabs>
        <w:spacing w:before="0" w:beforeAutospacing="0" w:after="0" w:afterAutospacing="0"/>
        <w:ind w:firstLine="709"/>
        <w:jc w:val="both"/>
        <w:rPr>
          <w:sz w:val="20"/>
          <w:szCs w:val="20"/>
        </w:rPr>
      </w:pPr>
      <w:r w:rsidRPr="00D52134">
        <w:rPr>
          <w:sz w:val="20"/>
          <w:szCs w:val="20"/>
        </w:rPr>
        <w:t>-</w:t>
      </w:r>
      <w:r w:rsidRPr="00D52134">
        <w:rPr>
          <w:sz w:val="20"/>
          <w:szCs w:val="20"/>
        </w:rPr>
        <w:tab/>
        <w:t>соответствовать этическим нормам (правила цитирования и парафраз; ссылки на</w:t>
      </w:r>
      <w:r w:rsidRPr="00D52134">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E670ED" w:rsidRPr="00D52134" w:rsidRDefault="00E670ED" w:rsidP="00E670ED">
      <w:pPr>
        <w:shd w:val="clear" w:color="auto" w:fill="FFFFFF"/>
        <w:tabs>
          <w:tab w:val="left" w:pos="984"/>
          <w:tab w:val="left" w:pos="5770"/>
        </w:tabs>
        <w:spacing w:before="0" w:beforeAutospacing="0" w:after="0" w:afterAutospacing="0"/>
        <w:ind w:firstLine="709"/>
        <w:jc w:val="both"/>
        <w:rPr>
          <w:sz w:val="20"/>
          <w:szCs w:val="20"/>
        </w:rPr>
      </w:pPr>
    </w:p>
    <w:p w:rsidR="00E670ED" w:rsidRPr="003E4758" w:rsidRDefault="00C32124" w:rsidP="00E670ED">
      <w:pPr>
        <w:pStyle w:val="1c"/>
        <w:tabs>
          <w:tab w:val="right" w:leader="dot" w:pos="9600"/>
        </w:tabs>
        <w:spacing w:before="0" w:beforeAutospacing="0" w:after="0" w:afterAutospacing="0"/>
        <w:ind w:left="0" w:firstLine="567"/>
        <w:rPr>
          <w:b/>
          <w:sz w:val="20"/>
        </w:rPr>
      </w:pPr>
      <w:r>
        <w:rPr>
          <w:b/>
          <w:sz w:val="20"/>
        </w:rPr>
        <w:t>7</w:t>
      </w:r>
      <w:r w:rsidR="00E670ED" w:rsidRPr="003E4758">
        <w:rPr>
          <w:b/>
          <w:sz w:val="20"/>
        </w:rPr>
        <w:t>. Учебно-методическое и информационное обеспечение дисциплины</w:t>
      </w:r>
    </w:p>
    <w:p w:rsidR="00E670ED" w:rsidRPr="00D52134" w:rsidRDefault="00C32124" w:rsidP="00E670ED">
      <w:pPr>
        <w:spacing w:before="0" w:beforeAutospacing="0" w:after="0" w:afterAutospacing="0"/>
        <w:ind w:firstLine="567"/>
        <w:rPr>
          <w:b/>
          <w:sz w:val="20"/>
          <w:szCs w:val="20"/>
        </w:rPr>
      </w:pPr>
      <w:r>
        <w:rPr>
          <w:b/>
          <w:sz w:val="20"/>
          <w:szCs w:val="20"/>
        </w:rPr>
        <w:t>7</w:t>
      </w:r>
      <w:r w:rsidR="00E670ED" w:rsidRPr="00D52134">
        <w:rPr>
          <w:b/>
          <w:sz w:val="20"/>
          <w:szCs w:val="20"/>
        </w:rPr>
        <w:t xml:space="preserve">.1. Рекомендуемая литература </w:t>
      </w:r>
    </w:p>
    <w:p w:rsidR="00E670ED" w:rsidRPr="00D52134" w:rsidRDefault="00E670ED" w:rsidP="00E670ED">
      <w:pPr>
        <w:tabs>
          <w:tab w:val="left" w:pos="720"/>
          <w:tab w:val="left" w:pos="1080"/>
        </w:tabs>
        <w:suppressAutoHyphens/>
        <w:spacing w:before="0" w:beforeAutospacing="0" w:after="0" w:afterAutospacing="0"/>
        <w:ind w:firstLine="709"/>
        <w:rPr>
          <w:b/>
          <w:sz w:val="20"/>
          <w:szCs w:val="20"/>
        </w:rPr>
      </w:pPr>
      <w:r w:rsidRPr="00D52134">
        <w:rPr>
          <w:b/>
          <w:sz w:val="20"/>
          <w:szCs w:val="20"/>
        </w:rPr>
        <w:lastRenderedPageBreak/>
        <w:t>Международные правовые акты</w:t>
      </w:r>
    </w:p>
    <w:p w:rsidR="00E670ED" w:rsidRPr="00D52134" w:rsidRDefault="00E670ED" w:rsidP="00E670ED">
      <w:pPr>
        <w:numPr>
          <w:ilvl w:val="0"/>
          <w:numId w:val="78"/>
        </w:numPr>
        <w:tabs>
          <w:tab w:val="left" w:pos="720"/>
          <w:tab w:val="left" w:pos="1080"/>
          <w:tab w:val="left" w:pos="1155"/>
        </w:tabs>
        <w:suppressAutoHyphens/>
        <w:spacing w:before="0" w:beforeAutospacing="0" w:after="0" w:afterAutospacing="0"/>
        <w:ind w:left="0" w:firstLine="709"/>
        <w:jc w:val="both"/>
        <w:rPr>
          <w:sz w:val="20"/>
          <w:szCs w:val="20"/>
        </w:rPr>
      </w:pPr>
      <w:r w:rsidRPr="00D52134">
        <w:rPr>
          <w:sz w:val="20"/>
          <w:szCs w:val="20"/>
        </w:rPr>
        <w:t xml:space="preserve">Всеобщая Декларация прав человека [Текст] : (10 декабря </w:t>
      </w:r>
      <w:smartTag w:uri="urn:schemas-microsoft-com:office:smarttags" w:element="metricconverter">
        <w:smartTagPr>
          <w:attr w:name="ProductID" w:val="1948 г"/>
        </w:smartTagPr>
        <w:r w:rsidRPr="00D52134">
          <w:rPr>
            <w:sz w:val="20"/>
            <w:szCs w:val="20"/>
          </w:rPr>
          <w:t>1948 г</w:t>
        </w:r>
      </w:smartTag>
      <w:r w:rsidRPr="00D52134">
        <w:rPr>
          <w:sz w:val="20"/>
          <w:szCs w:val="20"/>
        </w:rPr>
        <w:t>.) // Российская газета. – 1998. - 10 дек.</w:t>
      </w:r>
    </w:p>
    <w:p w:rsidR="00E670ED" w:rsidRPr="00D52134" w:rsidRDefault="00E670ED" w:rsidP="00E670ED">
      <w:pPr>
        <w:numPr>
          <w:ilvl w:val="0"/>
          <w:numId w:val="78"/>
        </w:numPr>
        <w:tabs>
          <w:tab w:val="left" w:pos="720"/>
          <w:tab w:val="left" w:pos="1080"/>
          <w:tab w:val="left" w:pos="1155"/>
        </w:tabs>
        <w:suppressAutoHyphens/>
        <w:spacing w:before="0" w:beforeAutospacing="0" w:after="0" w:afterAutospacing="0"/>
        <w:ind w:left="0" w:firstLine="709"/>
        <w:jc w:val="both"/>
        <w:rPr>
          <w:sz w:val="20"/>
          <w:szCs w:val="20"/>
        </w:rPr>
      </w:pPr>
      <w:r w:rsidRPr="00D52134">
        <w:rPr>
          <w:sz w:val="20"/>
          <w:szCs w:val="20"/>
        </w:rPr>
        <w:t xml:space="preserve">Международный пакт о гражданских и политических правах [Текст] : (16 декабря </w:t>
      </w:r>
      <w:smartTag w:uri="urn:schemas-microsoft-com:office:smarttags" w:element="metricconverter">
        <w:smartTagPr>
          <w:attr w:name="ProductID" w:val="1966 г"/>
        </w:smartTagPr>
        <w:r w:rsidRPr="00D52134">
          <w:rPr>
            <w:sz w:val="20"/>
            <w:szCs w:val="20"/>
          </w:rPr>
          <w:t>1966 г</w:t>
        </w:r>
      </w:smartTag>
      <w:r w:rsidRPr="00D52134">
        <w:rPr>
          <w:sz w:val="20"/>
          <w:szCs w:val="20"/>
        </w:rPr>
        <w:t>.) // Бюллетень Верховного Суда РФ. – 1994. – № 12.</w:t>
      </w:r>
    </w:p>
    <w:p w:rsidR="00E670ED" w:rsidRPr="00D52134" w:rsidRDefault="00E670ED" w:rsidP="00E670ED">
      <w:pPr>
        <w:numPr>
          <w:ilvl w:val="0"/>
          <w:numId w:val="78"/>
        </w:numPr>
        <w:tabs>
          <w:tab w:val="left" w:pos="720"/>
          <w:tab w:val="left" w:pos="1080"/>
          <w:tab w:val="left" w:pos="1155"/>
        </w:tabs>
        <w:suppressAutoHyphens/>
        <w:spacing w:before="0" w:beforeAutospacing="0" w:after="0" w:afterAutospacing="0"/>
        <w:ind w:left="0" w:firstLine="709"/>
        <w:jc w:val="both"/>
        <w:rPr>
          <w:sz w:val="20"/>
          <w:szCs w:val="20"/>
        </w:rPr>
      </w:pPr>
      <w:r w:rsidRPr="00D52134">
        <w:rPr>
          <w:sz w:val="20"/>
          <w:szCs w:val="20"/>
        </w:rPr>
        <w:t xml:space="preserve">Международная конвенция по борьбе с подделкой денежных знаков [Текст] : </w:t>
      </w:r>
      <w:r w:rsidRPr="00D52134">
        <w:rPr>
          <w:sz w:val="20"/>
          <w:szCs w:val="20"/>
        </w:rPr>
        <w:br/>
        <w:t xml:space="preserve">(3 мая </w:t>
      </w:r>
      <w:smartTag w:uri="urn:schemas-microsoft-com:office:smarttags" w:element="metricconverter">
        <w:smartTagPr>
          <w:attr w:name="ProductID" w:val="1931 г"/>
        </w:smartTagPr>
        <w:r w:rsidRPr="00D52134">
          <w:rPr>
            <w:sz w:val="20"/>
            <w:szCs w:val="20"/>
          </w:rPr>
          <w:t>1931 г</w:t>
        </w:r>
      </w:smartTag>
      <w:r w:rsidRPr="00D52134">
        <w:rPr>
          <w:sz w:val="20"/>
          <w:szCs w:val="20"/>
        </w:rPr>
        <w:t xml:space="preserve">.) // Сборник действующих договоров, соглашений и конвенций, заключенных СССР с иностранными государствами. </w:t>
      </w:r>
      <w:proofErr w:type="spellStart"/>
      <w:r w:rsidRPr="00D52134">
        <w:rPr>
          <w:sz w:val="20"/>
          <w:szCs w:val="20"/>
        </w:rPr>
        <w:t>Вып</w:t>
      </w:r>
      <w:proofErr w:type="spellEnd"/>
      <w:r w:rsidRPr="00D52134">
        <w:rPr>
          <w:sz w:val="20"/>
          <w:szCs w:val="20"/>
        </w:rPr>
        <w:t>.</w:t>
      </w:r>
      <w:r w:rsidRPr="00D52134">
        <w:rPr>
          <w:sz w:val="20"/>
          <w:szCs w:val="20"/>
          <w:lang w:val="en-US"/>
        </w:rPr>
        <w:t>VII</w:t>
      </w:r>
      <w:r w:rsidRPr="00D52134">
        <w:rPr>
          <w:sz w:val="20"/>
          <w:szCs w:val="20"/>
        </w:rPr>
        <w:t>. – М., 1933. С. 40-53.</w:t>
      </w:r>
    </w:p>
    <w:p w:rsidR="00E670ED" w:rsidRPr="00D52134" w:rsidRDefault="00E670ED" w:rsidP="00E670ED">
      <w:pPr>
        <w:numPr>
          <w:ilvl w:val="0"/>
          <w:numId w:val="78"/>
        </w:numPr>
        <w:tabs>
          <w:tab w:val="left" w:pos="720"/>
          <w:tab w:val="left" w:pos="1080"/>
          <w:tab w:val="left" w:pos="1155"/>
        </w:tabs>
        <w:suppressAutoHyphens/>
        <w:spacing w:before="0" w:beforeAutospacing="0" w:after="0" w:afterAutospacing="0"/>
        <w:ind w:left="0" w:firstLine="709"/>
        <w:jc w:val="both"/>
        <w:rPr>
          <w:sz w:val="20"/>
          <w:szCs w:val="20"/>
        </w:rPr>
      </w:pPr>
      <w:r w:rsidRPr="00D52134">
        <w:rPr>
          <w:sz w:val="20"/>
          <w:szCs w:val="20"/>
        </w:rPr>
        <w:t xml:space="preserve">Европейская конвенция по предупреждению пыток и бесчеловечного или унижающего достоинство обращения или наказания [Текст] : (26 ноября </w:t>
      </w:r>
      <w:smartTag w:uri="urn:schemas-microsoft-com:office:smarttags" w:element="metricconverter">
        <w:smartTagPr>
          <w:attr w:name="ProductID" w:val="1987 г"/>
        </w:smartTagPr>
        <w:r w:rsidRPr="00D52134">
          <w:rPr>
            <w:sz w:val="20"/>
            <w:szCs w:val="20"/>
          </w:rPr>
          <w:t>1987 г</w:t>
        </w:r>
      </w:smartTag>
      <w:r w:rsidRPr="00D52134">
        <w:rPr>
          <w:sz w:val="20"/>
          <w:szCs w:val="20"/>
        </w:rPr>
        <w:t xml:space="preserve">.) </w:t>
      </w:r>
      <w:r w:rsidRPr="00D52134">
        <w:rPr>
          <w:sz w:val="20"/>
          <w:szCs w:val="20"/>
        </w:rPr>
        <w:br/>
        <w:t>// Российская газета. – 1995. – 5 апр.</w:t>
      </w:r>
    </w:p>
    <w:p w:rsidR="00E670ED" w:rsidRPr="00D52134" w:rsidRDefault="00E670ED" w:rsidP="00E670ED">
      <w:pPr>
        <w:numPr>
          <w:ilvl w:val="0"/>
          <w:numId w:val="78"/>
        </w:numPr>
        <w:tabs>
          <w:tab w:val="left" w:pos="720"/>
          <w:tab w:val="left" w:pos="1080"/>
          <w:tab w:val="left" w:pos="1155"/>
        </w:tabs>
        <w:suppressAutoHyphens/>
        <w:spacing w:before="0" w:beforeAutospacing="0" w:after="0" w:afterAutospacing="0"/>
        <w:ind w:left="0" w:firstLine="709"/>
        <w:jc w:val="both"/>
        <w:rPr>
          <w:sz w:val="20"/>
          <w:szCs w:val="20"/>
        </w:rPr>
      </w:pPr>
      <w:r w:rsidRPr="00D52134">
        <w:rPr>
          <w:sz w:val="20"/>
          <w:szCs w:val="20"/>
        </w:rPr>
        <w:t xml:space="preserve">Европейская конвенция о защите прав человека и основных свобод [Текст] : </w:t>
      </w:r>
      <w:r w:rsidRPr="00D52134">
        <w:rPr>
          <w:sz w:val="20"/>
          <w:szCs w:val="20"/>
        </w:rPr>
        <w:br/>
        <w:t xml:space="preserve">(6 ноября </w:t>
      </w:r>
      <w:smartTag w:uri="urn:schemas-microsoft-com:office:smarttags" w:element="metricconverter">
        <w:smartTagPr>
          <w:attr w:name="ProductID" w:val="1990 г"/>
        </w:smartTagPr>
        <w:r w:rsidRPr="00D52134">
          <w:rPr>
            <w:sz w:val="20"/>
            <w:szCs w:val="20"/>
          </w:rPr>
          <w:t>1990 г</w:t>
        </w:r>
      </w:smartTag>
      <w:r w:rsidRPr="00D52134">
        <w:rPr>
          <w:sz w:val="20"/>
          <w:szCs w:val="20"/>
        </w:rPr>
        <w:t>.) // Российская газета. – 1995. – 5 апр.</w:t>
      </w:r>
    </w:p>
    <w:p w:rsidR="00E670ED" w:rsidRPr="00D52134" w:rsidRDefault="00E670ED" w:rsidP="00E670ED">
      <w:pPr>
        <w:numPr>
          <w:ilvl w:val="0"/>
          <w:numId w:val="78"/>
        </w:numPr>
        <w:tabs>
          <w:tab w:val="left" w:pos="720"/>
          <w:tab w:val="left" w:pos="1080"/>
          <w:tab w:val="left" w:pos="1155"/>
        </w:tabs>
        <w:suppressAutoHyphens/>
        <w:spacing w:before="0" w:beforeAutospacing="0" w:after="0" w:afterAutospacing="0"/>
        <w:ind w:left="0" w:firstLine="709"/>
        <w:jc w:val="both"/>
        <w:rPr>
          <w:sz w:val="20"/>
          <w:szCs w:val="20"/>
        </w:rPr>
      </w:pPr>
      <w:r w:rsidRPr="00D52134">
        <w:rPr>
          <w:sz w:val="20"/>
          <w:szCs w:val="20"/>
        </w:rPr>
        <w:t>Конвенция о борьбе против незаконного оборота наркотических средств и психотропных веществ [Текст] : (</w:t>
      </w:r>
      <w:smartTag w:uri="urn:schemas-microsoft-com:office:smarttags" w:element="metricconverter">
        <w:smartTagPr>
          <w:attr w:name="ProductID" w:val="1988 г"/>
        </w:smartTagPr>
        <w:r w:rsidRPr="00D52134">
          <w:rPr>
            <w:sz w:val="20"/>
            <w:szCs w:val="20"/>
          </w:rPr>
          <w:t>1988 г</w:t>
        </w:r>
      </w:smartTag>
      <w:r w:rsidRPr="00D52134">
        <w:rPr>
          <w:sz w:val="20"/>
          <w:szCs w:val="20"/>
        </w:rPr>
        <w:t>.) // Панов В. П. Международное уголовное право. - М. : ИНФРА-М, 1997. С. 253–276.</w:t>
      </w:r>
    </w:p>
    <w:p w:rsidR="00E670ED" w:rsidRPr="00D52134" w:rsidRDefault="00E670ED" w:rsidP="00E670ED">
      <w:pPr>
        <w:numPr>
          <w:ilvl w:val="0"/>
          <w:numId w:val="78"/>
        </w:numPr>
        <w:tabs>
          <w:tab w:val="left" w:pos="720"/>
          <w:tab w:val="left" w:pos="1080"/>
          <w:tab w:val="left" w:pos="1155"/>
        </w:tabs>
        <w:suppressAutoHyphens/>
        <w:spacing w:before="0" w:beforeAutospacing="0" w:after="0" w:afterAutospacing="0"/>
        <w:ind w:left="0" w:firstLine="709"/>
        <w:jc w:val="both"/>
        <w:rPr>
          <w:sz w:val="20"/>
          <w:szCs w:val="20"/>
        </w:rPr>
      </w:pPr>
      <w:r w:rsidRPr="00D52134">
        <w:rPr>
          <w:sz w:val="20"/>
          <w:szCs w:val="20"/>
        </w:rPr>
        <w:t xml:space="preserve">Декларация принципов и программа действий Программы ООН в области предупреждения преступности и уголовного правосудия [Текст] : (18 декабря </w:t>
      </w:r>
      <w:smartTag w:uri="urn:schemas-microsoft-com:office:smarttags" w:element="metricconverter">
        <w:smartTagPr>
          <w:attr w:name="ProductID" w:val="1991 г"/>
        </w:smartTagPr>
        <w:r w:rsidRPr="00D52134">
          <w:rPr>
            <w:sz w:val="20"/>
            <w:szCs w:val="20"/>
          </w:rPr>
          <w:t>1991 г</w:t>
        </w:r>
      </w:smartTag>
      <w:r w:rsidRPr="00D52134">
        <w:rPr>
          <w:sz w:val="20"/>
          <w:szCs w:val="20"/>
        </w:rPr>
        <w:t xml:space="preserve">.) </w:t>
      </w:r>
      <w:r w:rsidRPr="00D52134">
        <w:rPr>
          <w:sz w:val="20"/>
          <w:szCs w:val="20"/>
        </w:rPr>
        <w:br/>
        <w:t>// Панов В.П. Международное уголовное право. - М. : ИНФРА-М, 1997. С. 172-182.</w:t>
      </w:r>
    </w:p>
    <w:p w:rsidR="00E670ED" w:rsidRPr="00D52134" w:rsidRDefault="00E670ED" w:rsidP="00E670ED">
      <w:pPr>
        <w:tabs>
          <w:tab w:val="left" w:pos="720"/>
          <w:tab w:val="left" w:pos="1080"/>
        </w:tabs>
        <w:suppressAutoHyphens/>
        <w:spacing w:before="0" w:beforeAutospacing="0" w:after="0" w:afterAutospacing="0"/>
        <w:ind w:firstLine="709"/>
        <w:jc w:val="both"/>
        <w:rPr>
          <w:b/>
          <w:sz w:val="20"/>
          <w:szCs w:val="20"/>
        </w:rPr>
      </w:pPr>
    </w:p>
    <w:p w:rsidR="00E670ED" w:rsidRPr="00D52134" w:rsidRDefault="00E670ED" w:rsidP="00E670ED">
      <w:pPr>
        <w:tabs>
          <w:tab w:val="left" w:pos="720"/>
          <w:tab w:val="left" w:pos="1080"/>
        </w:tabs>
        <w:suppressAutoHyphens/>
        <w:spacing w:before="0" w:beforeAutospacing="0" w:after="0" w:afterAutospacing="0"/>
        <w:ind w:firstLine="709"/>
        <w:jc w:val="both"/>
        <w:rPr>
          <w:sz w:val="20"/>
          <w:szCs w:val="20"/>
        </w:rPr>
      </w:pPr>
      <w:r w:rsidRPr="00D52134">
        <w:rPr>
          <w:b/>
          <w:sz w:val="20"/>
          <w:szCs w:val="20"/>
        </w:rPr>
        <w:t>Нормативные правовые акты Российской Федерации</w:t>
      </w:r>
    </w:p>
    <w:p w:rsidR="00E670ED" w:rsidRPr="00D52134" w:rsidRDefault="00E670ED" w:rsidP="00E670ED">
      <w:pPr>
        <w:numPr>
          <w:ilvl w:val="0"/>
          <w:numId w:val="79"/>
        </w:numPr>
        <w:tabs>
          <w:tab w:val="clear" w:pos="720"/>
          <w:tab w:val="left" w:pos="426"/>
          <w:tab w:val="left" w:pos="1080"/>
        </w:tabs>
        <w:suppressAutoHyphens/>
        <w:spacing w:before="0" w:beforeAutospacing="0" w:after="0" w:afterAutospacing="0"/>
        <w:ind w:left="0" w:firstLine="709"/>
        <w:jc w:val="both"/>
        <w:rPr>
          <w:sz w:val="20"/>
          <w:szCs w:val="20"/>
        </w:rPr>
      </w:pPr>
      <w:r w:rsidRPr="00D52134">
        <w:rPr>
          <w:sz w:val="20"/>
          <w:szCs w:val="20"/>
        </w:rPr>
        <w:t xml:space="preserve">Конституция Российской Федерации, (принята на всенародном голосовании </w:t>
      </w:r>
      <w:r w:rsidRPr="00D52134">
        <w:rPr>
          <w:sz w:val="20"/>
          <w:szCs w:val="20"/>
        </w:rPr>
        <w:br/>
        <w:t xml:space="preserve">12 декабря </w:t>
      </w:r>
      <w:smartTag w:uri="urn:schemas-microsoft-com:office:smarttags" w:element="metricconverter">
        <w:smartTagPr>
          <w:attr w:name="ProductID" w:val="1993 г"/>
        </w:smartTagPr>
        <w:r w:rsidRPr="00D52134">
          <w:rPr>
            <w:sz w:val="20"/>
            <w:szCs w:val="20"/>
          </w:rPr>
          <w:t>1993 г</w:t>
        </w:r>
      </w:smartTag>
      <w:r w:rsidRPr="00D52134">
        <w:rPr>
          <w:sz w:val="20"/>
          <w:szCs w:val="20"/>
        </w:rPr>
        <w:t>. (принята всенародным голосованием 12.12.1993 с изменениями, одобренными в ходе общероссийского голосования 01.07.2020) // СЗ РФ. -2009.- № 4. - Ст. 445.</w:t>
      </w:r>
    </w:p>
    <w:p w:rsidR="00E670ED" w:rsidRPr="00D52134" w:rsidRDefault="00E670ED" w:rsidP="00E670ED">
      <w:pPr>
        <w:numPr>
          <w:ilvl w:val="0"/>
          <w:numId w:val="79"/>
        </w:numPr>
        <w:tabs>
          <w:tab w:val="clear" w:pos="720"/>
          <w:tab w:val="left" w:pos="426"/>
          <w:tab w:val="left" w:pos="1080"/>
        </w:tabs>
        <w:suppressAutoHyphens/>
        <w:spacing w:before="0" w:beforeAutospacing="0" w:after="0" w:afterAutospacing="0"/>
        <w:ind w:left="0" w:firstLine="709"/>
        <w:jc w:val="both"/>
        <w:rPr>
          <w:sz w:val="20"/>
          <w:szCs w:val="20"/>
        </w:rPr>
      </w:pPr>
      <w:r w:rsidRPr="00D52134">
        <w:rPr>
          <w:sz w:val="20"/>
          <w:szCs w:val="20"/>
        </w:rPr>
        <w:t xml:space="preserve">Уголовный кодекс Российской Федерации [Текст] : кодекс от 13 июня </w:t>
      </w:r>
      <w:smartTag w:uri="urn:schemas-microsoft-com:office:smarttags" w:element="metricconverter">
        <w:smartTagPr>
          <w:attr w:name="ProductID" w:val="1996 г"/>
        </w:smartTagPr>
        <w:r w:rsidRPr="00D52134">
          <w:rPr>
            <w:sz w:val="20"/>
            <w:szCs w:val="20"/>
          </w:rPr>
          <w:t>1996 г</w:t>
        </w:r>
      </w:smartTag>
      <w:r w:rsidRPr="00D52134">
        <w:rPr>
          <w:sz w:val="20"/>
          <w:szCs w:val="20"/>
        </w:rPr>
        <w:t xml:space="preserve">. </w:t>
      </w:r>
      <w:r w:rsidRPr="00D52134">
        <w:rPr>
          <w:sz w:val="20"/>
          <w:szCs w:val="20"/>
        </w:rPr>
        <w:br/>
        <w:t xml:space="preserve">№ 63-ФЗ (ред. от 01.07.2021) // СЗ РФ. - 1996. - № 25. – Ст. 2954. </w:t>
      </w:r>
    </w:p>
    <w:p w:rsidR="00E670ED" w:rsidRPr="00D52134" w:rsidRDefault="00E670ED" w:rsidP="00E670ED">
      <w:pPr>
        <w:numPr>
          <w:ilvl w:val="0"/>
          <w:numId w:val="79"/>
        </w:numPr>
        <w:tabs>
          <w:tab w:val="clear" w:pos="720"/>
          <w:tab w:val="left" w:pos="426"/>
          <w:tab w:val="left" w:pos="1080"/>
        </w:tabs>
        <w:suppressAutoHyphens/>
        <w:spacing w:before="0" w:beforeAutospacing="0" w:after="0" w:afterAutospacing="0"/>
        <w:ind w:left="0" w:firstLine="709"/>
        <w:jc w:val="both"/>
        <w:rPr>
          <w:sz w:val="20"/>
          <w:szCs w:val="20"/>
        </w:rPr>
      </w:pPr>
      <w:r w:rsidRPr="00D52134">
        <w:rPr>
          <w:sz w:val="20"/>
          <w:szCs w:val="20"/>
        </w:rPr>
        <w:t xml:space="preserve">Уголовно-процессуальный кодекс Российской Федерации [Текст] : кодекс от </w:t>
      </w:r>
      <w:r w:rsidRPr="00D52134">
        <w:rPr>
          <w:sz w:val="20"/>
          <w:szCs w:val="20"/>
        </w:rPr>
        <w:br/>
        <w:t xml:space="preserve">18 декабря </w:t>
      </w:r>
      <w:smartTag w:uri="urn:schemas-microsoft-com:office:smarttags" w:element="metricconverter">
        <w:smartTagPr>
          <w:attr w:name="ProductID" w:val="2001 г"/>
        </w:smartTagPr>
        <w:r w:rsidRPr="00D52134">
          <w:rPr>
            <w:sz w:val="20"/>
            <w:szCs w:val="20"/>
          </w:rPr>
          <w:t>2001 г</w:t>
        </w:r>
      </w:smartTag>
      <w:r w:rsidRPr="00D52134">
        <w:rPr>
          <w:sz w:val="20"/>
          <w:szCs w:val="20"/>
        </w:rPr>
        <w:t>. № 174-ФЗ (ред. от 02.07.2021 г.) // СЗ РФ. – 2001. - № 52 (ч.1). – Ст. 4921.</w:t>
      </w:r>
    </w:p>
    <w:p w:rsidR="00E670ED" w:rsidRPr="00D52134" w:rsidRDefault="00E670ED" w:rsidP="00E670ED">
      <w:pPr>
        <w:numPr>
          <w:ilvl w:val="0"/>
          <w:numId w:val="79"/>
        </w:numPr>
        <w:tabs>
          <w:tab w:val="clear" w:pos="720"/>
          <w:tab w:val="left" w:pos="426"/>
          <w:tab w:val="left" w:pos="1080"/>
          <w:tab w:val="left" w:pos="1134"/>
          <w:tab w:val="left" w:pos="1920"/>
        </w:tabs>
        <w:autoSpaceDE w:val="0"/>
        <w:autoSpaceDN w:val="0"/>
        <w:adjustRightInd w:val="0"/>
        <w:spacing w:before="0" w:beforeAutospacing="0" w:after="0" w:afterAutospacing="0"/>
        <w:ind w:left="0" w:firstLine="709"/>
        <w:jc w:val="both"/>
        <w:rPr>
          <w:sz w:val="20"/>
          <w:szCs w:val="20"/>
        </w:rPr>
      </w:pPr>
      <w:r w:rsidRPr="00D52134">
        <w:rPr>
          <w:b/>
          <w:sz w:val="20"/>
        </w:rPr>
        <w:t>Гражданский кодекс Российской Федерации (часть первая)</w:t>
      </w:r>
      <w:r w:rsidRPr="00D52134">
        <w:rPr>
          <w:sz w:val="20"/>
        </w:rPr>
        <w:t xml:space="preserve"> [Текст] : кодекс от 30 ноября </w:t>
      </w:r>
      <w:smartTag w:uri="urn:schemas-microsoft-com:office:smarttags" w:element="metricconverter">
        <w:smartTagPr>
          <w:attr w:name="ProductID" w:val="1994 г"/>
        </w:smartTagPr>
        <w:r w:rsidRPr="00D52134">
          <w:rPr>
            <w:sz w:val="20"/>
          </w:rPr>
          <w:t>1994 г</w:t>
        </w:r>
      </w:smartTag>
      <w:r w:rsidRPr="00D52134">
        <w:rPr>
          <w:sz w:val="20"/>
        </w:rPr>
        <w:t>. № 51-ФЗ (ред. от 28.06.2021) // СЗ РФ. – 1994. – № 32. – Ст. 3301.</w:t>
      </w:r>
    </w:p>
    <w:p w:rsidR="00E670ED" w:rsidRPr="00D52134" w:rsidRDefault="00E670ED" w:rsidP="00E670ED">
      <w:pPr>
        <w:numPr>
          <w:ilvl w:val="0"/>
          <w:numId w:val="79"/>
        </w:numPr>
        <w:tabs>
          <w:tab w:val="clear" w:pos="720"/>
          <w:tab w:val="left" w:pos="426"/>
          <w:tab w:val="left" w:pos="1080"/>
          <w:tab w:val="left" w:pos="1134"/>
          <w:tab w:val="left" w:pos="1920"/>
        </w:tabs>
        <w:autoSpaceDE w:val="0"/>
        <w:autoSpaceDN w:val="0"/>
        <w:adjustRightInd w:val="0"/>
        <w:spacing w:before="0" w:beforeAutospacing="0" w:after="0" w:afterAutospacing="0"/>
        <w:ind w:left="0" w:firstLine="709"/>
        <w:jc w:val="both"/>
        <w:rPr>
          <w:sz w:val="20"/>
          <w:szCs w:val="20"/>
        </w:rPr>
      </w:pPr>
      <w:r w:rsidRPr="00D52134">
        <w:rPr>
          <w:b/>
          <w:sz w:val="20"/>
        </w:rPr>
        <w:t>Гражданский кодекс Российской Федерации</w:t>
      </w:r>
      <w:r w:rsidRPr="00D52134">
        <w:rPr>
          <w:sz w:val="20"/>
        </w:rPr>
        <w:t xml:space="preserve"> </w:t>
      </w:r>
      <w:r w:rsidRPr="00D52134">
        <w:rPr>
          <w:b/>
          <w:sz w:val="20"/>
        </w:rPr>
        <w:t xml:space="preserve">(часть вторая) </w:t>
      </w:r>
      <w:r w:rsidRPr="00D52134">
        <w:rPr>
          <w:sz w:val="20"/>
        </w:rPr>
        <w:t xml:space="preserve">[Текст]: кодекс от 26.01.1996 № 14-ФЗ (ред. от 08.07.2021) // СЗ РФ. 1996. № 5. Ст. 410; 2013. № 49 (часть I). Ст. 6346. </w:t>
      </w:r>
    </w:p>
    <w:p w:rsidR="00E670ED" w:rsidRPr="00D52134" w:rsidRDefault="00E670ED" w:rsidP="00E670ED">
      <w:pPr>
        <w:numPr>
          <w:ilvl w:val="0"/>
          <w:numId w:val="79"/>
        </w:numPr>
        <w:tabs>
          <w:tab w:val="clear" w:pos="720"/>
          <w:tab w:val="left" w:pos="426"/>
          <w:tab w:val="left" w:pos="1080"/>
          <w:tab w:val="left" w:pos="1134"/>
          <w:tab w:val="left" w:pos="1920"/>
        </w:tabs>
        <w:autoSpaceDE w:val="0"/>
        <w:autoSpaceDN w:val="0"/>
        <w:adjustRightInd w:val="0"/>
        <w:spacing w:before="0" w:beforeAutospacing="0" w:after="0" w:afterAutospacing="0"/>
        <w:ind w:left="0" w:firstLine="709"/>
        <w:jc w:val="both"/>
        <w:rPr>
          <w:sz w:val="20"/>
          <w:szCs w:val="20"/>
        </w:rPr>
      </w:pPr>
      <w:r w:rsidRPr="00D52134">
        <w:rPr>
          <w:b/>
          <w:sz w:val="20"/>
        </w:rPr>
        <w:t>Гражданский кодекс Российской Федерации</w:t>
      </w:r>
      <w:r w:rsidRPr="00D52134">
        <w:rPr>
          <w:sz w:val="20"/>
        </w:rPr>
        <w:t xml:space="preserve"> </w:t>
      </w:r>
      <w:r w:rsidRPr="00D52134">
        <w:rPr>
          <w:b/>
          <w:sz w:val="20"/>
        </w:rPr>
        <w:t>(часть третья</w:t>
      </w:r>
      <w:r w:rsidRPr="00D52134">
        <w:rPr>
          <w:sz w:val="20"/>
        </w:rPr>
        <w:t xml:space="preserve">) [Текст]: кодекс от 26.11.2001 № 146-ФЗ (в ред. от </w:t>
      </w:r>
      <w:r w:rsidRPr="00D52134">
        <w:rPr>
          <w:bCs/>
          <w:sz w:val="20"/>
        </w:rPr>
        <w:t>18.03.2019</w:t>
      </w:r>
      <w:r w:rsidRPr="00D52134">
        <w:rPr>
          <w:sz w:val="20"/>
        </w:rPr>
        <w:t>) // СЗ РФ. 2001. № 49. Ст. 4552; 2013. № 40 (часть III). Ст. 5030.</w:t>
      </w:r>
    </w:p>
    <w:p w:rsidR="00E670ED" w:rsidRPr="00D52134" w:rsidRDefault="00E670ED" w:rsidP="00E670ED">
      <w:pPr>
        <w:numPr>
          <w:ilvl w:val="0"/>
          <w:numId w:val="79"/>
        </w:numPr>
        <w:tabs>
          <w:tab w:val="clear" w:pos="720"/>
          <w:tab w:val="left" w:pos="426"/>
          <w:tab w:val="left" w:pos="1080"/>
          <w:tab w:val="left" w:pos="1920"/>
        </w:tabs>
        <w:autoSpaceDE w:val="0"/>
        <w:autoSpaceDN w:val="0"/>
        <w:adjustRightInd w:val="0"/>
        <w:spacing w:before="0" w:beforeAutospacing="0" w:after="0" w:afterAutospacing="0"/>
        <w:ind w:left="0" w:firstLine="709"/>
        <w:jc w:val="both"/>
        <w:rPr>
          <w:sz w:val="20"/>
          <w:szCs w:val="20"/>
        </w:rPr>
      </w:pPr>
      <w:r w:rsidRPr="00D52134">
        <w:rPr>
          <w:b/>
          <w:sz w:val="20"/>
        </w:rPr>
        <w:t>Гражданский кодекс Российской Федерации</w:t>
      </w:r>
      <w:r w:rsidRPr="00D52134">
        <w:rPr>
          <w:sz w:val="20"/>
        </w:rPr>
        <w:t xml:space="preserve"> </w:t>
      </w:r>
      <w:r w:rsidRPr="00D52134">
        <w:rPr>
          <w:b/>
          <w:sz w:val="20"/>
        </w:rPr>
        <w:t>(часть четвертая)</w:t>
      </w:r>
      <w:r w:rsidRPr="00D52134">
        <w:rPr>
          <w:sz w:val="20"/>
        </w:rPr>
        <w:t xml:space="preserve"> [Текст]: кодекс от 18.12.2006 № 230-ФЗ (в ред. от </w:t>
      </w:r>
      <w:r w:rsidRPr="00D52134">
        <w:rPr>
          <w:bCs/>
          <w:sz w:val="20"/>
        </w:rPr>
        <w:t>11.06.2021</w:t>
      </w:r>
      <w:r w:rsidRPr="00D52134">
        <w:rPr>
          <w:sz w:val="20"/>
        </w:rPr>
        <w:t>) // СЗ РФ. 2006. № 52 (1 ч.). Ст. 5496; 2013. № 27. Ст. 3477</w:t>
      </w:r>
      <w:r w:rsidRPr="00D52134">
        <w:rPr>
          <w:sz w:val="20"/>
          <w:szCs w:val="20"/>
        </w:rPr>
        <w:t xml:space="preserve">.  </w:t>
      </w:r>
    </w:p>
    <w:p w:rsidR="00E670ED" w:rsidRPr="00D52134" w:rsidRDefault="00E670ED" w:rsidP="00E670ED">
      <w:pPr>
        <w:numPr>
          <w:ilvl w:val="0"/>
          <w:numId w:val="79"/>
        </w:numPr>
        <w:tabs>
          <w:tab w:val="clear" w:pos="720"/>
          <w:tab w:val="left" w:pos="0"/>
          <w:tab w:val="left" w:pos="426"/>
          <w:tab w:val="left" w:pos="1080"/>
        </w:tabs>
        <w:suppressAutoHyphens/>
        <w:spacing w:before="0" w:beforeAutospacing="0" w:after="0" w:afterAutospacing="0"/>
        <w:ind w:left="0" w:firstLine="709"/>
        <w:jc w:val="both"/>
        <w:rPr>
          <w:sz w:val="20"/>
          <w:szCs w:val="20"/>
        </w:rPr>
      </w:pPr>
      <w:r w:rsidRPr="00D52134">
        <w:rPr>
          <w:sz w:val="20"/>
          <w:szCs w:val="20"/>
        </w:rPr>
        <w:t xml:space="preserve">Кодекс Российской Федерации об административных правонарушениях [Текст] : кодекс от 30 декабря </w:t>
      </w:r>
      <w:smartTag w:uri="urn:schemas-microsoft-com:office:smarttags" w:element="metricconverter">
        <w:smartTagPr>
          <w:attr w:name="ProductID" w:val="2001 г"/>
        </w:smartTagPr>
        <w:r w:rsidRPr="00D52134">
          <w:rPr>
            <w:sz w:val="20"/>
            <w:szCs w:val="20"/>
          </w:rPr>
          <w:t>2001 г</w:t>
        </w:r>
      </w:smartTag>
      <w:r w:rsidRPr="00D52134">
        <w:rPr>
          <w:sz w:val="20"/>
          <w:szCs w:val="20"/>
        </w:rPr>
        <w:t>. № 195-ФЗ (ред. от 01.07.2021 г.) // СЗ РФ. – 2002. - № 1 (ч.1). – Ст.1.</w:t>
      </w:r>
    </w:p>
    <w:p w:rsidR="00E670ED" w:rsidRPr="00D52134" w:rsidRDefault="00E670ED" w:rsidP="00E670ED">
      <w:pPr>
        <w:numPr>
          <w:ilvl w:val="0"/>
          <w:numId w:val="79"/>
        </w:numPr>
        <w:tabs>
          <w:tab w:val="clear" w:pos="720"/>
          <w:tab w:val="left" w:pos="426"/>
          <w:tab w:val="left" w:pos="1080"/>
          <w:tab w:val="left" w:pos="1920"/>
        </w:tabs>
        <w:autoSpaceDE w:val="0"/>
        <w:autoSpaceDN w:val="0"/>
        <w:adjustRightInd w:val="0"/>
        <w:spacing w:before="0" w:beforeAutospacing="0" w:after="0" w:afterAutospacing="0"/>
        <w:ind w:left="0" w:firstLine="709"/>
        <w:jc w:val="both"/>
        <w:rPr>
          <w:sz w:val="20"/>
          <w:szCs w:val="20"/>
        </w:rPr>
      </w:pPr>
      <w:r w:rsidRPr="00D52134">
        <w:rPr>
          <w:b/>
          <w:sz w:val="20"/>
          <w:szCs w:val="20"/>
        </w:rPr>
        <w:t>Семейный кодекс Российской Федерации</w:t>
      </w:r>
      <w:r w:rsidRPr="00D52134">
        <w:rPr>
          <w:sz w:val="20"/>
          <w:szCs w:val="20"/>
        </w:rPr>
        <w:t xml:space="preserve"> [Текст] : кодекс от 29 декабря </w:t>
      </w:r>
      <w:smartTag w:uri="urn:schemas-microsoft-com:office:smarttags" w:element="metricconverter">
        <w:smartTagPr>
          <w:attr w:name="ProductID" w:val="1995 г"/>
        </w:smartTagPr>
        <w:r w:rsidRPr="00D52134">
          <w:rPr>
            <w:sz w:val="20"/>
            <w:szCs w:val="20"/>
          </w:rPr>
          <w:t>1995 г</w:t>
        </w:r>
      </w:smartTag>
      <w:r w:rsidRPr="00D52134">
        <w:rPr>
          <w:sz w:val="20"/>
          <w:szCs w:val="20"/>
        </w:rPr>
        <w:t xml:space="preserve">. № 223-ФЗ (ред. от </w:t>
      </w:r>
      <w:r w:rsidRPr="00D52134">
        <w:rPr>
          <w:bCs/>
          <w:sz w:val="20"/>
        </w:rPr>
        <w:t>02.07.2021</w:t>
      </w:r>
      <w:r w:rsidRPr="00D52134">
        <w:rPr>
          <w:sz w:val="20"/>
          <w:szCs w:val="20"/>
        </w:rPr>
        <w:t>) // СЗ РФ. – 1996. – № 1. – Ст. 16.</w:t>
      </w:r>
    </w:p>
    <w:p w:rsidR="00E670ED" w:rsidRPr="00D52134" w:rsidRDefault="00E670ED" w:rsidP="00E670ED">
      <w:pPr>
        <w:numPr>
          <w:ilvl w:val="0"/>
          <w:numId w:val="79"/>
        </w:numPr>
        <w:tabs>
          <w:tab w:val="clear" w:pos="720"/>
          <w:tab w:val="left" w:pos="426"/>
          <w:tab w:val="left" w:pos="1080"/>
          <w:tab w:val="left" w:pos="1134"/>
          <w:tab w:val="left" w:pos="1920"/>
        </w:tabs>
        <w:autoSpaceDE w:val="0"/>
        <w:autoSpaceDN w:val="0"/>
        <w:adjustRightInd w:val="0"/>
        <w:spacing w:before="0" w:beforeAutospacing="0" w:after="0" w:afterAutospacing="0"/>
        <w:ind w:left="0" w:firstLine="709"/>
        <w:jc w:val="both"/>
        <w:rPr>
          <w:sz w:val="20"/>
          <w:szCs w:val="20"/>
        </w:rPr>
      </w:pPr>
      <w:r w:rsidRPr="00D52134">
        <w:rPr>
          <w:rFonts w:eastAsia="Times-Roman"/>
          <w:b/>
          <w:sz w:val="20"/>
          <w:szCs w:val="20"/>
        </w:rPr>
        <w:t>Трудовой кодекс Российской Федерации</w:t>
      </w:r>
      <w:r w:rsidRPr="00D52134">
        <w:rPr>
          <w:rFonts w:eastAsia="Times-Roman"/>
          <w:sz w:val="20"/>
          <w:szCs w:val="20"/>
        </w:rPr>
        <w:t xml:space="preserve"> </w:t>
      </w:r>
      <w:r w:rsidRPr="00D52134">
        <w:rPr>
          <w:sz w:val="20"/>
          <w:szCs w:val="20"/>
        </w:rPr>
        <w:t xml:space="preserve">[Текст] : кодекс </w:t>
      </w:r>
      <w:r w:rsidRPr="00D52134">
        <w:rPr>
          <w:rFonts w:eastAsia="Times-Roman"/>
          <w:sz w:val="20"/>
          <w:szCs w:val="20"/>
        </w:rPr>
        <w:t xml:space="preserve">от </w:t>
      </w:r>
      <w:r w:rsidRPr="00D52134">
        <w:rPr>
          <w:sz w:val="20"/>
          <w:szCs w:val="20"/>
        </w:rPr>
        <w:t xml:space="preserve">30 декабря </w:t>
      </w:r>
      <w:smartTag w:uri="urn:schemas-microsoft-com:office:smarttags" w:element="metricconverter">
        <w:smartTagPr>
          <w:attr w:name="ProductID" w:val="2001 г"/>
        </w:smartTagPr>
        <w:r w:rsidRPr="00D52134">
          <w:rPr>
            <w:sz w:val="20"/>
            <w:szCs w:val="20"/>
          </w:rPr>
          <w:t>2001 г</w:t>
        </w:r>
      </w:smartTag>
      <w:r w:rsidRPr="00D52134">
        <w:rPr>
          <w:sz w:val="20"/>
          <w:szCs w:val="20"/>
        </w:rPr>
        <w:t xml:space="preserve">. № 197-ФЗ (ред. от </w:t>
      </w:r>
      <w:r w:rsidRPr="00D52134">
        <w:rPr>
          <w:sz w:val="20"/>
        </w:rPr>
        <w:t>28.06.2021</w:t>
      </w:r>
      <w:r w:rsidRPr="00D52134">
        <w:rPr>
          <w:sz w:val="20"/>
          <w:szCs w:val="20"/>
        </w:rPr>
        <w:t xml:space="preserve">) // СЗ РФ.  – 2002. – № 1 (ч. 1). – Ст. 3. </w:t>
      </w:r>
    </w:p>
    <w:p w:rsidR="00E670ED" w:rsidRPr="00D52134" w:rsidRDefault="00E670ED" w:rsidP="00E670ED">
      <w:pPr>
        <w:numPr>
          <w:ilvl w:val="0"/>
          <w:numId w:val="79"/>
        </w:numPr>
        <w:tabs>
          <w:tab w:val="clear" w:pos="720"/>
          <w:tab w:val="left" w:pos="0"/>
          <w:tab w:val="left" w:pos="426"/>
          <w:tab w:val="left" w:pos="1080"/>
        </w:tabs>
        <w:suppressAutoHyphens/>
        <w:spacing w:before="0" w:beforeAutospacing="0" w:after="0" w:afterAutospacing="0"/>
        <w:ind w:left="0" w:firstLine="709"/>
        <w:jc w:val="both"/>
        <w:rPr>
          <w:sz w:val="20"/>
          <w:szCs w:val="20"/>
        </w:rPr>
      </w:pPr>
      <w:r w:rsidRPr="00D52134">
        <w:rPr>
          <w:sz w:val="20"/>
          <w:szCs w:val="20"/>
        </w:rPr>
        <w:t xml:space="preserve">Уголовно-исполнительный кодекс Российской Федерации [Текст] : кодекс </w:t>
      </w:r>
      <w:r w:rsidRPr="00D52134">
        <w:rPr>
          <w:sz w:val="20"/>
          <w:szCs w:val="20"/>
        </w:rPr>
        <w:br/>
        <w:t>от 08.01.1997 г. № 1-ФЗ (ред. 11.06.2021 г.) // СЗ РФ. – 1997. - № 2. – Ст. 198.</w:t>
      </w:r>
    </w:p>
    <w:p w:rsidR="00E670ED" w:rsidRPr="00D52134" w:rsidRDefault="00E670ED" w:rsidP="00E670ED">
      <w:pPr>
        <w:numPr>
          <w:ilvl w:val="0"/>
          <w:numId w:val="79"/>
        </w:numPr>
        <w:tabs>
          <w:tab w:val="clear" w:pos="720"/>
          <w:tab w:val="left" w:pos="0"/>
          <w:tab w:val="left" w:pos="426"/>
          <w:tab w:val="left" w:pos="1080"/>
        </w:tabs>
        <w:suppressAutoHyphens/>
        <w:spacing w:before="0" w:beforeAutospacing="0" w:after="0" w:afterAutospacing="0"/>
        <w:ind w:left="0" w:firstLine="709"/>
        <w:jc w:val="both"/>
        <w:rPr>
          <w:sz w:val="20"/>
          <w:szCs w:val="20"/>
        </w:rPr>
      </w:pPr>
      <w:r w:rsidRPr="00D52134">
        <w:rPr>
          <w:sz w:val="20"/>
          <w:szCs w:val="20"/>
        </w:rPr>
        <w:t xml:space="preserve"> О полиции [Текст] : Федеральный закон от 07 февраля </w:t>
      </w:r>
      <w:smartTag w:uri="urn:schemas-microsoft-com:office:smarttags" w:element="metricconverter">
        <w:smartTagPr>
          <w:attr w:name="ProductID" w:val="2011 г"/>
        </w:smartTagPr>
        <w:r w:rsidRPr="00D52134">
          <w:rPr>
            <w:sz w:val="20"/>
            <w:szCs w:val="20"/>
          </w:rPr>
          <w:t>2011 г</w:t>
        </w:r>
      </w:smartTag>
      <w:r w:rsidRPr="00D52134">
        <w:rPr>
          <w:sz w:val="20"/>
          <w:szCs w:val="20"/>
        </w:rPr>
        <w:t>. № 3-ФЗ (ред. от 11.06.2021 г.) // СЗ РФ. – 2011. - № 7. – Ст. 900.</w:t>
      </w:r>
    </w:p>
    <w:p w:rsidR="00E670ED" w:rsidRPr="00D52134" w:rsidRDefault="00E670ED" w:rsidP="00E670ED">
      <w:pPr>
        <w:numPr>
          <w:ilvl w:val="0"/>
          <w:numId w:val="79"/>
        </w:numPr>
        <w:tabs>
          <w:tab w:val="clear" w:pos="720"/>
          <w:tab w:val="left" w:pos="0"/>
          <w:tab w:val="left" w:pos="426"/>
          <w:tab w:val="left" w:pos="1080"/>
        </w:tabs>
        <w:suppressAutoHyphens/>
        <w:spacing w:before="0" w:beforeAutospacing="0" w:after="0" w:afterAutospacing="0"/>
        <w:ind w:left="0" w:firstLine="709"/>
        <w:jc w:val="both"/>
        <w:rPr>
          <w:sz w:val="20"/>
          <w:szCs w:val="20"/>
        </w:rPr>
      </w:pPr>
      <w:r w:rsidRPr="00D52134">
        <w:rPr>
          <w:sz w:val="20"/>
          <w:szCs w:val="20"/>
        </w:rPr>
        <w:t xml:space="preserve">Об оперативно-розыскной деятельности [Текст] : Федеральный закон от 12 августа </w:t>
      </w:r>
      <w:smartTag w:uri="urn:schemas-microsoft-com:office:smarttags" w:element="metricconverter">
        <w:smartTagPr>
          <w:attr w:name="ProductID" w:val="1995 г"/>
        </w:smartTagPr>
        <w:r w:rsidRPr="00D52134">
          <w:rPr>
            <w:sz w:val="20"/>
            <w:szCs w:val="20"/>
          </w:rPr>
          <w:t>1995 г</w:t>
        </w:r>
      </w:smartTag>
      <w:r w:rsidRPr="00D52134">
        <w:rPr>
          <w:sz w:val="20"/>
          <w:szCs w:val="20"/>
        </w:rPr>
        <w:t>. № 144-ФЗ (ред. от 01.07.2021 г.) // СЗ РФ. – 1995. - № 33. – Ст. 3349.</w:t>
      </w:r>
    </w:p>
    <w:p w:rsidR="00E670ED" w:rsidRPr="00D52134" w:rsidRDefault="00E670ED" w:rsidP="00E670ED">
      <w:pPr>
        <w:numPr>
          <w:ilvl w:val="0"/>
          <w:numId w:val="79"/>
        </w:numPr>
        <w:tabs>
          <w:tab w:val="clear" w:pos="720"/>
          <w:tab w:val="left" w:pos="0"/>
          <w:tab w:val="left" w:pos="426"/>
          <w:tab w:val="left" w:pos="1080"/>
        </w:tabs>
        <w:suppressAutoHyphens/>
        <w:spacing w:before="0" w:beforeAutospacing="0" w:after="0" w:afterAutospacing="0"/>
        <w:ind w:left="0" w:firstLine="709"/>
        <w:jc w:val="both"/>
        <w:rPr>
          <w:sz w:val="20"/>
          <w:szCs w:val="20"/>
        </w:rPr>
      </w:pPr>
      <w:r w:rsidRPr="00D52134">
        <w:rPr>
          <w:sz w:val="20"/>
          <w:szCs w:val="20"/>
        </w:rPr>
        <w:t xml:space="preserve">Об оружии [Текст] : Федеральный закон от 13 декабря </w:t>
      </w:r>
      <w:smartTag w:uri="urn:schemas-microsoft-com:office:smarttags" w:element="metricconverter">
        <w:smartTagPr>
          <w:attr w:name="ProductID" w:val="1996 г"/>
        </w:smartTagPr>
        <w:r w:rsidRPr="00D52134">
          <w:rPr>
            <w:sz w:val="20"/>
            <w:szCs w:val="20"/>
          </w:rPr>
          <w:t>1996 г</w:t>
        </w:r>
      </w:smartTag>
      <w:r w:rsidRPr="00D52134">
        <w:rPr>
          <w:sz w:val="20"/>
          <w:szCs w:val="20"/>
        </w:rPr>
        <w:t>. № 150-ФЗ (ред. от 02.07.2021 г.) // СЗ РФ. – 1996. - № 51. – Ст. 5681.</w:t>
      </w:r>
    </w:p>
    <w:p w:rsidR="00E670ED" w:rsidRPr="00D52134" w:rsidRDefault="00E670ED" w:rsidP="00E670ED">
      <w:pPr>
        <w:numPr>
          <w:ilvl w:val="0"/>
          <w:numId w:val="79"/>
        </w:numPr>
        <w:tabs>
          <w:tab w:val="clear" w:pos="720"/>
          <w:tab w:val="left" w:pos="0"/>
          <w:tab w:val="left" w:pos="426"/>
          <w:tab w:val="left" w:pos="1080"/>
        </w:tabs>
        <w:suppressAutoHyphens/>
        <w:spacing w:before="0" w:beforeAutospacing="0" w:after="0" w:afterAutospacing="0"/>
        <w:ind w:left="0" w:firstLine="709"/>
        <w:jc w:val="both"/>
        <w:rPr>
          <w:sz w:val="20"/>
          <w:szCs w:val="20"/>
        </w:rPr>
      </w:pPr>
      <w:r w:rsidRPr="00D52134">
        <w:rPr>
          <w:sz w:val="20"/>
          <w:szCs w:val="20"/>
        </w:rPr>
        <w:t>О государственной дактилоскопической регистрации в Российской Федерации [Текст] : Федеральный закон от 25.07.1998 г. № 128-ФЗ (ред. от 01.07.2021 г.) // СЗ РФ. – 1998. - № 31. – Ст. 3806.</w:t>
      </w:r>
    </w:p>
    <w:p w:rsidR="00E670ED" w:rsidRPr="00D52134" w:rsidRDefault="00E670ED" w:rsidP="00E670ED">
      <w:pPr>
        <w:numPr>
          <w:ilvl w:val="0"/>
          <w:numId w:val="79"/>
        </w:numPr>
        <w:tabs>
          <w:tab w:val="clear" w:pos="720"/>
          <w:tab w:val="left" w:pos="0"/>
          <w:tab w:val="left" w:pos="426"/>
          <w:tab w:val="left" w:pos="1080"/>
        </w:tabs>
        <w:suppressAutoHyphens/>
        <w:spacing w:before="0" w:beforeAutospacing="0" w:after="0" w:afterAutospacing="0"/>
        <w:ind w:left="0" w:firstLine="709"/>
        <w:jc w:val="both"/>
        <w:rPr>
          <w:sz w:val="20"/>
          <w:szCs w:val="20"/>
        </w:rPr>
      </w:pPr>
      <w:r w:rsidRPr="00D52134">
        <w:rPr>
          <w:sz w:val="20"/>
          <w:szCs w:val="20"/>
        </w:rPr>
        <w:t>Об основах системы профилактики безнадзорности и правонарушений несовершеннолетних [Текст] : Федеральный закон от 24.06.1999 г. № 120-ФЗ (ред. от 24.04.2020 г.) // СЗ РФ. – 1999. - № 26. – Ст. 3177.</w:t>
      </w:r>
    </w:p>
    <w:p w:rsidR="00E670ED" w:rsidRPr="00D52134" w:rsidRDefault="00E670ED" w:rsidP="00E670ED">
      <w:pPr>
        <w:numPr>
          <w:ilvl w:val="0"/>
          <w:numId w:val="79"/>
        </w:numPr>
        <w:tabs>
          <w:tab w:val="clear" w:pos="720"/>
          <w:tab w:val="left" w:pos="0"/>
          <w:tab w:val="left" w:pos="426"/>
          <w:tab w:val="left" w:pos="1080"/>
        </w:tabs>
        <w:suppressAutoHyphens/>
        <w:spacing w:before="0" w:beforeAutospacing="0" w:after="0" w:afterAutospacing="0"/>
        <w:ind w:left="0" w:firstLine="709"/>
        <w:jc w:val="both"/>
        <w:rPr>
          <w:sz w:val="20"/>
          <w:szCs w:val="20"/>
        </w:rPr>
      </w:pPr>
      <w:r w:rsidRPr="00D52134">
        <w:rPr>
          <w:sz w:val="20"/>
          <w:szCs w:val="20"/>
        </w:rPr>
        <w:t xml:space="preserve">О противодействии легализации (отмыванию) доходов, полученных преступным путем, и финансированию терроризма [Текст] : Федеральный закон от 07.08.2001 г. </w:t>
      </w:r>
      <w:r w:rsidRPr="00D52134">
        <w:rPr>
          <w:sz w:val="20"/>
          <w:szCs w:val="20"/>
        </w:rPr>
        <w:br/>
        <w:t>№ 115-ФЗ (ред. от 02.07.2021 г.) // СЗ РФ. – 2001. - № 33 (ч. 1). – Ст. 3418.</w:t>
      </w:r>
    </w:p>
    <w:p w:rsidR="00E670ED" w:rsidRPr="00D52134" w:rsidRDefault="00E670ED" w:rsidP="00E670ED">
      <w:pPr>
        <w:numPr>
          <w:ilvl w:val="0"/>
          <w:numId w:val="79"/>
        </w:numPr>
        <w:tabs>
          <w:tab w:val="clear" w:pos="720"/>
          <w:tab w:val="left" w:pos="0"/>
          <w:tab w:val="left" w:pos="426"/>
          <w:tab w:val="left" w:pos="1080"/>
        </w:tabs>
        <w:suppressAutoHyphens/>
        <w:spacing w:before="0" w:beforeAutospacing="0" w:after="0" w:afterAutospacing="0"/>
        <w:ind w:left="0" w:firstLine="709"/>
        <w:jc w:val="both"/>
        <w:rPr>
          <w:sz w:val="20"/>
          <w:szCs w:val="20"/>
        </w:rPr>
      </w:pPr>
      <w:r w:rsidRPr="00D52134">
        <w:rPr>
          <w:sz w:val="20"/>
          <w:szCs w:val="20"/>
        </w:rPr>
        <w:t>О праве граждан Российской Федерации на свободу передвижения, выбор места пребывания и жительства в пределах Российской Федерации [Текст] : Закон РФ от 25.06.1993 г. № 5242-1 (ред. от 01.07.2021 г.) // Российская газета. – 1993. - № 152.</w:t>
      </w:r>
    </w:p>
    <w:p w:rsidR="00E670ED" w:rsidRPr="00D52134" w:rsidRDefault="00E670ED" w:rsidP="00E670ED">
      <w:pPr>
        <w:numPr>
          <w:ilvl w:val="0"/>
          <w:numId w:val="79"/>
        </w:numPr>
        <w:tabs>
          <w:tab w:val="clear" w:pos="720"/>
          <w:tab w:val="left" w:pos="0"/>
          <w:tab w:val="left" w:pos="426"/>
          <w:tab w:val="left" w:pos="1080"/>
        </w:tabs>
        <w:suppressAutoHyphens/>
        <w:spacing w:before="0" w:beforeAutospacing="0" w:after="0" w:afterAutospacing="0"/>
        <w:ind w:left="0" w:firstLine="709"/>
        <w:jc w:val="both"/>
        <w:rPr>
          <w:sz w:val="20"/>
          <w:szCs w:val="20"/>
        </w:rPr>
      </w:pPr>
      <w:r w:rsidRPr="00D52134">
        <w:rPr>
          <w:sz w:val="20"/>
          <w:szCs w:val="20"/>
        </w:rPr>
        <w:t>О порядке хранения наркотических средств и психотропных веществ [Текст] : Постановление Правительства РФ от 31.12.2009 г. № 1148 (ред. от 08.12.2020 г.) // СЗ РФ. – 2010. - № 4. – Ст. 394</w:t>
      </w:r>
    </w:p>
    <w:p w:rsidR="00E670ED" w:rsidRPr="00D52134" w:rsidRDefault="00E670ED" w:rsidP="00E670ED">
      <w:pPr>
        <w:tabs>
          <w:tab w:val="left" w:pos="1080"/>
        </w:tabs>
        <w:spacing w:before="0" w:beforeAutospacing="0" w:after="0" w:afterAutospacing="0"/>
        <w:ind w:firstLine="567"/>
        <w:rPr>
          <w:b/>
          <w:sz w:val="20"/>
          <w:szCs w:val="20"/>
        </w:rPr>
      </w:pPr>
    </w:p>
    <w:p w:rsidR="00E670ED" w:rsidRPr="00D52134" w:rsidRDefault="00E670ED" w:rsidP="00E670ED">
      <w:pPr>
        <w:tabs>
          <w:tab w:val="left" w:pos="1080"/>
        </w:tabs>
        <w:spacing w:before="0" w:beforeAutospacing="0" w:after="0" w:afterAutospacing="0"/>
        <w:ind w:firstLine="567"/>
        <w:rPr>
          <w:b/>
          <w:sz w:val="20"/>
          <w:szCs w:val="20"/>
        </w:rPr>
      </w:pPr>
      <w:r w:rsidRPr="00D52134">
        <w:rPr>
          <w:b/>
          <w:sz w:val="20"/>
          <w:szCs w:val="20"/>
        </w:rPr>
        <w:t>Основная учебная и научная литература</w:t>
      </w:r>
    </w:p>
    <w:p w:rsidR="00D07847" w:rsidRPr="00D07847" w:rsidRDefault="00D07847" w:rsidP="00D07847">
      <w:pPr>
        <w:pStyle w:val="affffffffff0"/>
        <w:numPr>
          <w:ilvl w:val="0"/>
          <w:numId w:val="85"/>
        </w:numPr>
        <w:spacing w:before="0" w:beforeAutospacing="0" w:after="0" w:afterAutospacing="0"/>
        <w:rPr>
          <w:rFonts w:ascii="Times New Roman" w:eastAsia="Times New Roman" w:hAnsi="Times New Roman" w:cs="Times New Roman"/>
          <w:sz w:val="20"/>
          <w:szCs w:val="20"/>
        </w:rPr>
      </w:pPr>
      <w:r w:rsidRPr="00D07847">
        <w:rPr>
          <w:rFonts w:ascii="Times New Roman" w:eastAsia="Times New Roman" w:hAnsi="Times New Roman" w:cs="Times New Roman"/>
          <w:sz w:val="20"/>
          <w:szCs w:val="20"/>
        </w:rPr>
        <w:lastRenderedPageBreak/>
        <w:t xml:space="preserve">Васильчикова, Н. В. Криминология : учебное пособие / Н. В. Васильчикова, В. В. </w:t>
      </w:r>
      <w:proofErr w:type="spellStart"/>
      <w:r w:rsidRPr="00D07847">
        <w:rPr>
          <w:rFonts w:ascii="Times New Roman" w:eastAsia="Times New Roman" w:hAnsi="Times New Roman" w:cs="Times New Roman"/>
          <w:sz w:val="20"/>
          <w:szCs w:val="20"/>
        </w:rPr>
        <w:t>Кухарук</w:t>
      </w:r>
      <w:proofErr w:type="spellEnd"/>
      <w:r w:rsidRPr="00D07847">
        <w:rPr>
          <w:rFonts w:ascii="Times New Roman" w:eastAsia="Times New Roman" w:hAnsi="Times New Roman" w:cs="Times New Roman"/>
          <w:sz w:val="20"/>
          <w:szCs w:val="20"/>
        </w:rPr>
        <w:t>. — 2-е изд. — Саратов : Ай Пи Эр Медиа, 2019. — 118 c. — ISBN 978-5-4486-0470-6. — Текст : электронный // Электронно-библиотечная система IPR BOOKS : [сайт]. — URL: http://www.iprbookshop.ru/79801.html</w:t>
      </w:r>
    </w:p>
    <w:p w:rsidR="00D07847" w:rsidRPr="00D07847" w:rsidRDefault="00D07847" w:rsidP="00D07847">
      <w:pPr>
        <w:pStyle w:val="affffffffff0"/>
        <w:numPr>
          <w:ilvl w:val="0"/>
          <w:numId w:val="85"/>
        </w:numPr>
        <w:spacing w:before="0" w:beforeAutospacing="0" w:after="0" w:afterAutospacing="0"/>
        <w:rPr>
          <w:rFonts w:ascii="Times New Roman" w:eastAsia="Times New Roman" w:hAnsi="Times New Roman" w:cs="Times New Roman"/>
          <w:sz w:val="20"/>
          <w:szCs w:val="20"/>
        </w:rPr>
      </w:pPr>
      <w:r w:rsidRPr="00D07847">
        <w:rPr>
          <w:rFonts w:ascii="Times New Roman" w:eastAsia="Times New Roman" w:hAnsi="Times New Roman" w:cs="Times New Roman"/>
          <w:sz w:val="20"/>
          <w:szCs w:val="20"/>
        </w:rPr>
        <w:t xml:space="preserve">Криминология : учебник для студентов вузов, обучающихся по направлению «Юриспруденция» / Г. А. Аванесов, С. М. Иншаков, Е. А. </w:t>
      </w:r>
      <w:proofErr w:type="spellStart"/>
      <w:r w:rsidRPr="00D07847">
        <w:rPr>
          <w:rFonts w:ascii="Times New Roman" w:eastAsia="Times New Roman" w:hAnsi="Times New Roman" w:cs="Times New Roman"/>
          <w:sz w:val="20"/>
          <w:szCs w:val="20"/>
        </w:rPr>
        <w:t>Антонян</w:t>
      </w:r>
      <w:proofErr w:type="spellEnd"/>
      <w:r w:rsidRPr="00D07847">
        <w:rPr>
          <w:rFonts w:ascii="Times New Roman" w:eastAsia="Times New Roman" w:hAnsi="Times New Roman" w:cs="Times New Roman"/>
          <w:sz w:val="20"/>
          <w:szCs w:val="20"/>
        </w:rPr>
        <w:t xml:space="preserve"> [и др.] ; под редакцией Г. А. Аванесова. — 7-е изд. — Москва : ЮНИТИ-ДАНА, 2020. — 448 c. — ISBN 978-5-238-03277-1. — Текст : электронный // Цифровой образовательный ресурс IPR SMART : [сайт]. — URL: https://www.iprbookshop.ru/109197.html</w:t>
      </w:r>
    </w:p>
    <w:p w:rsidR="00D07847" w:rsidRPr="00D07847" w:rsidRDefault="00D07847" w:rsidP="00D07847">
      <w:pPr>
        <w:pStyle w:val="affffffffff0"/>
        <w:numPr>
          <w:ilvl w:val="0"/>
          <w:numId w:val="85"/>
        </w:numPr>
        <w:spacing w:before="0" w:beforeAutospacing="0" w:after="0" w:afterAutospacing="0"/>
        <w:rPr>
          <w:rFonts w:ascii="Times New Roman" w:eastAsia="Times New Roman" w:hAnsi="Times New Roman" w:cs="Times New Roman"/>
          <w:sz w:val="20"/>
          <w:szCs w:val="20"/>
        </w:rPr>
      </w:pPr>
      <w:proofErr w:type="spellStart"/>
      <w:r w:rsidRPr="00D07847">
        <w:rPr>
          <w:rFonts w:ascii="Times New Roman" w:eastAsia="Times New Roman" w:hAnsi="Times New Roman" w:cs="Times New Roman"/>
          <w:sz w:val="20"/>
          <w:szCs w:val="20"/>
        </w:rPr>
        <w:t>Тугельбаева</w:t>
      </w:r>
      <w:proofErr w:type="spellEnd"/>
      <w:r w:rsidRPr="00D07847">
        <w:rPr>
          <w:rFonts w:ascii="Times New Roman" w:eastAsia="Times New Roman" w:hAnsi="Times New Roman" w:cs="Times New Roman"/>
          <w:sz w:val="20"/>
          <w:szCs w:val="20"/>
        </w:rPr>
        <w:t xml:space="preserve">, Б. Г. Криминология: противодействие экстремизму и терроризму: международный и национальный опыт : учебное пособие / Б. Г. </w:t>
      </w:r>
      <w:proofErr w:type="spellStart"/>
      <w:r w:rsidRPr="00D07847">
        <w:rPr>
          <w:rFonts w:ascii="Times New Roman" w:eastAsia="Times New Roman" w:hAnsi="Times New Roman" w:cs="Times New Roman"/>
          <w:sz w:val="20"/>
          <w:szCs w:val="20"/>
        </w:rPr>
        <w:t>Тугельбаева</w:t>
      </w:r>
      <w:proofErr w:type="spellEnd"/>
      <w:r w:rsidRPr="00D07847">
        <w:rPr>
          <w:rFonts w:ascii="Times New Roman" w:eastAsia="Times New Roman" w:hAnsi="Times New Roman" w:cs="Times New Roman"/>
          <w:sz w:val="20"/>
          <w:szCs w:val="20"/>
        </w:rPr>
        <w:t xml:space="preserve">, А. Д. </w:t>
      </w:r>
      <w:proofErr w:type="spellStart"/>
      <w:r w:rsidRPr="00D07847">
        <w:rPr>
          <w:rFonts w:ascii="Times New Roman" w:eastAsia="Times New Roman" w:hAnsi="Times New Roman" w:cs="Times New Roman"/>
          <w:sz w:val="20"/>
          <w:szCs w:val="20"/>
        </w:rPr>
        <w:t>Хамзаева</w:t>
      </w:r>
      <w:proofErr w:type="spellEnd"/>
      <w:r w:rsidRPr="00D07847">
        <w:rPr>
          <w:rFonts w:ascii="Times New Roman" w:eastAsia="Times New Roman" w:hAnsi="Times New Roman" w:cs="Times New Roman"/>
          <w:sz w:val="20"/>
          <w:szCs w:val="20"/>
        </w:rPr>
        <w:t xml:space="preserve">, К. К. </w:t>
      </w:r>
      <w:proofErr w:type="spellStart"/>
      <w:r w:rsidRPr="00D07847">
        <w:rPr>
          <w:rFonts w:ascii="Times New Roman" w:eastAsia="Times New Roman" w:hAnsi="Times New Roman" w:cs="Times New Roman"/>
          <w:sz w:val="20"/>
          <w:szCs w:val="20"/>
        </w:rPr>
        <w:t>Кекиев</w:t>
      </w:r>
      <w:proofErr w:type="spellEnd"/>
      <w:r w:rsidRPr="00D07847">
        <w:rPr>
          <w:rFonts w:ascii="Times New Roman" w:eastAsia="Times New Roman" w:hAnsi="Times New Roman" w:cs="Times New Roman"/>
          <w:sz w:val="20"/>
          <w:szCs w:val="20"/>
        </w:rPr>
        <w:t xml:space="preserve"> ; под редакцией Б. Г. </w:t>
      </w:r>
      <w:proofErr w:type="spellStart"/>
      <w:r w:rsidRPr="00D07847">
        <w:rPr>
          <w:rFonts w:ascii="Times New Roman" w:eastAsia="Times New Roman" w:hAnsi="Times New Roman" w:cs="Times New Roman"/>
          <w:sz w:val="20"/>
          <w:szCs w:val="20"/>
        </w:rPr>
        <w:t>Тугельбаевой</w:t>
      </w:r>
      <w:proofErr w:type="spellEnd"/>
      <w:r w:rsidRPr="00D07847">
        <w:rPr>
          <w:rFonts w:ascii="Times New Roman" w:eastAsia="Times New Roman" w:hAnsi="Times New Roman" w:cs="Times New Roman"/>
          <w:sz w:val="20"/>
          <w:szCs w:val="20"/>
        </w:rPr>
        <w:t xml:space="preserve">. — Бишкек : Кыргызско-Российский славянский университет, 2021. — 335 c. — ISBN 978-9967-19-836-4. — Текст : электронный // Цифровой образовательный ресурс IPR SMART : [сайт]. — URL: https://www.iprbookshop.ru/119468.html </w:t>
      </w:r>
    </w:p>
    <w:p w:rsidR="00E670ED" w:rsidRPr="00D52134" w:rsidRDefault="00E670ED" w:rsidP="00E670ED">
      <w:pPr>
        <w:tabs>
          <w:tab w:val="left" w:pos="993"/>
        </w:tabs>
        <w:suppressAutoHyphens/>
        <w:spacing w:before="0" w:beforeAutospacing="0" w:after="0" w:afterAutospacing="0"/>
        <w:ind w:firstLine="567"/>
        <w:jc w:val="both"/>
        <w:rPr>
          <w:b/>
          <w:sz w:val="20"/>
          <w:szCs w:val="20"/>
        </w:rPr>
      </w:pPr>
    </w:p>
    <w:p w:rsidR="00E670ED" w:rsidRPr="00D52134" w:rsidRDefault="00E670ED" w:rsidP="00E670ED">
      <w:pPr>
        <w:tabs>
          <w:tab w:val="left" w:pos="993"/>
        </w:tabs>
        <w:suppressAutoHyphens/>
        <w:spacing w:before="0" w:beforeAutospacing="0" w:after="0" w:afterAutospacing="0"/>
        <w:ind w:firstLine="567"/>
        <w:jc w:val="both"/>
        <w:rPr>
          <w:b/>
          <w:sz w:val="20"/>
          <w:szCs w:val="20"/>
        </w:rPr>
      </w:pPr>
      <w:r w:rsidRPr="00D52134">
        <w:rPr>
          <w:b/>
          <w:sz w:val="20"/>
          <w:szCs w:val="20"/>
        </w:rPr>
        <w:t>Дополнительная литература</w:t>
      </w:r>
    </w:p>
    <w:p w:rsidR="00D07847" w:rsidRPr="00D07847" w:rsidRDefault="00D07847" w:rsidP="00D07847">
      <w:pPr>
        <w:pStyle w:val="affffffffff0"/>
        <w:numPr>
          <w:ilvl w:val="0"/>
          <w:numId w:val="86"/>
        </w:numPr>
        <w:spacing w:before="0" w:beforeAutospacing="0" w:after="0" w:afterAutospacing="0"/>
        <w:rPr>
          <w:rFonts w:ascii="Times New Roman" w:eastAsia="Times New Roman" w:hAnsi="Times New Roman" w:cs="Times New Roman"/>
          <w:sz w:val="20"/>
          <w:szCs w:val="20"/>
        </w:rPr>
      </w:pPr>
      <w:proofErr w:type="spellStart"/>
      <w:r w:rsidRPr="00D07847">
        <w:rPr>
          <w:rFonts w:ascii="Times New Roman" w:eastAsia="Times New Roman" w:hAnsi="Times New Roman" w:cs="Times New Roman"/>
          <w:sz w:val="20"/>
          <w:szCs w:val="20"/>
        </w:rPr>
        <w:t>Ревин</w:t>
      </w:r>
      <w:proofErr w:type="spellEnd"/>
      <w:r w:rsidRPr="00D07847">
        <w:rPr>
          <w:rFonts w:ascii="Times New Roman" w:eastAsia="Times New Roman" w:hAnsi="Times New Roman" w:cs="Times New Roman"/>
          <w:sz w:val="20"/>
          <w:szCs w:val="20"/>
        </w:rPr>
        <w:t xml:space="preserve"> В.П., </w:t>
      </w:r>
      <w:proofErr w:type="spellStart"/>
      <w:r w:rsidRPr="00D07847">
        <w:rPr>
          <w:rFonts w:ascii="Times New Roman" w:eastAsia="Times New Roman" w:hAnsi="Times New Roman" w:cs="Times New Roman"/>
          <w:sz w:val="20"/>
          <w:szCs w:val="20"/>
        </w:rPr>
        <w:t>Ревина</w:t>
      </w:r>
      <w:proofErr w:type="spellEnd"/>
      <w:r w:rsidRPr="00D07847">
        <w:rPr>
          <w:rFonts w:ascii="Times New Roman" w:eastAsia="Times New Roman" w:hAnsi="Times New Roman" w:cs="Times New Roman"/>
          <w:sz w:val="20"/>
          <w:szCs w:val="20"/>
        </w:rPr>
        <w:t xml:space="preserve"> В.В., </w:t>
      </w:r>
      <w:proofErr w:type="spellStart"/>
      <w:r w:rsidRPr="00D07847">
        <w:rPr>
          <w:rFonts w:ascii="Times New Roman" w:eastAsia="Times New Roman" w:hAnsi="Times New Roman" w:cs="Times New Roman"/>
          <w:sz w:val="20"/>
          <w:szCs w:val="20"/>
        </w:rPr>
        <w:t>Жариков</w:t>
      </w:r>
      <w:proofErr w:type="spellEnd"/>
      <w:r w:rsidRPr="00D07847">
        <w:rPr>
          <w:rFonts w:ascii="Times New Roman" w:eastAsia="Times New Roman" w:hAnsi="Times New Roman" w:cs="Times New Roman"/>
          <w:sz w:val="20"/>
          <w:szCs w:val="20"/>
        </w:rPr>
        <w:t xml:space="preserve"> Ю.С. и др. Теоретические основы криминологии и предупреждения преступности: Монография /</w:t>
      </w:r>
      <w:r>
        <w:rPr>
          <w:rFonts w:ascii="Times New Roman" w:eastAsia="Times New Roman" w:hAnsi="Times New Roman" w:cs="Times New Roman"/>
          <w:sz w:val="20"/>
          <w:szCs w:val="20"/>
        </w:rPr>
        <w:t xml:space="preserve"> </w:t>
      </w:r>
      <w:r w:rsidRPr="00D07847">
        <w:rPr>
          <w:rFonts w:ascii="Times New Roman" w:eastAsia="Times New Roman" w:hAnsi="Times New Roman" w:cs="Times New Roman"/>
          <w:sz w:val="20"/>
          <w:szCs w:val="20"/>
        </w:rPr>
        <w:t xml:space="preserve">Под науч. ред. профессора В.П. </w:t>
      </w:r>
      <w:proofErr w:type="spellStart"/>
      <w:r w:rsidRPr="00D07847">
        <w:rPr>
          <w:rFonts w:ascii="Times New Roman" w:eastAsia="Times New Roman" w:hAnsi="Times New Roman" w:cs="Times New Roman"/>
          <w:sz w:val="20"/>
          <w:szCs w:val="20"/>
        </w:rPr>
        <w:t>Ревина</w:t>
      </w:r>
      <w:proofErr w:type="spellEnd"/>
      <w:r w:rsidRPr="00D07847">
        <w:rPr>
          <w:rFonts w:ascii="Times New Roman" w:eastAsia="Times New Roman" w:hAnsi="Times New Roman" w:cs="Times New Roman"/>
          <w:sz w:val="20"/>
          <w:szCs w:val="20"/>
        </w:rPr>
        <w:t>. М.: Изд-во СГУ, 2013. 461 с.  - http://library.roweb.online</w:t>
      </w:r>
    </w:p>
    <w:p w:rsidR="00D07847" w:rsidRPr="00D07847" w:rsidRDefault="00D07847" w:rsidP="00D07847">
      <w:pPr>
        <w:pStyle w:val="affffffffff0"/>
        <w:numPr>
          <w:ilvl w:val="0"/>
          <w:numId w:val="86"/>
        </w:numPr>
        <w:spacing w:before="0" w:beforeAutospacing="0" w:after="0" w:afterAutospacing="0"/>
        <w:rPr>
          <w:rFonts w:ascii="Times New Roman" w:eastAsia="Times New Roman" w:hAnsi="Times New Roman" w:cs="Times New Roman"/>
          <w:sz w:val="20"/>
          <w:szCs w:val="20"/>
        </w:rPr>
      </w:pPr>
      <w:r w:rsidRPr="00D07847">
        <w:rPr>
          <w:rFonts w:ascii="Times New Roman" w:eastAsia="Times New Roman" w:hAnsi="Times New Roman" w:cs="Times New Roman"/>
          <w:sz w:val="20"/>
          <w:szCs w:val="20"/>
        </w:rPr>
        <w:t xml:space="preserve">Стаценко, В. Г. Криминология : учебник / В. Г. Стаценко. — Минск : </w:t>
      </w:r>
      <w:proofErr w:type="spellStart"/>
      <w:r w:rsidRPr="00D07847">
        <w:rPr>
          <w:rFonts w:ascii="Times New Roman" w:eastAsia="Times New Roman" w:hAnsi="Times New Roman" w:cs="Times New Roman"/>
          <w:sz w:val="20"/>
          <w:szCs w:val="20"/>
        </w:rPr>
        <w:t>Вышэйшая</w:t>
      </w:r>
      <w:proofErr w:type="spellEnd"/>
      <w:r w:rsidRPr="00D07847">
        <w:rPr>
          <w:rFonts w:ascii="Times New Roman" w:eastAsia="Times New Roman" w:hAnsi="Times New Roman" w:cs="Times New Roman"/>
          <w:sz w:val="20"/>
          <w:szCs w:val="20"/>
        </w:rPr>
        <w:t xml:space="preserve"> школа, 2018. — 280 c. — ISBN 978-985-06-2996-8. — Текст : электронный // Электронно-библиотечная система IPR BOOKS : [сайт]. — URL: http://www.iprbookshop.ru/90785.html</w:t>
      </w:r>
    </w:p>
    <w:p w:rsidR="00E670ED" w:rsidRPr="00D52134" w:rsidRDefault="00E670ED" w:rsidP="00E670ED">
      <w:pPr>
        <w:tabs>
          <w:tab w:val="left" w:pos="1080"/>
        </w:tabs>
        <w:suppressAutoHyphens/>
        <w:spacing w:before="0" w:beforeAutospacing="0" w:after="0" w:afterAutospacing="0"/>
        <w:ind w:firstLine="567"/>
        <w:jc w:val="both"/>
        <w:rPr>
          <w:b/>
          <w:sz w:val="20"/>
          <w:szCs w:val="20"/>
        </w:rPr>
      </w:pPr>
    </w:p>
    <w:p w:rsidR="00E670ED" w:rsidRPr="00D52134" w:rsidRDefault="00C32124" w:rsidP="00E670ED">
      <w:pPr>
        <w:tabs>
          <w:tab w:val="left" w:pos="1080"/>
        </w:tabs>
        <w:suppressAutoHyphens/>
        <w:spacing w:before="0" w:beforeAutospacing="0" w:after="0" w:afterAutospacing="0"/>
        <w:ind w:firstLine="567"/>
        <w:jc w:val="both"/>
        <w:rPr>
          <w:b/>
          <w:sz w:val="20"/>
          <w:szCs w:val="20"/>
        </w:rPr>
      </w:pPr>
      <w:r>
        <w:rPr>
          <w:b/>
          <w:sz w:val="20"/>
          <w:szCs w:val="20"/>
        </w:rPr>
        <w:t>7</w:t>
      </w:r>
      <w:r w:rsidR="00E670ED" w:rsidRPr="00D52134">
        <w:rPr>
          <w:b/>
          <w:sz w:val="20"/>
          <w:szCs w:val="20"/>
        </w:rPr>
        <w:t>.2. Ресурсы информационно-телекоммуникационной сети «Интернет»</w:t>
      </w:r>
    </w:p>
    <w:p w:rsidR="00E670ED" w:rsidRPr="00D52134" w:rsidRDefault="00E670ED" w:rsidP="00E670ED">
      <w:pPr>
        <w:numPr>
          <w:ilvl w:val="0"/>
          <w:numId w:val="67"/>
        </w:numPr>
        <w:tabs>
          <w:tab w:val="left" w:pos="1080"/>
          <w:tab w:val="left" w:pos="1320"/>
        </w:tabs>
        <w:suppressAutoHyphens/>
        <w:spacing w:before="0" w:beforeAutospacing="0" w:after="0" w:afterAutospacing="0"/>
        <w:ind w:left="0" w:firstLine="709"/>
        <w:jc w:val="both"/>
        <w:rPr>
          <w:sz w:val="20"/>
          <w:szCs w:val="20"/>
        </w:rPr>
      </w:pPr>
      <w:r w:rsidRPr="00D52134">
        <w:rPr>
          <w:sz w:val="20"/>
          <w:szCs w:val="20"/>
        </w:rPr>
        <w:t>http://www.garant.ru/ - СПС «Гарант»</w:t>
      </w:r>
    </w:p>
    <w:p w:rsidR="00E670ED" w:rsidRPr="00D52134" w:rsidRDefault="00E670ED" w:rsidP="00E670ED">
      <w:pPr>
        <w:pStyle w:val="1c"/>
        <w:tabs>
          <w:tab w:val="right" w:leader="dot" w:pos="9600"/>
        </w:tabs>
        <w:spacing w:before="0" w:beforeAutospacing="0" w:after="0" w:afterAutospacing="0"/>
        <w:ind w:left="0" w:firstLine="567"/>
        <w:rPr>
          <w:sz w:val="20"/>
        </w:rPr>
      </w:pPr>
    </w:p>
    <w:p w:rsidR="00C35C9A" w:rsidRDefault="00C32124" w:rsidP="00C35C9A">
      <w:pPr>
        <w:spacing w:before="0" w:beforeAutospacing="0" w:after="0" w:afterAutospacing="0"/>
        <w:ind w:firstLine="567"/>
        <w:jc w:val="both"/>
        <w:rPr>
          <w:rFonts w:eastAsia="Times New Roman"/>
          <w:b/>
          <w:sz w:val="20"/>
          <w:szCs w:val="20"/>
        </w:rPr>
      </w:pPr>
      <w:r>
        <w:rPr>
          <w:b/>
          <w:sz w:val="20"/>
          <w:szCs w:val="20"/>
        </w:rPr>
        <w:t>8</w:t>
      </w:r>
      <w:r w:rsidR="00C35C9A">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C35C9A" w:rsidRDefault="00C35C9A" w:rsidP="00C35C9A">
      <w:pPr>
        <w:spacing w:before="0" w:beforeAutospacing="0" w:after="0" w:afterAutospacing="0"/>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F93F1B" w:rsidRDefault="00F93F1B" w:rsidP="00C35C9A">
      <w:pPr>
        <w:spacing w:before="0" w:beforeAutospacing="0" w:after="0" w:afterAutospacing="0"/>
        <w:ind w:firstLine="567"/>
        <w:jc w:val="both"/>
        <w:rPr>
          <w:sz w:val="20"/>
          <w:szCs w:val="20"/>
        </w:rPr>
      </w:pPr>
      <w:r w:rsidRPr="00F93F1B">
        <w:rPr>
          <w:sz w:val="20"/>
          <w:szCs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C35C9A" w:rsidRDefault="00C35C9A" w:rsidP="00C35C9A">
      <w:pPr>
        <w:spacing w:before="0" w:beforeAutospacing="0" w:after="0" w:afterAutospacing="0"/>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C35C9A" w:rsidRDefault="00C35C9A" w:rsidP="00C35C9A">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szCs w:val="20"/>
        </w:rPr>
        <w:t>Программное обеспечение:</w:t>
      </w:r>
    </w:p>
    <w:p w:rsidR="00E670ED" w:rsidRPr="00D52134" w:rsidRDefault="00E670ED" w:rsidP="00E670ED">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Лицензионное программное обеспечение (в том числе, отечественного производства):</w:t>
      </w:r>
    </w:p>
    <w:p w:rsidR="00E670ED" w:rsidRPr="00D52134" w:rsidRDefault="00E670ED" w:rsidP="00E670ED">
      <w:pPr>
        <w:spacing w:before="0" w:beforeAutospacing="0" w:after="0" w:afterAutospacing="0"/>
        <w:ind w:firstLine="709"/>
        <w:jc w:val="both"/>
        <w:rPr>
          <w:sz w:val="20"/>
          <w:szCs w:val="20"/>
        </w:rPr>
      </w:pPr>
      <w:r w:rsidRPr="00D52134">
        <w:rPr>
          <w:sz w:val="20"/>
          <w:szCs w:val="20"/>
        </w:rPr>
        <w:t xml:space="preserve">Операционная система </w:t>
      </w:r>
      <w:r w:rsidRPr="00D52134">
        <w:rPr>
          <w:sz w:val="20"/>
          <w:szCs w:val="20"/>
          <w:lang w:val="en-US"/>
        </w:rPr>
        <w:t>Windows</w:t>
      </w:r>
      <w:r w:rsidRPr="00D52134">
        <w:rPr>
          <w:sz w:val="20"/>
          <w:szCs w:val="20"/>
        </w:rPr>
        <w:t xml:space="preserve"> </w:t>
      </w:r>
      <w:r w:rsidRPr="00D52134">
        <w:rPr>
          <w:sz w:val="20"/>
          <w:szCs w:val="20"/>
          <w:lang w:val="en-US"/>
        </w:rPr>
        <w:t>Professional</w:t>
      </w:r>
      <w:r w:rsidRPr="00D52134">
        <w:rPr>
          <w:sz w:val="20"/>
          <w:szCs w:val="20"/>
        </w:rPr>
        <w:t xml:space="preserve"> 10</w:t>
      </w:r>
    </w:p>
    <w:p w:rsidR="00E670ED" w:rsidRPr="00D52134" w:rsidRDefault="00E670ED" w:rsidP="00E670ED">
      <w:pPr>
        <w:spacing w:before="0" w:beforeAutospacing="0" w:after="0" w:afterAutospacing="0"/>
        <w:ind w:firstLine="709"/>
        <w:jc w:val="both"/>
        <w:rPr>
          <w:sz w:val="20"/>
          <w:szCs w:val="20"/>
        </w:rPr>
      </w:pPr>
      <w:r w:rsidRPr="00D52134">
        <w:rPr>
          <w:sz w:val="20"/>
          <w:szCs w:val="20"/>
        </w:rPr>
        <w:t xml:space="preserve">ПО браузер – приложение операционной системы, предназначенное для просмотра </w:t>
      </w:r>
      <w:proofErr w:type="spellStart"/>
      <w:r w:rsidRPr="00D52134">
        <w:rPr>
          <w:sz w:val="20"/>
          <w:szCs w:val="20"/>
        </w:rPr>
        <w:t>Web</w:t>
      </w:r>
      <w:proofErr w:type="spellEnd"/>
      <w:r w:rsidRPr="00D52134">
        <w:rPr>
          <w:sz w:val="20"/>
          <w:szCs w:val="20"/>
        </w:rPr>
        <w:t>-страниц</w:t>
      </w:r>
    </w:p>
    <w:p w:rsidR="00E670ED" w:rsidRPr="00D52134" w:rsidRDefault="00E670ED" w:rsidP="00E670ED">
      <w:pPr>
        <w:spacing w:before="0" w:beforeAutospacing="0" w:after="0" w:afterAutospacing="0"/>
        <w:ind w:firstLine="709"/>
        <w:jc w:val="both"/>
        <w:rPr>
          <w:sz w:val="20"/>
          <w:szCs w:val="20"/>
        </w:rPr>
      </w:pPr>
      <w:r w:rsidRPr="00D52134">
        <w:rPr>
          <w:sz w:val="20"/>
          <w:szCs w:val="20"/>
        </w:rPr>
        <w:t>Платформа проведения аттестационных процедур с использованием каналов связи (отечественное ПО)</w:t>
      </w:r>
    </w:p>
    <w:p w:rsidR="00E670ED" w:rsidRPr="00D52134" w:rsidRDefault="00E670ED" w:rsidP="00E670ED">
      <w:pPr>
        <w:spacing w:before="0" w:beforeAutospacing="0" w:after="0" w:afterAutospacing="0"/>
        <w:ind w:firstLine="709"/>
        <w:jc w:val="both"/>
        <w:rPr>
          <w:sz w:val="20"/>
          <w:szCs w:val="20"/>
        </w:rPr>
      </w:pPr>
      <w:r w:rsidRPr="00D52134">
        <w:rPr>
          <w:sz w:val="20"/>
          <w:szCs w:val="20"/>
        </w:rPr>
        <w:t xml:space="preserve">Платформа проведения </w:t>
      </w:r>
      <w:proofErr w:type="spellStart"/>
      <w:r w:rsidRPr="00D52134">
        <w:rPr>
          <w:sz w:val="20"/>
          <w:szCs w:val="20"/>
        </w:rPr>
        <w:t>вебинаров</w:t>
      </w:r>
      <w:proofErr w:type="spellEnd"/>
      <w:r w:rsidRPr="00D52134">
        <w:rPr>
          <w:sz w:val="20"/>
          <w:szCs w:val="20"/>
        </w:rPr>
        <w:t xml:space="preserve"> (отечественное ПО)</w:t>
      </w:r>
    </w:p>
    <w:p w:rsidR="00E670ED" w:rsidRPr="00D52134" w:rsidRDefault="00E670ED" w:rsidP="00E670ED">
      <w:pPr>
        <w:spacing w:before="0" w:beforeAutospacing="0" w:after="0" w:afterAutospacing="0"/>
        <w:ind w:firstLine="709"/>
        <w:jc w:val="both"/>
        <w:rPr>
          <w:sz w:val="20"/>
          <w:szCs w:val="20"/>
        </w:rPr>
      </w:pPr>
      <w:r w:rsidRPr="00D52134">
        <w:rPr>
          <w:sz w:val="20"/>
          <w:szCs w:val="20"/>
        </w:rPr>
        <w:t>Информационная технология. Он-</w:t>
      </w:r>
      <w:proofErr w:type="spellStart"/>
      <w:r w:rsidRPr="00D52134">
        <w:rPr>
          <w:sz w:val="20"/>
          <w:szCs w:val="20"/>
        </w:rPr>
        <w:t>лайн</w:t>
      </w:r>
      <w:proofErr w:type="spellEnd"/>
      <w:r w:rsidRPr="00D52134">
        <w:rPr>
          <w:sz w:val="20"/>
          <w:szCs w:val="20"/>
        </w:rPr>
        <w:t xml:space="preserve"> тестирование цифровой платформы </w:t>
      </w:r>
      <w:proofErr w:type="spellStart"/>
      <w:r w:rsidRPr="00D52134">
        <w:rPr>
          <w:sz w:val="20"/>
          <w:szCs w:val="20"/>
        </w:rPr>
        <w:t>Ровеб</w:t>
      </w:r>
      <w:proofErr w:type="spellEnd"/>
      <w:r w:rsidRPr="00D52134">
        <w:rPr>
          <w:sz w:val="20"/>
          <w:szCs w:val="20"/>
        </w:rPr>
        <w:t xml:space="preserve"> (отечественное ПО)</w:t>
      </w:r>
    </w:p>
    <w:p w:rsidR="00E670ED" w:rsidRPr="00D52134" w:rsidRDefault="00E670ED" w:rsidP="00E670ED">
      <w:pPr>
        <w:spacing w:before="0" w:beforeAutospacing="0" w:after="0" w:afterAutospacing="0"/>
        <w:ind w:firstLine="709"/>
        <w:jc w:val="both"/>
        <w:rPr>
          <w:sz w:val="20"/>
          <w:szCs w:val="20"/>
        </w:rPr>
      </w:pPr>
      <w:r w:rsidRPr="00D52134">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E670ED" w:rsidRPr="00D52134" w:rsidRDefault="00E670ED" w:rsidP="00E670ED">
      <w:pPr>
        <w:spacing w:before="0" w:beforeAutospacing="0" w:after="0" w:afterAutospacing="0"/>
        <w:ind w:firstLine="709"/>
        <w:jc w:val="both"/>
        <w:rPr>
          <w:sz w:val="20"/>
          <w:szCs w:val="20"/>
        </w:rPr>
      </w:pPr>
      <w:r w:rsidRPr="00D52134">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E670ED" w:rsidRPr="00D52134" w:rsidRDefault="00E670ED" w:rsidP="00E670ED">
      <w:pPr>
        <w:spacing w:before="0" w:beforeAutospacing="0" w:after="0" w:afterAutospacing="0"/>
        <w:ind w:firstLine="709"/>
        <w:jc w:val="both"/>
        <w:rPr>
          <w:sz w:val="20"/>
          <w:szCs w:val="20"/>
        </w:rPr>
      </w:pPr>
      <w:r w:rsidRPr="00D52134">
        <w:rPr>
          <w:sz w:val="20"/>
          <w:szCs w:val="20"/>
        </w:rPr>
        <w:t>Электронный информационный ресурс «Личная студия обучающегося» (отечественное ПО)</w:t>
      </w:r>
    </w:p>
    <w:p w:rsidR="00E670ED" w:rsidRPr="00D52134" w:rsidRDefault="00E670ED" w:rsidP="00E670ED">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Свободно распространяемое программное обеспечение (в том числе отечественного производства):</w:t>
      </w:r>
    </w:p>
    <w:p w:rsidR="00E670ED" w:rsidRPr="00D52134" w:rsidRDefault="00E670ED" w:rsidP="00E670ED">
      <w:pPr>
        <w:spacing w:before="0" w:beforeAutospacing="0" w:after="0" w:afterAutospacing="0"/>
        <w:ind w:firstLine="709"/>
        <w:jc w:val="both"/>
        <w:rPr>
          <w:sz w:val="20"/>
          <w:szCs w:val="20"/>
        </w:rPr>
      </w:pPr>
      <w:r w:rsidRPr="00D52134">
        <w:rPr>
          <w:sz w:val="20"/>
          <w:szCs w:val="20"/>
        </w:rPr>
        <w:t>Мой Офис Веб-редакторы https://edit.myoffice.ru (отечественное ПО)</w:t>
      </w:r>
    </w:p>
    <w:p w:rsidR="00E670ED" w:rsidRPr="00D52134" w:rsidRDefault="00E670ED" w:rsidP="00E670ED">
      <w:pPr>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OpenOffice.Org Calc. </w:t>
      </w:r>
    </w:p>
    <w:p w:rsidR="00E670ED" w:rsidRPr="00D52134" w:rsidRDefault="00647AD2" w:rsidP="00E670ED">
      <w:pPr>
        <w:spacing w:before="0" w:beforeAutospacing="0" w:after="0" w:afterAutospacing="0"/>
        <w:ind w:firstLine="709"/>
        <w:jc w:val="both"/>
        <w:rPr>
          <w:sz w:val="20"/>
          <w:szCs w:val="20"/>
          <w:lang w:val="en-US"/>
        </w:rPr>
      </w:pPr>
      <w:hyperlink r:id="rId7" w:history="1">
        <w:r w:rsidR="00E670ED" w:rsidRPr="00D52134">
          <w:rPr>
            <w:sz w:val="20"/>
            <w:szCs w:val="20"/>
            <w:lang w:val="en-US"/>
          </w:rPr>
          <w:t>http://qsp.su/tools/onlinehelp/about_license_gpl_russian.html</w:t>
        </w:r>
      </w:hyperlink>
      <w:r w:rsidR="00E670ED" w:rsidRPr="00D52134">
        <w:rPr>
          <w:sz w:val="20"/>
          <w:szCs w:val="20"/>
          <w:lang w:val="en-US"/>
        </w:rPr>
        <w:t xml:space="preserve"> </w:t>
      </w:r>
    </w:p>
    <w:p w:rsidR="00E670ED" w:rsidRPr="00D52134" w:rsidRDefault="00E670ED" w:rsidP="00E670ED">
      <w:pPr>
        <w:spacing w:before="0" w:beforeAutospacing="0" w:after="0" w:afterAutospacing="0"/>
        <w:ind w:firstLine="709"/>
        <w:jc w:val="both"/>
        <w:rPr>
          <w:sz w:val="20"/>
          <w:szCs w:val="20"/>
        </w:rPr>
      </w:pPr>
      <w:r w:rsidRPr="00D52134">
        <w:rPr>
          <w:sz w:val="20"/>
          <w:szCs w:val="20"/>
        </w:rPr>
        <w:t xml:space="preserve">ПО </w:t>
      </w:r>
      <w:proofErr w:type="spellStart"/>
      <w:r w:rsidRPr="00D52134">
        <w:rPr>
          <w:sz w:val="20"/>
          <w:szCs w:val="20"/>
        </w:rPr>
        <w:t>OpenOffice.Org.Base</w:t>
      </w:r>
      <w:proofErr w:type="spellEnd"/>
    </w:p>
    <w:p w:rsidR="00E670ED" w:rsidRPr="00D52134" w:rsidRDefault="00647AD2" w:rsidP="00E670ED">
      <w:pPr>
        <w:spacing w:before="0" w:beforeAutospacing="0" w:after="0" w:afterAutospacing="0"/>
        <w:ind w:firstLine="709"/>
        <w:jc w:val="both"/>
        <w:rPr>
          <w:sz w:val="20"/>
          <w:szCs w:val="20"/>
        </w:rPr>
      </w:pPr>
      <w:hyperlink r:id="rId8" w:history="1">
        <w:r w:rsidR="00E670ED" w:rsidRPr="00D52134">
          <w:rPr>
            <w:sz w:val="20"/>
            <w:szCs w:val="20"/>
          </w:rPr>
          <w:t>http://qsp.su/tools/onlinehelp/about_license_gpl_russian.html</w:t>
        </w:r>
      </w:hyperlink>
    </w:p>
    <w:p w:rsidR="00E670ED" w:rsidRPr="00D52134" w:rsidRDefault="00E670ED" w:rsidP="00E670ED">
      <w:pPr>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w:t>
      </w:r>
      <w:proofErr w:type="spellStart"/>
      <w:r w:rsidRPr="00D52134">
        <w:rPr>
          <w:sz w:val="20"/>
          <w:szCs w:val="20"/>
          <w:lang w:val="en-US"/>
        </w:rPr>
        <w:t>OpenOffice.org.Impress</w:t>
      </w:r>
      <w:proofErr w:type="spellEnd"/>
      <w:r w:rsidRPr="00D52134">
        <w:rPr>
          <w:sz w:val="20"/>
          <w:szCs w:val="20"/>
          <w:lang w:val="en-US"/>
        </w:rPr>
        <w:t xml:space="preserve"> </w:t>
      </w:r>
    </w:p>
    <w:p w:rsidR="00E670ED" w:rsidRPr="00D52134" w:rsidRDefault="00647AD2" w:rsidP="00E670ED">
      <w:pPr>
        <w:spacing w:before="0" w:beforeAutospacing="0" w:after="0" w:afterAutospacing="0"/>
        <w:ind w:firstLine="709"/>
        <w:jc w:val="both"/>
        <w:rPr>
          <w:sz w:val="20"/>
          <w:szCs w:val="20"/>
          <w:lang w:val="en-US"/>
        </w:rPr>
      </w:pPr>
      <w:hyperlink r:id="rId9" w:history="1">
        <w:r w:rsidR="00E670ED" w:rsidRPr="00D52134">
          <w:rPr>
            <w:sz w:val="20"/>
            <w:szCs w:val="20"/>
            <w:lang w:val="en-US"/>
          </w:rPr>
          <w:t>http://qsp.su/tools/onlinehelp/about_license_gpl_russian.html</w:t>
        </w:r>
      </w:hyperlink>
      <w:r w:rsidR="00E670ED" w:rsidRPr="00D52134">
        <w:rPr>
          <w:sz w:val="20"/>
          <w:szCs w:val="20"/>
          <w:lang w:val="en-US"/>
        </w:rPr>
        <w:t xml:space="preserve"> </w:t>
      </w:r>
    </w:p>
    <w:p w:rsidR="00E670ED" w:rsidRPr="00D52134" w:rsidRDefault="00E670ED" w:rsidP="00E670ED">
      <w:pPr>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OpenOffice.Org Writer </w:t>
      </w:r>
    </w:p>
    <w:p w:rsidR="00E670ED" w:rsidRPr="00D52134" w:rsidRDefault="00647AD2" w:rsidP="00E670ED">
      <w:pPr>
        <w:spacing w:before="0" w:beforeAutospacing="0" w:after="0" w:afterAutospacing="0"/>
        <w:ind w:firstLine="709"/>
        <w:jc w:val="both"/>
        <w:rPr>
          <w:sz w:val="20"/>
          <w:szCs w:val="20"/>
          <w:lang w:val="en-US"/>
        </w:rPr>
      </w:pPr>
      <w:hyperlink r:id="rId10" w:history="1">
        <w:r w:rsidR="00E670ED" w:rsidRPr="00D52134">
          <w:rPr>
            <w:sz w:val="20"/>
            <w:szCs w:val="20"/>
            <w:lang w:val="en-US"/>
          </w:rPr>
          <w:t>http://qsp.su/tools/onlinehelp/about_license_gpl_russian.html</w:t>
        </w:r>
      </w:hyperlink>
    </w:p>
    <w:p w:rsidR="00E670ED" w:rsidRPr="00D52134" w:rsidRDefault="00E670ED" w:rsidP="00E670ED">
      <w:pPr>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Open Office.org Draw</w:t>
      </w:r>
    </w:p>
    <w:p w:rsidR="00E670ED" w:rsidRPr="00D52134" w:rsidRDefault="00647AD2" w:rsidP="00E670ED">
      <w:pPr>
        <w:spacing w:before="0" w:beforeAutospacing="0" w:after="0" w:afterAutospacing="0"/>
        <w:ind w:firstLine="709"/>
        <w:jc w:val="both"/>
        <w:rPr>
          <w:sz w:val="20"/>
          <w:szCs w:val="20"/>
          <w:lang w:val="en-US"/>
        </w:rPr>
      </w:pPr>
      <w:hyperlink r:id="rId11" w:history="1">
        <w:r w:rsidR="00E670ED" w:rsidRPr="00D52134">
          <w:rPr>
            <w:sz w:val="20"/>
            <w:szCs w:val="20"/>
            <w:lang w:val="en-US"/>
          </w:rPr>
          <w:t>http://qsp.su/tools/onlinehelp/about_license_gpl_russian.html</w:t>
        </w:r>
      </w:hyperlink>
    </w:p>
    <w:p w:rsidR="00E670ED" w:rsidRPr="00D52134" w:rsidRDefault="00E670ED" w:rsidP="00E670ED">
      <w:pPr>
        <w:spacing w:before="0" w:beforeAutospacing="0" w:after="0" w:afterAutospacing="0"/>
        <w:ind w:firstLine="709"/>
        <w:jc w:val="both"/>
        <w:rPr>
          <w:sz w:val="20"/>
          <w:szCs w:val="20"/>
        </w:rPr>
      </w:pPr>
      <w:r w:rsidRPr="00D52134">
        <w:rPr>
          <w:sz w:val="20"/>
          <w:szCs w:val="20"/>
        </w:rPr>
        <w:t xml:space="preserve">ПО «Блокнот» - стандартное приложение операционной системы (MS </w:t>
      </w:r>
      <w:proofErr w:type="spellStart"/>
      <w:r w:rsidRPr="00D52134">
        <w:rPr>
          <w:sz w:val="20"/>
          <w:szCs w:val="20"/>
        </w:rPr>
        <w:t>Windows</w:t>
      </w:r>
      <w:proofErr w:type="spellEnd"/>
      <w:r w:rsidRPr="00D52134">
        <w:rPr>
          <w:sz w:val="20"/>
          <w:szCs w:val="20"/>
        </w:rPr>
        <w:t xml:space="preserve">, </w:t>
      </w:r>
      <w:proofErr w:type="spellStart"/>
      <w:r w:rsidRPr="00D52134">
        <w:rPr>
          <w:sz w:val="20"/>
          <w:szCs w:val="20"/>
        </w:rPr>
        <w:t>Android</w:t>
      </w:r>
      <w:proofErr w:type="spellEnd"/>
      <w:r w:rsidRPr="00D52134">
        <w:rPr>
          <w:sz w:val="20"/>
          <w:szCs w:val="20"/>
        </w:rPr>
        <w:t xml:space="preserve"> и т.д.), </w:t>
      </w:r>
    </w:p>
    <w:p w:rsidR="00E670ED" w:rsidRPr="00D52134" w:rsidRDefault="00E670ED" w:rsidP="00E670ED">
      <w:pPr>
        <w:spacing w:before="0" w:beforeAutospacing="0" w:after="0" w:afterAutospacing="0"/>
        <w:ind w:firstLine="709"/>
        <w:jc w:val="both"/>
        <w:rPr>
          <w:sz w:val="20"/>
          <w:szCs w:val="20"/>
        </w:rPr>
      </w:pPr>
      <w:r w:rsidRPr="00D52134">
        <w:rPr>
          <w:sz w:val="20"/>
          <w:szCs w:val="20"/>
        </w:rPr>
        <w:t>предназначенное для работы с текстами; </w:t>
      </w:r>
    </w:p>
    <w:p w:rsidR="00E670ED" w:rsidRPr="00D52134" w:rsidRDefault="00E670ED" w:rsidP="00E670ED">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Современные профессиональные базы данных:</w:t>
      </w:r>
    </w:p>
    <w:p w:rsidR="002A3488" w:rsidRPr="002A3488" w:rsidRDefault="002A3488" w:rsidP="002A3488">
      <w:pPr>
        <w:spacing w:before="0" w:beforeAutospacing="0" w:after="0" w:afterAutospacing="0"/>
        <w:ind w:firstLine="709"/>
        <w:jc w:val="both"/>
        <w:rPr>
          <w:sz w:val="20"/>
          <w:szCs w:val="20"/>
        </w:rPr>
      </w:pPr>
      <w:r w:rsidRPr="002A3488">
        <w:rPr>
          <w:sz w:val="20"/>
          <w:szCs w:val="20"/>
        </w:rPr>
        <w:t xml:space="preserve">Реестр профессиональных стандартов https://profstandart.rosmintrud.ru/obshchiy-informatsionnyy-blok/natsionalnyy-reestr-professionalnykh-standartov/reestr-professionalnykh-standartov/ </w:t>
      </w:r>
    </w:p>
    <w:p w:rsidR="002A3488" w:rsidRPr="002A3488" w:rsidRDefault="002A3488" w:rsidP="002A3488">
      <w:pPr>
        <w:spacing w:before="0" w:beforeAutospacing="0" w:after="0" w:afterAutospacing="0"/>
        <w:ind w:firstLine="709"/>
        <w:jc w:val="both"/>
        <w:rPr>
          <w:sz w:val="20"/>
          <w:szCs w:val="20"/>
        </w:rPr>
      </w:pPr>
      <w:r w:rsidRPr="002A3488">
        <w:rPr>
          <w:sz w:val="20"/>
          <w:szCs w:val="20"/>
        </w:rPr>
        <w:t xml:space="preserve">Реестр студентов/ординаторов/аспирантов/ассистентов-стажеров https://www.mos.ru/karta-moskvicha/services-proverka-grazhdanina-v-reestre-studentov/ </w:t>
      </w:r>
    </w:p>
    <w:p w:rsidR="002A3488" w:rsidRPr="002A3488" w:rsidRDefault="002A3488" w:rsidP="002A3488">
      <w:pPr>
        <w:spacing w:before="0" w:beforeAutospacing="0" w:after="0" w:afterAutospacing="0"/>
        <w:ind w:firstLine="709"/>
        <w:jc w:val="both"/>
        <w:rPr>
          <w:sz w:val="20"/>
          <w:szCs w:val="20"/>
        </w:rPr>
      </w:pPr>
      <w:r w:rsidRPr="002A3488">
        <w:rPr>
          <w:sz w:val="20"/>
          <w:szCs w:val="20"/>
        </w:rPr>
        <w:lastRenderedPageBreak/>
        <w:t xml:space="preserve">Конституция РФ - http://www.constitution.ru/ </w:t>
      </w:r>
    </w:p>
    <w:p w:rsidR="002A3488" w:rsidRPr="002A3488" w:rsidRDefault="002A3488" w:rsidP="002A3488">
      <w:pPr>
        <w:spacing w:before="0" w:beforeAutospacing="0" w:after="0" w:afterAutospacing="0"/>
        <w:ind w:firstLine="709"/>
        <w:jc w:val="both"/>
        <w:rPr>
          <w:sz w:val="20"/>
          <w:szCs w:val="20"/>
        </w:rPr>
      </w:pPr>
      <w:r w:rsidRPr="002A3488">
        <w:rPr>
          <w:sz w:val="20"/>
          <w:szCs w:val="20"/>
        </w:rPr>
        <w:t>Общероссийская общественная организация «Ассоциация Юристов России» - http://www.alrf.ru/</w:t>
      </w:r>
    </w:p>
    <w:p w:rsidR="002A3488" w:rsidRPr="002A3488" w:rsidRDefault="002A3488" w:rsidP="002A3488">
      <w:pPr>
        <w:spacing w:before="0" w:beforeAutospacing="0" w:after="0" w:afterAutospacing="0"/>
        <w:ind w:firstLine="709"/>
        <w:jc w:val="both"/>
        <w:rPr>
          <w:sz w:val="20"/>
          <w:szCs w:val="20"/>
        </w:rPr>
      </w:pPr>
      <w:r w:rsidRPr="002A3488">
        <w:rPr>
          <w:sz w:val="20"/>
          <w:szCs w:val="20"/>
        </w:rPr>
        <w:t>Государственная Дума РФ- http://www.duma.gov.ru</w:t>
      </w:r>
    </w:p>
    <w:p w:rsidR="002A3488" w:rsidRPr="002A3488" w:rsidRDefault="002A3488" w:rsidP="002A3488">
      <w:pPr>
        <w:spacing w:before="0" w:beforeAutospacing="0" w:after="0" w:afterAutospacing="0"/>
        <w:ind w:firstLine="709"/>
        <w:jc w:val="both"/>
        <w:rPr>
          <w:sz w:val="20"/>
          <w:szCs w:val="20"/>
        </w:rPr>
      </w:pPr>
      <w:r w:rsidRPr="002A3488">
        <w:rPr>
          <w:sz w:val="20"/>
          <w:szCs w:val="20"/>
        </w:rPr>
        <w:t xml:space="preserve">Федеральная палата адвокатов- http://fparf.ru </w:t>
      </w:r>
    </w:p>
    <w:p w:rsidR="002A3488" w:rsidRPr="002A3488" w:rsidRDefault="002A3488" w:rsidP="002A3488">
      <w:pPr>
        <w:spacing w:before="0" w:beforeAutospacing="0" w:after="0" w:afterAutospacing="0"/>
        <w:ind w:firstLine="709"/>
        <w:jc w:val="both"/>
        <w:rPr>
          <w:sz w:val="20"/>
          <w:szCs w:val="20"/>
        </w:rPr>
      </w:pPr>
      <w:r w:rsidRPr="002A3488">
        <w:rPr>
          <w:sz w:val="20"/>
          <w:szCs w:val="20"/>
        </w:rPr>
        <w:t xml:space="preserve">Адвокатская палата города Москвы- http://www.advokatymoscow.ru </w:t>
      </w:r>
    </w:p>
    <w:p w:rsidR="002A3488" w:rsidRPr="002A3488" w:rsidRDefault="002A3488" w:rsidP="002A3488">
      <w:pPr>
        <w:spacing w:before="0" w:beforeAutospacing="0" w:after="0" w:afterAutospacing="0"/>
        <w:ind w:firstLine="709"/>
        <w:jc w:val="both"/>
        <w:rPr>
          <w:sz w:val="20"/>
          <w:szCs w:val="20"/>
        </w:rPr>
      </w:pPr>
      <w:r w:rsidRPr="002A3488">
        <w:rPr>
          <w:sz w:val="20"/>
          <w:szCs w:val="20"/>
        </w:rPr>
        <w:t xml:space="preserve">Конституционный суд РФ - http://www.ksrf.ru </w:t>
      </w:r>
    </w:p>
    <w:p w:rsidR="002A3488" w:rsidRPr="002A3488" w:rsidRDefault="002A3488" w:rsidP="002A3488">
      <w:pPr>
        <w:spacing w:before="0" w:beforeAutospacing="0" w:after="0" w:afterAutospacing="0"/>
        <w:ind w:firstLine="709"/>
        <w:jc w:val="both"/>
        <w:rPr>
          <w:sz w:val="20"/>
          <w:szCs w:val="20"/>
        </w:rPr>
      </w:pPr>
      <w:r w:rsidRPr="002A3488">
        <w:rPr>
          <w:sz w:val="20"/>
          <w:szCs w:val="20"/>
        </w:rPr>
        <w:t>Верховный Суд Российской Федерации - http://www.vsrf.ru</w:t>
      </w:r>
    </w:p>
    <w:p w:rsidR="002A3488" w:rsidRPr="002A3488" w:rsidRDefault="002A3488" w:rsidP="002A3488">
      <w:pPr>
        <w:spacing w:before="0" w:beforeAutospacing="0" w:after="0" w:afterAutospacing="0"/>
        <w:ind w:firstLine="709"/>
        <w:jc w:val="both"/>
        <w:rPr>
          <w:sz w:val="20"/>
          <w:szCs w:val="20"/>
        </w:rPr>
      </w:pPr>
      <w:r w:rsidRPr="002A3488">
        <w:rPr>
          <w:sz w:val="20"/>
          <w:szCs w:val="20"/>
        </w:rPr>
        <w:t xml:space="preserve">Федеральные Арбитражные Суды Российской Федерации - http://www.arbitr.ru </w:t>
      </w:r>
    </w:p>
    <w:p w:rsidR="002A3488" w:rsidRPr="002A3488" w:rsidRDefault="002A3488" w:rsidP="002A3488">
      <w:pPr>
        <w:spacing w:before="0" w:beforeAutospacing="0" w:after="0" w:afterAutospacing="0"/>
        <w:ind w:firstLine="709"/>
        <w:jc w:val="both"/>
        <w:rPr>
          <w:sz w:val="20"/>
          <w:szCs w:val="20"/>
        </w:rPr>
      </w:pPr>
      <w:r w:rsidRPr="002A3488">
        <w:rPr>
          <w:sz w:val="20"/>
          <w:szCs w:val="20"/>
        </w:rPr>
        <w:t>Федеральная служба по труду и занятости (</w:t>
      </w:r>
      <w:proofErr w:type="spellStart"/>
      <w:r w:rsidRPr="002A3488">
        <w:rPr>
          <w:sz w:val="20"/>
          <w:szCs w:val="20"/>
        </w:rPr>
        <w:t>Роструд</w:t>
      </w:r>
      <w:proofErr w:type="spellEnd"/>
      <w:r w:rsidRPr="002A3488">
        <w:rPr>
          <w:sz w:val="20"/>
          <w:szCs w:val="20"/>
        </w:rPr>
        <w:t xml:space="preserve">) - www.rostrud.ru </w:t>
      </w:r>
    </w:p>
    <w:p w:rsidR="002A3488" w:rsidRPr="002A3488" w:rsidRDefault="002A3488" w:rsidP="002A3488">
      <w:pPr>
        <w:spacing w:before="0" w:beforeAutospacing="0" w:after="0" w:afterAutospacing="0"/>
        <w:ind w:firstLine="709"/>
        <w:jc w:val="both"/>
        <w:rPr>
          <w:sz w:val="20"/>
          <w:szCs w:val="20"/>
        </w:rPr>
      </w:pPr>
      <w:r w:rsidRPr="002A3488">
        <w:rPr>
          <w:sz w:val="20"/>
          <w:szCs w:val="20"/>
        </w:rPr>
        <w:t xml:space="preserve">Федерация независимых профсоюзов России - http://www.finpr.ru </w:t>
      </w:r>
    </w:p>
    <w:p w:rsidR="002A3488" w:rsidRPr="002A3488" w:rsidRDefault="002A3488" w:rsidP="002A3488">
      <w:pPr>
        <w:spacing w:before="0" w:beforeAutospacing="0" w:after="0" w:afterAutospacing="0"/>
        <w:ind w:firstLine="709"/>
        <w:jc w:val="both"/>
        <w:rPr>
          <w:sz w:val="20"/>
          <w:szCs w:val="20"/>
        </w:rPr>
      </w:pPr>
      <w:r w:rsidRPr="002A3488">
        <w:rPr>
          <w:sz w:val="20"/>
          <w:szCs w:val="20"/>
        </w:rPr>
        <w:t xml:space="preserve">Пенсионный фонд Российской Федерации - http://www.pfrf.ru </w:t>
      </w:r>
    </w:p>
    <w:p w:rsidR="002A3488" w:rsidRPr="002A3488" w:rsidRDefault="002A3488" w:rsidP="002A3488">
      <w:pPr>
        <w:spacing w:before="0" w:beforeAutospacing="0" w:after="0" w:afterAutospacing="0"/>
        <w:ind w:firstLine="709"/>
        <w:jc w:val="both"/>
        <w:rPr>
          <w:sz w:val="20"/>
          <w:szCs w:val="20"/>
        </w:rPr>
      </w:pPr>
      <w:r w:rsidRPr="002A3488">
        <w:rPr>
          <w:sz w:val="20"/>
          <w:szCs w:val="20"/>
        </w:rPr>
        <w:t>Экспертно-криминалистический центр-</w:t>
      </w:r>
    </w:p>
    <w:p w:rsidR="002A3488" w:rsidRPr="002A3488" w:rsidRDefault="002A3488" w:rsidP="002A3488">
      <w:pPr>
        <w:spacing w:before="0" w:beforeAutospacing="0" w:after="0" w:afterAutospacing="0"/>
        <w:ind w:firstLine="709"/>
        <w:jc w:val="both"/>
        <w:rPr>
          <w:sz w:val="20"/>
          <w:szCs w:val="20"/>
        </w:rPr>
      </w:pPr>
      <w:r w:rsidRPr="002A3488">
        <w:rPr>
          <w:sz w:val="20"/>
          <w:szCs w:val="20"/>
        </w:rPr>
        <w:t>https://xn--b1aew.xn--p1ai/</w:t>
      </w:r>
      <w:proofErr w:type="spellStart"/>
      <w:r w:rsidRPr="002A3488">
        <w:rPr>
          <w:sz w:val="20"/>
          <w:szCs w:val="20"/>
        </w:rPr>
        <w:t>mvd</w:t>
      </w:r>
      <w:proofErr w:type="spellEnd"/>
      <w:r w:rsidRPr="002A3488">
        <w:rPr>
          <w:sz w:val="20"/>
          <w:szCs w:val="20"/>
        </w:rPr>
        <w:t>/structure1/</w:t>
      </w:r>
      <w:proofErr w:type="spellStart"/>
      <w:r w:rsidRPr="002A3488">
        <w:rPr>
          <w:sz w:val="20"/>
          <w:szCs w:val="20"/>
        </w:rPr>
        <w:t>Centri</w:t>
      </w:r>
      <w:proofErr w:type="spellEnd"/>
      <w:r w:rsidRPr="002A3488">
        <w:rPr>
          <w:sz w:val="20"/>
          <w:szCs w:val="20"/>
        </w:rPr>
        <w:t>/</w:t>
      </w:r>
      <w:proofErr w:type="spellStart"/>
      <w:r w:rsidRPr="002A3488">
        <w:rPr>
          <w:sz w:val="20"/>
          <w:szCs w:val="20"/>
        </w:rPr>
        <w:t>JEkspertno_kriminalisticheskij_centr</w:t>
      </w:r>
      <w:proofErr w:type="spellEnd"/>
    </w:p>
    <w:p w:rsidR="00E670ED" w:rsidRPr="00D52134" w:rsidRDefault="002A3488" w:rsidP="002A3488">
      <w:pPr>
        <w:spacing w:before="0" w:beforeAutospacing="0" w:after="0" w:afterAutospacing="0"/>
        <w:ind w:firstLine="709"/>
        <w:jc w:val="both"/>
        <w:rPr>
          <w:sz w:val="20"/>
          <w:szCs w:val="20"/>
        </w:rPr>
      </w:pPr>
      <w:r w:rsidRPr="002A3488">
        <w:rPr>
          <w:sz w:val="20"/>
          <w:szCs w:val="20"/>
        </w:rPr>
        <w:t>Следственный комитет Российской Федерации - https://sledcom.ru</w:t>
      </w:r>
      <w:r w:rsidR="00E670ED" w:rsidRPr="00D52134">
        <w:rPr>
          <w:sz w:val="20"/>
          <w:szCs w:val="20"/>
        </w:rPr>
        <w:t>Научная электронная библиотека. http://elibrary.ru</w:t>
      </w:r>
    </w:p>
    <w:p w:rsidR="00E670ED" w:rsidRPr="00D52134" w:rsidRDefault="00E670ED" w:rsidP="00E670ED">
      <w:pPr>
        <w:spacing w:before="0" w:beforeAutospacing="0" w:after="0" w:afterAutospacing="0"/>
        <w:ind w:firstLine="709"/>
        <w:jc w:val="both"/>
        <w:rPr>
          <w:sz w:val="20"/>
          <w:szCs w:val="20"/>
        </w:rPr>
      </w:pPr>
      <w:r w:rsidRPr="00D52134">
        <w:rPr>
          <w:sz w:val="20"/>
          <w:szCs w:val="20"/>
        </w:rPr>
        <w:t xml:space="preserve">Электронно-библиотечная система </w:t>
      </w:r>
      <w:proofErr w:type="spellStart"/>
      <w:r w:rsidRPr="00D52134">
        <w:rPr>
          <w:sz w:val="20"/>
          <w:szCs w:val="20"/>
        </w:rPr>
        <w:t>IPRbooks</w:t>
      </w:r>
      <w:proofErr w:type="spellEnd"/>
      <w:r w:rsidRPr="00D52134">
        <w:rPr>
          <w:sz w:val="20"/>
          <w:szCs w:val="20"/>
        </w:rPr>
        <w:t xml:space="preserve"> (ЭБС </w:t>
      </w:r>
      <w:proofErr w:type="spellStart"/>
      <w:r w:rsidRPr="00D52134">
        <w:rPr>
          <w:sz w:val="20"/>
          <w:szCs w:val="20"/>
        </w:rPr>
        <w:t>IPRbooks</w:t>
      </w:r>
      <w:proofErr w:type="spellEnd"/>
      <w:r w:rsidRPr="00D52134">
        <w:rPr>
          <w:sz w:val="20"/>
          <w:szCs w:val="20"/>
        </w:rPr>
        <w:t>) – электронная библиотека по всем отраслям знаний http://www.iprbookshop.ru</w:t>
      </w:r>
    </w:p>
    <w:p w:rsidR="00544E6C" w:rsidRPr="00D52134" w:rsidRDefault="00544E6C" w:rsidP="00544E6C">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544E6C" w:rsidRPr="0048691E" w:rsidRDefault="00544E6C" w:rsidP="00544E6C">
      <w:pPr>
        <w:pStyle w:val="affffffffff0"/>
        <w:numPr>
          <w:ilvl w:val="0"/>
          <w:numId w:val="63"/>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544E6C" w:rsidRPr="00D52134" w:rsidRDefault="00544E6C" w:rsidP="00544E6C">
      <w:pPr>
        <w:pStyle w:val="affffffffff0"/>
        <w:numPr>
          <w:ilvl w:val="0"/>
          <w:numId w:val="63"/>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E670ED" w:rsidRDefault="00841522" w:rsidP="00E670ED">
      <w:pPr>
        <w:spacing w:before="0" w:beforeAutospacing="0" w:after="0" w:afterAutospacing="0"/>
      </w:pPr>
    </w:p>
    <w:sectPr w:rsidR="00841522" w:rsidRPr="00E670ED"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 w:name="Times-Roman">
    <w:altName w:val="Arial Unicode MS"/>
    <w:panose1 w:val="00000000000000000000"/>
    <w:charset w:val="80"/>
    <w:family w:val="roman"/>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1" w15:restartNumberingAfterBreak="0">
    <w:nsid w:val="06994E2C"/>
    <w:multiLevelType w:val="multilevel"/>
    <w:tmpl w:val="06994E2C"/>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2" w15:restartNumberingAfterBreak="0">
    <w:nsid w:val="07C94ED6"/>
    <w:multiLevelType w:val="multilevel"/>
    <w:tmpl w:val="07C94ED6"/>
    <w:lvl w:ilvl="0">
      <w:start w:val="1"/>
      <w:numFmt w:val="bullet"/>
      <w:lvlText w:val=""/>
      <w:lvlJc w:val="left"/>
      <w:pPr>
        <w:tabs>
          <w:tab w:val="num" w:pos="1320"/>
        </w:tabs>
        <w:ind w:left="1320" w:hanging="360"/>
      </w:pPr>
      <w:rPr>
        <w:rFonts w:ascii="Symbol" w:hAnsi="Symbol" w:hint="default"/>
        <w:color w:val="auto"/>
      </w:rPr>
    </w:lvl>
    <w:lvl w:ilvl="1">
      <w:start w:val="1"/>
      <w:numFmt w:val="bullet"/>
      <w:lvlText w:val="o"/>
      <w:lvlJc w:val="left"/>
      <w:pPr>
        <w:tabs>
          <w:tab w:val="num" w:pos="2040"/>
        </w:tabs>
        <w:ind w:left="2040" w:hanging="360"/>
      </w:pPr>
      <w:rPr>
        <w:rFonts w:ascii="Courier New" w:hAnsi="Courier New" w:cs="Courier New" w:hint="default"/>
      </w:rPr>
    </w:lvl>
    <w:lvl w:ilvl="2">
      <w:start w:val="1"/>
      <w:numFmt w:val="bullet"/>
      <w:lvlText w:val=""/>
      <w:lvlJc w:val="left"/>
      <w:pPr>
        <w:tabs>
          <w:tab w:val="num" w:pos="2760"/>
        </w:tabs>
        <w:ind w:left="2760" w:hanging="360"/>
      </w:pPr>
      <w:rPr>
        <w:rFonts w:ascii="Wingdings" w:hAnsi="Wingdings" w:hint="default"/>
      </w:rPr>
    </w:lvl>
    <w:lvl w:ilvl="3">
      <w:start w:val="1"/>
      <w:numFmt w:val="bullet"/>
      <w:lvlText w:val=""/>
      <w:lvlJc w:val="left"/>
      <w:pPr>
        <w:tabs>
          <w:tab w:val="num" w:pos="3480"/>
        </w:tabs>
        <w:ind w:left="3480" w:hanging="360"/>
      </w:pPr>
      <w:rPr>
        <w:rFonts w:ascii="Symbol" w:hAnsi="Symbol" w:hint="default"/>
      </w:rPr>
    </w:lvl>
    <w:lvl w:ilvl="4">
      <w:start w:val="1"/>
      <w:numFmt w:val="bullet"/>
      <w:lvlText w:val="o"/>
      <w:lvlJc w:val="left"/>
      <w:pPr>
        <w:tabs>
          <w:tab w:val="num" w:pos="4200"/>
        </w:tabs>
        <w:ind w:left="4200" w:hanging="360"/>
      </w:pPr>
      <w:rPr>
        <w:rFonts w:ascii="Courier New" w:hAnsi="Courier New" w:cs="Courier New" w:hint="default"/>
      </w:rPr>
    </w:lvl>
    <w:lvl w:ilvl="5">
      <w:start w:val="1"/>
      <w:numFmt w:val="bullet"/>
      <w:lvlText w:val=""/>
      <w:lvlJc w:val="left"/>
      <w:pPr>
        <w:tabs>
          <w:tab w:val="num" w:pos="4920"/>
        </w:tabs>
        <w:ind w:left="4920" w:hanging="360"/>
      </w:pPr>
      <w:rPr>
        <w:rFonts w:ascii="Wingdings" w:hAnsi="Wingdings" w:hint="default"/>
      </w:rPr>
    </w:lvl>
    <w:lvl w:ilvl="6">
      <w:start w:val="1"/>
      <w:numFmt w:val="bullet"/>
      <w:lvlText w:val=""/>
      <w:lvlJc w:val="left"/>
      <w:pPr>
        <w:tabs>
          <w:tab w:val="num" w:pos="5640"/>
        </w:tabs>
        <w:ind w:left="5640" w:hanging="360"/>
      </w:pPr>
      <w:rPr>
        <w:rFonts w:ascii="Symbol" w:hAnsi="Symbol" w:hint="default"/>
      </w:rPr>
    </w:lvl>
    <w:lvl w:ilvl="7">
      <w:start w:val="1"/>
      <w:numFmt w:val="bullet"/>
      <w:lvlText w:val="o"/>
      <w:lvlJc w:val="left"/>
      <w:pPr>
        <w:tabs>
          <w:tab w:val="num" w:pos="6360"/>
        </w:tabs>
        <w:ind w:left="6360" w:hanging="360"/>
      </w:pPr>
      <w:rPr>
        <w:rFonts w:ascii="Courier New" w:hAnsi="Courier New" w:cs="Courier New" w:hint="default"/>
      </w:rPr>
    </w:lvl>
    <w:lvl w:ilvl="8">
      <w:start w:val="1"/>
      <w:numFmt w:val="bullet"/>
      <w:lvlText w:val=""/>
      <w:lvlJc w:val="left"/>
      <w:pPr>
        <w:tabs>
          <w:tab w:val="num" w:pos="7080"/>
        </w:tabs>
        <w:ind w:left="7080" w:hanging="360"/>
      </w:pPr>
      <w:rPr>
        <w:rFonts w:ascii="Wingdings" w:hAnsi="Wingdings" w:hint="default"/>
      </w:rPr>
    </w:lvl>
  </w:abstractNum>
  <w:abstractNum w:abstractNumId="13" w15:restartNumberingAfterBreak="0">
    <w:nsid w:val="09332D84"/>
    <w:multiLevelType w:val="multilevel"/>
    <w:tmpl w:val="09332D84"/>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4"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6"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7"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8"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9"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1"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2"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4"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5" w15:restartNumberingAfterBreak="0">
    <w:nsid w:val="1CE5445B"/>
    <w:multiLevelType w:val="multilevel"/>
    <w:tmpl w:val="1CE5445B"/>
    <w:lvl w:ilvl="0">
      <w:start w:val="1"/>
      <w:numFmt w:val="decimal"/>
      <w:lvlText w:val="%1"/>
      <w:lvlJc w:val="left"/>
      <w:pPr>
        <w:tabs>
          <w:tab w:val="num" w:pos="720"/>
        </w:tabs>
        <w:ind w:left="0" w:firstLine="0"/>
      </w:pPr>
      <w:rPr>
        <w:rFonts w:hint="default"/>
      </w:rPr>
    </w:lvl>
    <w:lvl w:ilvl="1">
      <w:start w:val="1"/>
      <w:numFmt w:val="decimal"/>
      <w:lvlText w:val="%2."/>
      <w:lvlJc w:val="left"/>
      <w:pPr>
        <w:ind w:left="1800" w:hanging="720"/>
      </w:pPr>
      <w:rPr>
        <w:rFonts w:hint="default"/>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1D2E2F93"/>
    <w:multiLevelType w:val="multilevel"/>
    <w:tmpl w:val="1D2E2F93"/>
    <w:lvl w:ilvl="0">
      <w:start w:val="1"/>
      <w:numFmt w:val="decimal"/>
      <w:lvlText w:val="%1."/>
      <w:lvlJc w:val="left"/>
      <w:pPr>
        <w:tabs>
          <w:tab w:val="num" w:pos="1080"/>
        </w:tabs>
        <w:ind w:left="1080" w:hanging="360"/>
      </w:pPr>
    </w:lvl>
    <w:lvl w:ilvl="1">
      <w:start w:val="1"/>
      <w:numFmt w:val="lowerLetter"/>
      <w:lvlText w:val="%2."/>
      <w:lvlJc w:val="left"/>
      <w:pPr>
        <w:tabs>
          <w:tab w:val="num" w:pos="720"/>
        </w:tabs>
        <w:ind w:left="720" w:hanging="360"/>
      </w:pPr>
    </w:lvl>
    <w:lvl w:ilvl="2">
      <w:start w:val="1"/>
      <w:numFmt w:val="lowerRoman"/>
      <w:lvlText w:val="%3."/>
      <w:lvlJc w:val="right"/>
      <w:pPr>
        <w:tabs>
          <w:tab w:val="num" w:pos="1440"/>
        </w:tabs>
        <w:ind w:left="1440" w:hanging="180"/>
      </w:p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1"/>
      <w:numFmt w:val="lowerRoman"/>
      <w:lvlText w:val="%6."/>
      <w:lvlJc w:val="right"/>
      <w:pPr>
        <w:tabs>
          <w:tab w:val="num" w:pos="3600"/>
        </w:tabs>
        <w:ind w:left="3600" w:hanging="180"/>
      </w:p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Roman"/>
      <w:lvlText w:val="%9."/>
      <w:lvlJc w:val="right"/>
      <w:pPr>
        <w:tabs>
          <w:tab w:val="num" w:pos="5760"/>
        </w:tabs>
        <w:ind w:left="5760" w:hanging="180"/>
      </w:pPr>
    </w:lvl>
  </w:abstractNum>
  <w:abstractNum w:abstractNumId="28"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9"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1F995608"/>
    <w:multiLevelType w:val="multilevel"/>
    <w:tmpl w:val="1F995608"/>
    <w:lvl w:ilvl="0">
      <w:start w:val="1"/>
      <w:numFmt w:val="decimal"/>
      <w:lvlText w:val="%1."/>
      <w:lvlJc w:val="left"/>
      <w:pPr>
        <w:tabs>
          <w:tab w:val="num" w:pos="1429"/>
        </w:tabs>
        <w:ind w:left="1429" w:hanging="360"/>
      </w:pPr>
      <w:rPr>
        <w:rFonts w:ascii="Times New Roman" w:eastAsia="Calibri" w:hAnsi="Times New Roman" w:cs="Times New Roman"/>
        <w:b w:val="0"/>
        <w:i w:val="0"/>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1" w15:restartNumberingAfterBreak="0">
    <w:nsid w:val="230112F7"/>
    <w:multiLevelType w:val="multilevel"/>
    <w:tmpl w:val="230112F7"/>
    <w:lvl w:ilvl="0">
      <w:start w:val="1"/>
      <w:numFmt w:val="decimal"/>
      <w:lvlText w:val="%1."/>
      <w:lvlJc w:val="left"/>
      <w:pPr>
        <w:tabs>
          <w:tab w:val="num" w:pos="1080"/>
        </w:tabs>
        <w:ind w:left="1080" w:hanging="360"/>
      </w:pPr>
    </w:lvl>
    <w:lvl w:ilvl="1">
      <w:start w:val="1"/>
      <w:numFmt w:val="lowerLetter"/>
      <w:lvlText w:val="%2."/>
      <w:lvlJc w:val="left"/>
      <w:pPr>
        <w:tabs>
          <w:tab w:val="num" w:pos="720"/>
        </w:tabs>
        <w:ind w:left="720" w:hanging="360"/>
      </w:pPr>
    </w:lvl>
    <w:lvl w:ilvl="2">
      <w:start w:val="1"/>
      <w:numFmt w:val="lowerRoman"/>
      <w:lvlText w:val="%3."/>
      <w:lvlJc w:val="right"/>
      <w:pPr>
        <w:tabs>
          <w:tab w:val="num" w:pos="1440"/>
        </w:tabs>
        <w:ind w:left="1440" w:hanging="180"/>
      </w:p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1"/>
      <w:numFmt w:val="lowerRoman"/>
      <w:lvlText w:val="%6."/>
      <w:lvlJc w:val="right"/>
      <w:pPr>
        <w:tabs>
          <w:tab w:val="num" w:pos="3600"/>
        </w:tabs>
        <w:ind w:left="3600" w:hanging="180"/>
      </w:p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Roman"/>
      <w:lvlText w:val="%9."/>
      <w:lvlJc w:val="right"/>
      <w:pPr>
        <w:tabs>
          <w:tab w:val="num" w:pos="5760"/>
        </w:tabs>
        <w:ind w:left="5760" w:hanging="180"/>
      </w:pPr>
    </w:lvl>
  </w:abstractNum>
  <w:abstractNum w:abstractNumId="32"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4" w15:restartNumberingAfterBreak="0">
    <w:nsid w:val="25C956A2"/>
    <w:multiLevelType w:val="multilevel"/>
    <w:tmpl w:val="25C956A2"/>
    <w:lvl w:ilvl="0">
      <w:start w:val="1"/>
      <w:numFmt w:val="decimal"/>
      <w:lvlText w:val="%1."/>
      <w:lvlJc w:val="left"/>
      <w:pPr>
        <w:tabs>
          <w:tab w:val="num" w:pos="1080"/>
        </w:tabs>
        <w:ind w:left="1080" w:hanging="360"/>
      </w:pPr>
    </w:lvl>
    <w:lvl w:ilvl="1">
      <w:start w:val="1"/>
      <w:numFmt w:val="lowerLetter"/>
      <w:lvlText w:val="%2."/>
      <w:lvlJc w:val="left"/>
      <w:pPr>
        <w:tabs>
          <w:tab w:val="num" w:pos="720"/>
        </w:tabs>
        <w:ind w:left="720" w:hanging="360"/>
      </w:pPr>
    </w:lvl>
    <w:lvl w:ilvl="2">
      <w:start w:val="1"/>
      <w:numFmt w:val="lowerRoman"/>
      <w:lvlText w:val="%3."/>
      <w:lvlJc w:val="right"/>
      <w:pPr>
        <w:tabs>
          <w:tab w:val="num" w:pos="1440"/>
        </w:tabs>
        <w:ind w:left="1440" w:hanging="180"/>
      </w:p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1"/>
      <w:numFmt w:val="lowerRoman"/>
      <w:lvlText w:val="%6."/>
      <w:lvlJc w:val="right"/>
      <w:pPr>
        <w:tabs>
          <w:tab w:val="num" w:pos="3600"/>
        </w:tabs>
        <w:ind w:left="3600" w:hanging="180"/>
      </w:p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Roman"/>
      <w:lvlText w:val="%9."/>
      <w:lvlJc w:val="right"/>
      <w:pPr>
        <w:tabs>
          <w:tab w:val="num" w:pos="5760"/>
        </w:tabs>
        <w:ind w:left="5760" w:hanging="180"/>
      </w:pPr>
    </w:lvl>
  </w:abstractNum>
  <w:abstractNum w:abstractNumId="35"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6"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7"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8" w15:restartNumberingAfterBreak="0">
    <w:nsid w:val="356F2F95"/>
    <w:multiLevelType w:val="hybridMultilevel"/>
    <w:tmpl w:val="2B6E93DE"/>
    <w:lvl w:ilvl="0" w:tplc="F9189A3A">
      <w:start w:val="1"/>
      <w:numFmt w:val="decimal"/>
      <w:lvlText w:val="%1"/>
      <w:lvlJc w:val="left"/>
      <w:pPr>
        <w:tabs>
          <w:tab w:val="num" w:pos="1080"/>
        </w:tabs>
      </w:pPr>
      <w:rPr>
        <w:rFonts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0"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41"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3"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4" w15:restartNumberingAfterBreak="0">
    <w:nsid w:val="3A9E074B"/>
    <w:multiLevelType w:val="multilevel"/>
    <w:tmpl w:val="3A9E074B"/>
    <w:lvl w:ilvl="0">
      <w:start w:val="1"/>
      <w:numFmt w:val="decimal"/>
      <w:lvlText w:val="%1."/>
      <w:lvlJc w:val="left"/>
      <w:pPr>
        <w:tabs>
          <w:tab w:val="num" w:pos="1155"/>
        </w:tabs>
        <w:ind w:left="1155" w:hanging="435"/>
      </w:pPr>
      <w:rPr>
        <w:rFonts w:hint="default"/>
        <w:sz w:val="20"/>
        <w:szCs w:val="20"/>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5"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6"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7"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8"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9"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50"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1" w15:restartNumberingAfterBreak="0">
    <w:nsid w:val="43A6036A"/>
    <w:multiLevelType w:val="multilevel"/>
    <w:tmpl w:val="43A6036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52"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3"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4"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6"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7" w15:restartNumberingAfterBreak="0">
    <w:nsid w:val="4D3A5C9E"/>
    <w:multiLevelType w:val="hybridMultilevel"/>
    <w:tmpl w:val="E90ACD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553177D4"/>
    <w:multiLevelType w:val="multilevel"/>
    <w:tmpl w:val="553177D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60"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1"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2"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3"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4"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5"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6" w15:restartNumberingAfterBreak="0">
    <w:nsid w:val="6A434B4E"/>
    <w:multiLevelType w:val="multilevel"/>
    <w:tmpl w:val="6A434B4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8"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9"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0" w15:restartNumberingAfterBreak="0">
    <w:nsid w:val="70651BBA"/>
    <w:multiLevelType w:val="multilevel"/>
    <w:tmpl w:val="70651BBA"/>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1"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2" w15:restartNumberingAfterBreak="0">
    <w:nsid w:val="70A07682"/>
    <w:multiLevelType w:val="hybridMultilevel"/>
    <w:tmpl w:val="45A88B0A"/>
    <w:lvl w:ilvl="0" w:tplc="F9189A3A">
      <w:start w:val="1"/>
      <w:numFmt w:val="decimal"/>
      <w:lvlText w:val="%1"/>
      <w:lvlJc w:val="left"/>
      <w:pPr>
        <w:tabs>
          <w:tab w:val="num" w:pos="1080"/>
        </w:tabs>
      </w:pPr>
      <w:rPr>
        <w:rFonts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3"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4" w15:restartNumberingAfterBreak="0">
    <w:nsid w:val="719B28C8"/>
    <w:multiLevelType w:val="hybridMultilevel"/>
    <w:tmpl w:val="E90ACD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724E6256"/>
    <w:multiLevelType w:val="multilevel"/>
    <w:tmpl w:val="724E6256"/>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3EF6C92"/>
    <w:multiLevelType w:val="hybridMultilevel"/>
    <w:tmpl w:val="CD7EE26E"/>
    <w:lvl w:ilvl="0" w:tplc="F9189A3A">
      <w:start w:val="1"/>
      <w:numFmt w:val="decimal"/>
      <w:lvlText w:val="%1"/>
      <w:lvlJc w:val="left"/>
      <w:pPr>
        <w:tabs>
          <w:tab w:val="num" w:pos="1080"/>
        </w:tabs>
      </w:pPr>
      <w:rPr>
        <w:rFonts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7"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8" w15:restartNumberingAfterBreak="0">
    <w:nsid w:val="79411591"/>
    <w:multiLevelType w:val="multilevel"/>
    <w:tmpl w:val="79411591"/>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B373D7F"/>
    <w:multiLevelType w:val="multilevel"/>
    <w:tmpl w:val="7B373D7F"/>
    <w:lvl w:ilvl="0">
      <w:start w:val="1"/>
      <w:numFmt w:val="decimal"/>
      <w:lvlText w:val="%1"/>
      <w:lvlJc w:val="left"/>
      <w:pPr>
        <w:tabs>
          <w:tab w:val="num" w:pos="0"/>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0"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81"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82"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6"/>
  </w:num>
  <w:num w:numId="9">
    <w:abstractNumId w:val="22"/>
    <w:lvlOverride w:ilvl="0">
      <w:startOverride w:val="1"/>
    </w:lvlOverride>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7"/>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32"/>
  </w:num>
  <w:num w:numId="15">
    <w:abstractNumId w:val="62"/>
  </w:num>
  <w:num w:numId="16">
    <w:abstractNumId w:val="39"/>
  </w:num>
  <w:num w:numId="17">
    <w:abstractNumId w:val="64"/>
  </w:num>
  <w:num w:numId="18">
    <w:abstractNumId w:val="71"/>
  </w:num>
  <w:num w:numId="19">
    <w:abstractNumId w:val="65"/>
  </w:num>
  <w:num w:numId="20">
    <w:abstractNumId w:val="9"/>
  </w:num>
  <w:num w:numId="21">
    <w:abstractNumId w:val="14"/>
  </w:num>
  <w:num w:numId="22">
    <w:abstractNumId w:val="17"/>
  </w:num>
  <w:num w:numId="23">
    <w:abstractNumId w:val="20"/>
  </w:num>
  <w:num w:numId="24">
    <w:abstractNumId w:val="23"/>
  </w:num>
  <w:num w:numId="25">
    <w:abstractNumId w:val="26"/>
  </w:num>
  <w:num w:numId="26">
    <w:abstractNumId w:val="36"/>
  </w:num>
  <w:num w:numId="27">
    <w:abstractNumId w:val="45"/>
  </w:num>
  <w:num w:numId="28">
    <w:abstractNumId w:val="46"/>
  </w:num>
  <w:num w:numId="29">
    <w:abstractNumId w:val="50"/>
  </w:num>
  <w:num w:numId="30">
    <w:abstractNumId w:val="52"/>
  </w:num>
  <w:num w:numId="31">
    <w:abstractNumId w:val="60"/>
  </w:num>
  <w:num w:numId="32">
    <w:abstractNumId w:val="61"/>
  </w:num>
  <w:num w:numId="33">
    <w:abstractNumId w:val="68"/>
  </w:num>
  <w:num w:numId="34">
    <w:abstractNumId w:val="73"/>
  </w:num>
  <w:num w:numId="35">
    <w:abstractNumId w:val="81"/>
  </w:num>
  <w:num w:numId="36">
    <w:abstractNumId w:val="82"/>
  </w:num>
  <w:num w:numId="37">
    <w:abstractNumId w:val="59"/>
  </w:num>
  <w:num w:numId="38">
    <w:abstractNumId w:val="49"/>
  </w:num>
  <w:num w:numId="39">
    <w:abstractNumId w:val="10"/>
  </w:num>
  <w:num w:numId="40">
    <w:abstractNumId w:val="8"/>
  </w:num>
  <w:num w:numId="41">
    <w:abstractNumId w:val="47"/>
  </w:num>
  <w:num w:numId="42">
    <w:abstractNumId w:val="37"/>
  </w:num>
  <w:num w:numId="43">
    <w:abstractNumId w:val="48"/>
  </w:num>
  <w:num w:numId="44">
    <w:abstractNumId w:val="43"/>
  </w:num>
  <w:num w:numId="45">
    <w:abstractNumId w:val="15"/>
  </w:num>
  <w:num w:numId="46">
    <w:abstractNumId w:val="28"/>
  </w:num>
  <w:num w:numId="47">
    <w:abstractNumId w:val="53"/>
  </w:num>
  <w:num w:numId="48">
    <w:abstractNumId w:val="16"/>
  </w:num>
  <w:num w:numId="49">
    <w:abstractNumId w:val="42"/>
  </w:num>
  <w:num w:numId="50">
    <w:abstractNumId w:val="40"/>
  </w:num>
  <w:num w:numId="51">
    <w:abstractNumId w:val="33"/>
  </w:num>
  <w:num w:numId="52">
    <w:abstractNumId w:val="35"/>
  </w:num>
  <w:num w:numId="53">
    <w:abstractNumId w:val="29"/>
  </w:num>
  <w:num w:numId="54">
    <w:abstractNumId w:val="54"/>
  </w:num>
  <w:num w:numId="55">
    <w:abstractNumId w:val="6"/>
  </w:num>
  <w:num w:numId="56">
    <w:abstractNumId w:val="19"/>
  </w:num>
  <w:num w:numId="57">
    <w:abstractNumId w:val="21"/>
  </w:num>
  <w:num w:numId="58">
    <w:abstractNumId w:val="22"/>
  </w:num>
  <w:num w:numId="59">
    <w:abstractNumId w:val="55"/>
  </w:num>
  <w:num w:numId="60">
    <w:abstractNumId w:val="63"/>
  </w:num>
  <w:num w:numId="61">
    <w:abstractNumId w:val="80"/>
  </w:num>
  <w:num w:numId="62">
    <w:abstractNumId w:val="69"/>
  </w:num>
  <w:num w:numId="63">
    <w:abstractNumId w:val="41"/>
  </w:num>
  <w:num w:numId="64">
    <w:abstractNumId w:val="7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2"/>
  </w:num>
  <w:num w:numId="68">
    <w:abstractNumId w:val="66"/>
  </w:num>
  <w:num w:numId="69">
    <w:abstractNumId w:val="78"/>
  </w:num>
  <w:num w:numId="70">
    <w:abstractNumId w:val="25"/>
  </w:num>
  <w:num w:numId="71">
    <w:abstractNumId w:val="70"/>
  </w:num>
  <w:num w:numId="72">
    <w:abstractNumId w:val="31"/>
  </w:num>
  <w:num w:numId="73">
    <w:abstractNumId w:val="34"/>
  </w:num>
  <w:num w:numId="74">
    <w:abstractNumId w:val="27"/>
  </w:num>
  <w:num w:numId="75">
    <w:abstractNumId w:val="30"/>
  </w:num>
  <w:num w:numId="76">
    <w:abstractNumId w:val="51"/>
  </w:num>
  <w:num w:numId="77">
    <w:abstractNumId w:val="79"/>
  </w:num>
  <w:num w:numId="78">
    <w:abstractNumId w:val="44"/>
  </w:num>
  <w:num w:numId="79">
    <w:abstractNumId w:val="58"/>
  </w:num>
  <w:num w:numId="80">
    <w:abstractNumId w:val="11"/>
  </w:num>
  <w:num w:numId="81">
    <w:abstractNumId w:val="13"/>
  </w:num>
  <w:num w:numId="82">
    <w:abstractNumId w:val="38"/>
  </w:num>
  <w:num w:numId="83">
    <w:abstractNumId w:val="72"/>
  </w:num>
  <w:num w:numId="84">
    <w:abstractNumId w:val="76"/>
  </w:num>
  <w:num w:numId="85">
    <w:abstractNumId w:val="57"/>
  </w:num>
  <w:num w:numId="86">
    <w:abstractNumId w:val="74"/>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63455"/>
    <w:rsid w:val="00077FC3"/>
    <w:rsid w:val="000C3DB2"/>
    <w:rsid w:val="00133728"/>
    <w:rsid w:val="00142BC8"/>
    <w:rsid w:val="00145DC5"/>
    <w:rsid w:val="00152D23"/>
    <w:rsid w:val="00196C94"/>
    <w:rsid w:val="001E775D"/>
    <w:rsid w:val="001F5317"/>
    <w:rsid w:val="00216E7E"/>
    <w:rsid w:val="002466FE"/>
    <w:rsid w:val="002908BA"/>
    <w:rsid w:val="00297BC5"/>
    <w:rsid w:val="002A3488"/>
    <w:rsid w:val="002E1A10"/>
    <w:rsid w:val="002E660F"/>
    <w:rsid w:val="00311943"/>
    <w:rsid w:val="00391EA9"/>
    <w:rsid w:val="003E4758"/>
    <w:rsid w:val="003F0C35"/>
    <w:rsid w:val="0043448A"/>
    <w:rsid w:val="00435998"/>
    <w:rsid w:val="004C5D7C"/>
    <w:rsid w:val="004D3738"/>
    <w:rsid w:val="004E4FF8"/>
    <w:rsid w:val="005101C0"/>
    <w:rsid w:val="005114D7"/>
    <w:rsid w:val="005260DA"/>
    <w:rsid w:val="00544E6C"/>
    <w:rsid w:val="005B69D2"/>
    <w:rsid w:val="0061043F"/>
    <w:rsid w:val="00647AD2"/>
    <w:rsid w:val="00702859"/>
    <w:rsid w:val="00715358"/>
    <w:rsid w:val="00741091"/>
    <w:rsid w:val="007663B6"/>
    <w:rsid w:val="007E0563"/>
    <w:rsid w:val="007F1255"/>
    <w:rsid w:val="00841522"/>
    <w:rsid w:val="00851BE6"/>
    <w:rsid w:val="00853D4E"/>
    <w:rsid w:val="00857814"/>
    <w:rsid w:val="00896E3C"/>
    <w:rsid w:val="008C5BB4"/>
    <w:rsid w:val="008E0F78"/>
    <w:rsid w:val="00923FFC"/>
    <w:rsid w:val="00970959"/>
    <w:rsid w:val="00986055"/>
    <w:rsid w:val="00A12906"/>
    <w:rsid w:val="00A37989"/>
    <w:rsid w:val="00A54073"/>
    <w:rsid w:val="00A76440"/>
    <w:rsid w:val="00AC296B"/>
    <w:rsid w:val="00B30C67"/>
    <w:rsid w:val="00B811EE"/>
    <w:rsid w:val="00BC75CD"/>
    <w:rsid w:val="00C32124"/>
    <w:rsid w:val="00C35C9A"/>
    <w:rsid w:val="00C65BB4"/>
    <w:rsid w:val="00C70737"/>
    <w:rsid w:val="00C856D5"/>
    <w:rsid w:val="00CA6F83"/>
    <w:rsid w:val="00CB468F"/>
    <w:rsid w:val="00CB6A3E"/>
    <w:rsid w:val="00CF27E1"/>
    <w:rsid w:val="00D02ACF"/>
    <w:rsid w:val="00D07847"/>
    <w:rsid w:val="00DC01BD"/>
    <w:rsid w:val="00E670ED"/>
    <w:rsid w:val="00E70D4B"/>
    <w:rsid w:val="00E771D6"/>
    <w:rsid w:val="00F231D8"/>
    <w:rsid w:val="00F25FD5"/>
    <w:rsid w:val="00F3023E"/>
    <w:rsid w:val="00F93F1B"/>
    <w:rsid w:val="00FC12CE"/>
    <w:rsid w:val="00FC4534"/>
    <w:rsid w:val="00FE0E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2A4E1B9"/>
  <w15:docId w15:val="{DEF4E60D-424C-436B-9B4D-7DD348E93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qFormat="1"/>
    <w:lsdException w:name="HTML Bottom of Form" w:semiHidden="1" w:unhideWhenUsed="1" w:qFormat="1"/>
    <w:lsdException w:name="Normal (Web)" w:semiHidden="1" w:uiPriority="0"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uiPriority w:val="99"/>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uiPriority w:val="99"/>
    <w:qFormat/>
    <w:rsid w:val="00986055"/>
    <w:pPr>
      <w:keepNext/>
      <w:spacing w:before="240" w:beforeAutospacing="0" w:after="60" w:afterAutospacing="0"/>
      <w:outlineLvl w:val="3"/>
    </w:pPr>
    <w:rPr>
      <w:b/>
      <w:sz w:val="28"/>
      <w:szCs w:val="20"/>
    </w:rPr>
  </w:style>
  <w:style w:type="paragraph" w:styleId="52">
    <w:name w:val="heading 5"/>
    <w:basedOn w:val="a8"/>
    <w:next w:val="a8"/>
    <w:link w:val="53"/>
    <w:uiPriority w:val="99"/>
    <w:qFormat/>
    <w:rsid w:val="00986055"/>
    <w:pPr>
      <w:spacing w:before="240" w:beforeAutospacing="0" w:after="60" w:afterAutospacing="0"/>
      <w:outlineLvl w:val="4"/>
    </w:pPr>
    <w:rPr>
      <w:b/>
      <w:i/>
      <w:sz w:val="26"/>
      <w:szCs w:val="20"/>
    </w:rPr>
  </w:style>
  <w:style w:type="paragraph" w:styleId="6">
    <w:name w:val="heading 6"/>
    <w:basedOn w:val="a8"/>
    <w:next w:val="a8"/>
    <w:link w:val="60"/>
    <w:uiPriority w:val="99"/>
    <w:qFormat/>
    <w:rsid w:val="00986055"/>
    <w:pPr>
      <w:spacing w:before="240" w:beforeAutospacing="0" w:after="60" w:afterAutospacing="0"/>
      <w:outlineLvl w:val="5"/>
    </w:pPr>
    <w:rPr>
      <w:b/>
      <w:sz w:val="20"/>
      <w:szCs w:val="20"/>
    </w:rPr>
  </w:style>
  <w:style w:type="paragraph" w:styleId="7">
    <w:name w:val="heading 7"/>
    <w:basedOn w:val="a8"/>
    <w:next w:val="a8"/>
    <w:link w:val="70"/>
    <w:uiPriority w:val="99"/>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uiPriority w:val="99"/>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uiPriority w:val="99"/>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uiPriority w:val="99"/>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Знак2 Знак2"/>
    <w:basedOn w:val="a9"/>
    <w:uiPriority w:val="9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uiPriority w:val="99"/>
    <w:qFormat/>
    <w:rsid w:val="00986055"/>
    <w:rPr>
      <w:rFonts w:ascii="Times New Roman" w:eastAsia="Calibri" w:hAnsi="Times New Roman" w:cs="Times New Roman"/>
      <w:b/>
      <w:sz w:val="28"/>
      <w:szCs w:val="20"/>
    </w:rPr>
  </w:style>
  <w:style w:type="character" w:customStyle="1" w:styleId="53">
    <w:name w:val="Заголовок 5 Знак"/>
    <w:basedOn w:val="a9"/>
    <w:link w:val="52"/>
    <w:uiPriority w:val="99"/>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uiPriority w:val="99"/>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uiPriority w:val="99"/>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uiPriority w:val="99"/>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uiPriority w:val="99"/>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uiPriority w:val="99"/>
    <w:qFormat/>
    <w:locked/>
    <w:rsid w:val="00986055"/>
    <w:rPr>
      <w:rFonts w:ascii="Arial" w:eastAsia="Calibri" w:hAnsi="Arial" w:cs="Times New Roman"/>
      <w:b/>
      <w:sz w:val="26"/>
      <w:szCs w:val="20"/>
    </w:rPr>
  </w:style>
  <w:style w:type="character" w:styleId="HTML">
    <w:name w:val="HTML Sample"/>
    <w:uiPriority w:val="99"/>
    <w:qFormat/>
    <w:rsid w:val="00986055"/>
    <w:rPr>
      <w:rFonts w:ascii="Courier New" w:hAnsi="Courier New"/>
    </w:rPr>
  </w:style>
  <w:style w:type="character" w:styleId="ac">
    <w:name w:val="FollowedHyperlink"/>
    <w:uiPriority w:val="99"/>
    <w:qFormat/>
    <w:rsid w:val="00986055"/>
    <w:rPr>
      <w:color w:val="800080"/>
      <w:u w:val="single"/>
    </w:rPr>
  </w:style>
  <w:style w:type="character" w:styleId="ad">
    <w:name w:val="footnote reference"/>
    <w:aliases w:val="Знак сноски-FN,Ciae niinee-FN,Знак сноски 1,ftref"/>
    <w:uiPriority w:val="99"/>
    <w:qFormat/>
    <w:rsid w:val="00986055"/>
    <w:rPr>
      <w:vertAlign w:val="superscript"/>
    </w:rPr>
  </w:style>
  <w:style w:type="character" w:styleId="ae">
    <w:name w:val="annotation reference"/>
    <w:uiPriority w:val="99"/>
    <w:qFormat/>
    <w:rsid w:val="00986055"/>
    <w:rPr>
      <w:sz w:val="16"/>
    </w:rPr>
  </w:style>
  <w:style w:type="character" w:styleId="af">
    <w:name w:val="endnote reference"/>
    <w:uiPriority w:val="99"/>
    <w:qFormat/>
    <w:rsid w:val="00986055"/>
    <w:rPr>
      <w:rFonts w:cs="Times New Roman"/>
      <w:vertAlign w:val="superscript"/>
    </w:rPr>
  </w:style>
  <w:style w:type="character" w:styleId="HTML0">
    <w:name w:val="HTML Acronym"/>
    <w:uiPriority w:val="99"/>
    <w:qFormat/>
    <w:rsid w:val="00986055"/>
  </w:style>
  <w:style w:type="character" w:styleId="af0">
    <w:name w:val="Emphasis"/>
    <w:uiPriority w:val="99"/>
    <w:qFormat/>
    <w:rsid w:val="00986055"/>
    <w:rPr>
      <w:rFonts w:ascii="Times New Roman" w:hAnsi="Times New Roman"/>
      <w:i/>
    </w:rPr>
  </w:style>
  <w:style w:type="character" w:styleId="af1">
    <w:name w:val="Hyperlink"/>
    <w:uiPriority w:val="99"/>
    <w:rsid w:val="00986055"/>
    <w:rPr>
      <w:color w:val="000000"/>
      <w:u w:val="single"/>
    </w:rPr>
  </w:style>
  <w:style w:type="character" w:styleId="HTML1">
    <w:name w:val="HTML Code"/>
    <w:uiPriority w:val="99"/>
    <w:qFormat/>
    <w:rsid w:val="00986055"/>
    <w:rPr>
      <w:rFonts w:ascii="Courier New" w:hAnsi="Courier New"/>
      <w:sz w:val="20"/>
    </w:rPr>
  </w:style>
  <w:style w:type="character" w:styleId="af2">
    <w:name w:val="page number"/>
    <w:uiPriority w:val="99"/>
    <w:qFormat/>
    <w:rsid w:val="00986055"/>
  </w:style>
  <w:style w:type="character" w:styleId="af3">
    <w:name w:val="line number"/>
    <w:uiPriority w:val="99"/>
    <w:qFormat/>
    <w:rsid w:val="00986055"/>
  </w:style>
  <w:style w:type="character" w:styleId="HTML2">
    <w:name w:val="HTML Definition"/>
    <w:uiPriority w:val="99"/>
    <w:qFormat/>
    <w:rsid w:val="00986055"/>
    <w:rPr>
      <w:i/>
    </w:rPr>
  </w:style>
  <w:style w:type="character" w:styleId="HTML3">
    <w:name w:val="HTML Variable"/>
    <w:uiPriority w:val="99"/>
    <w:qFormat/>
    <w:rsid w:val="00986055"/>
    <w:rPr>
      <w:i/>
    </w:rPr>
  </w:style>
  <w:style w:type="character" w:styleId="HTML4">
    <w:name w:val="HTML Typewriter"/>
    <w:uiPriority w:val="99"/>
    <w:qFormat/>
    <w:rsid w:val="00986055"/>
    <w:rPr>
      <w:rFonts w:ascii="Courier New" w:hAnsi="Courier New"/>
      <w:sz w:val="20"/>
    </w:rPr>
  </w:style>
  <w:style w:type="character" w:styleId="af4">
    <w:name w:val="Strong"/>
    <w:uiPriority w:val="99"/>
    <w:qFormat/>
    <w:rsid w:val="00986055"/>
    <w:rPr>
      <w:b/>
    </w:rPr>
  </w:style>
  <w:style w:type="character" w:styleId="HTML5">
    <w:name w:val="HTML Cite"/>
    <w:uiPriority w:val="99"/>
    <w:qFormat/>
    <w:rsid w:val="00986055"/>
    <w:rPr>
      <w:i/>
    </w:rPr>
  </w:style>
  <w:style w:type="paragraph" w:styleId="af5">
    <w:name w:val="Balloon Text"/>
    <w:basedOn w:val="a8"/>
    <w:link w:val="af6"/>
    <w:uiPriority w:val="99"/>
    <w:qFormat/>
    <w:rsid w:val="00986055"/>
    <w:pPr>
      <w:spacing w:before="0" w:after="0"/>
    </w:pPr>
    <w:rPr>
      <w:rFonts w:ascii="Tahoma" w:hAnsi="Tahoma"/>
      <w:sz w:val="16"/>
      <w:szCs w:val="20"/>
    </w:rPr>
  </w:style>
  <w:style w:type="character" w:customStyle="1" w:styleId="af6">
    <w:name w:val="Текст выноски Знак"/>
    <w:basedOn w:val="a9"/>
    <w:link w:val="af5"/>
    <w:uiPriority w:val="99"/>
    <w:qFormat/>
    <w:rsid w:val="00986055"/>
    <w:rPr>
      <w:rFonts w:ascii="Tahoma" w:eastAsia="Calibri" w:hAnsi="Tahoma" w:cs="Times New Roman"/>
      <w:sz w:val="16"/>
      <w:szCs w:val="20"/>
    </w:rPr>
  </w:style>
  <w:style w:type="paragraph" w:styleId="28">
    <w:name w:val="Body Text 2"/>
    <w:basedOn w:val="a8"/>
    <w:link w:val="29"/>
    <w:uiPriority w:val="99"/>
    <w:qFormat/>
    <w:rsid w:val="00986055"/>
    <w:pPr>
      <w:spacing w:after="120" w:line="480" w:lineRule="auto"/>
    </w:pPr>
    <w:rPr>
      <w:sz w:val="20"/>
      <w:szCs w:val="20"/>
    </w:rPr>
  </w:style>
  <w:style w:type="character" w:customStyle="1" w:styleId="29">
    <w:name w:val="Основной текст 2 Знак"/>
    <w:basedOn w:val="a9"/>
    <w:link w:val="28"/>
    <w:uiPriority w:val="99"/>
    <w:qFormat/>
    <w:rsid w:val="00986055"/>
    <w:rPr>
      <w:rFonts w:ascii="Times New Roman" w:eastAsia="Calibri" w:hAnsi="Times New Roman" w:cs="Times New Roman"/>
      <w:sz w:val="20"/>
      <w:szCs w:val="20"/>
    </w:rPr>
  </w:style>
  <w:style w:type="paragraph" w:styleId="5">
    <w:name w:val="List Number 5"/>
    <w:basedOn w:val="a8"/>
    <w:uiPriority w:val="99"/>
    <w:qFormat/>
    <w:rsid w:val="00986055"/>
    <w:pPr>
      <w:numPr>
        <w:numId w:val="1"/>
      </w:numPr>
      <w:tabs>
        <w:tab w:val="clear" w:pos="643"/>
        <w:tab w:val="left" w:pos="1492"/>
      </w:tabs>
      <w:ind w:left="1492"/>
      <w:contextualSpacing/>
    </w:pPr>
  </w:style>
  <w:style w:type="paragraph" w:styleId="af7">
    <w:name w:val="Normal Indent"/>
    <w:basedOn w:val="a8"/>
    <w:uiPriority w:val="99"/>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uiPriority w:val="9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uiPriority w:val="99"/>
    <w:qFormat/>
    <w:rsid w:val="00986055"/>
    <w:rPr>
      <w:rFonts w:ascii="Courier New" w:eastAsia="Calibri" w:hAnsi="Courier New" w:cs="Times New Roman"/>
      <w:sz w:val="20"/>
      <w:szCs w:val="20"/>
      <w:lang w:eastAsia="ru-RU"/>
    </w:rPr>
  </w:style>
  <w:style w:type="paragraph" w:styleId="36">
    <w:name w:val="Body Text Indent 3"/>
    <w:basedOn w:val="a8"/>
    <w:link w:val="330"/>
    <w:uiPriority w:val="99"/>
    <w:qFormat/>
    <w:rsid w:val="00986055"/>
    <w:pPr>
      <w:spacing w:after="120"/>
      <w:ind w:left="283"/>
    </w:pPr>
    <w:rPr>
      <w:sz w:val="16"/>
      <w:szCs w:val="20"/>
    </w:rPr>
  </w:style>
  <w:style w:type="character" w:customStyle="1" w:styleId="37">
    <w:name w:val="Основной текст с отступом 3 Знак"/>
    <w:basedOn w:val="a9"/>
    <w:uiPriority w:val="9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uiPriority w:val="99"/>
    <w:qFormat/>
    <w:locked/>
    <w:rsid w:val="00986055"/>
    <w:rPr>
      <w:rFonts w:ascii="Times New Roman" w:eastAsia="Calibri" w:hAnsi="Times New Roman" w:cs="Times New Roman"/>
      <w:sz w:val="16"/>
      <w:szCs w:val="20"/>
    </w:rPr>
  </w:style>
  <w:style w:type="paragraph" w:styleId="afa">
    <w:name w:val="endnote text"/>
    <w:basedOn w:val="a8"/>
    <w:link w:val="afb"/>
    <w:uiPriority w:val="99"/>
    <w:qFormat/>
    <w:rsid w:val="00986055"/>
    <w:pPr>
      <w:spacing w:before="0" w:after="0"/>
    </w:pPr>
    <w:rPr>
      <w:color w:val="000000"/>
      <w:szCs w:val="20"/>
    </w:rPr>
  </w:style>
  <w:style w:type="character" w:customStyle="1" w:styleId="afb">
    <w:name w:val="Текст концевой сноски Знак"/>
    <w:basedOn w:val="a9"/>
    <w:link w:val="afa"/>
    <w:uiPriority w:val="99"/>
    <w:qFormat/>
    <w:rsid w:val="00986055"/>
    <w:rPr>
      <w:rFonts w:ascii="Times New Roman" w:eastAsia="Calibri" w:hAnsi="Times New Roman" w:cs="Times New Roman"/>
      <w:color w:val="000000"/>
      <w:sz w:val="24"/>
      <w:szCs w:val="20"/>
    </w:rPr>
  </w:style>
  <w:style w:type="paragraph" w:styleId="afc">
    <w:name w:val="caption"/>
    <w:basedOn w:val="a8"/>
    <w:next w:val="a8"/>
    <w:uiPriority w:val="99"/>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uiPriority w:val="99"/>
    <w:qFormat/>
    <w:rsid w:val="00986055"/>
    <w:rPr>
      <w:sz w:val="20"/>
      <w:szCs w:val="20"/>
    </w:rPr>
  </w:style>
  <w:style w:type="character" w:customStyle="1" w:styleId="afe">
    <w:name w:val="Текст примечания Знак"/>
    <w:basedOn w:val="a9"/>
    <w:link w:val="afd"/>
    <w:uiPriority w:val="99"/>
    <w:qFormat/>
    <w:rsid w:val="00986055"/>
    <w:rPr>
      <w:rFonts w:ascii="Times New Roman" w:eastAsia="Calibri" w:hAnsi="Times New Roman" w:cs="Times New Roman"/>
      <w:sz w:val="20"/>
      <w:szCs w:val="20"/>
      <w:lang w:eastAsia="ru-RU"/>
    </w:rPr>
  </w:style>
  <w:style w:type="paragraph" w:styleId="1e">
    <w:name w:val="index 1"/>
    <w:basedOn w:val="a8"/>
    <w:next w:val="a8"/>
    <w:uiPriority w:val="99"/>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uiPriority w:val="99"/>
    <w:qFormat/>
    <w:rsid w:val="00986055"/>
    <w:rPr>
      <w:b/>
    </w:rPr>
  </w:style>
  <w:style w:type="character" w:customStyle="1" w:styleId="aff0">
    <w:name w:val="Тема примечания Знак"/>
    <w:basedOn w:val="afe"/>
    <w:link w:val="aff"/>
    <w:uiPriority w:val="99"/>
    <w:qFormat/>
    <w:rsid w:val="00986055"/>
    <w:rPr>
      <w:rFonts w:ascii="Times New Roman" w:eastAsia="Calibri" w:hAnsi="Times New Roman" w:cs="Times New Roman"/>
      <w:b/>
      <w:sz w:val="20"/>
      <w:szCs w:val="20"/>
      <w:lang w:eastAsia="ru-RU"/>
    </w:rPr>
  </w:style>
  <w:style w:type="paragraph" w:styleId="aff1">
    <w:name w:val="Document Map"/>
    <w:basedOn w:val="a8"/>
    <w:link w:val="aff2"/>
    <w:uiPriority w:val="99"/>
    <w:qFormat/>
    <w:rsid w:val="00986055"/>
    <w:pPr>
      <w:spacing w:before="0" w:after="0"/>
    </w:pPr>
    <w:rPr>
      <w:rFonts w:ascii="Tahoma" w:hAnsi="Tahoma"/>
      <w:sz w:val="20"/>
      <w:szCs w:val="20"/>
    </w:rPr>
  </w:style>
  <w:style w:type="character" w:customStyle="1" w:styleId="aff2">
    <w:name w:val="Схема документа Знак"/>
    <w:basedOn w:val="a9"/>
    <w:link w:val="aff1"/>
    <w:uiPriority w:val="99"/>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uiPriority w:val="99"/>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uiPriority w:val="99"/>
    <w:qFormat/>
    <w:rsid w:val="00986055"/>
    <w:rPr>
      <w:rFonts w:ascii="Courier New" w:eastAsia="Calibri" w:hAnsi="Courier New" w:cs="Times New Roman"/>
      <w:color w:val="000000"/>
      <w:sz w:val="24"/>
      <w:szCs w:val="20"/>
    </w:rPr>
  </w:style>
  <w:style w:type="paragraph" w:styleId="82">
    <w:name w:val="toc 8"/>
    <w:basedOn w:val="a8"/>
    <w:next w:val="a8"/>
    <w:uiPriority w:val="99"/>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uiPriority w:val="99"/>
    <w:qFormat/>
    <w:rsid w:val="00986055"/>
    <w:pPr>
      <w:numPr>
        <w:numId w:val="2"/>
      </w:numPr>
      <w:tabs>
        <w:tab w:val="left" w:pos="926"/>
      </w:tabs>
      <w:contextualSpacing/>
    </w:pPr>
  </w:style>
  <w:style w:type="paragraph" w:styleId="HTML6">
    <w:name w:val="HTML Address"/>
    <w:basedOn w:val="a8"/>
    <w:link w:val="HTML7"/>
    <w:uiPriority w:val="99"/>
    <w:qFormat/>
    <w:rsid w:val="00986055"/>
    <w:pPr>
      <w:spacing w:before="0" w:beforeAutospacing="0" w:after="0" w:afterAutospacing="0"/>
    </w:pPr>
    <w:rPr>
      <w:i/>
      <w:szCs w:val="20"/>
    </w:rPr>
  </w:style>
  <w:style w:type="character" w:customStyle="1" w:styleId="HTML7">
    <w:name w:val="Адрес HTML Знак"/>
    <w:basedOn w:val="a9"/>
    <w:link w:val="HTML6"/>
    <w:uiPriority w:val="99"/>
    <w:qFormat/>
    <w:rsid w:val="00986055"/>
    <w:rPr>
      <w:rFonts w:ascii="Times New Roman" w:eastAsia="Calibri" w:hAnsi="Times New Roman" w:cs="Times New Roman"/>
      <w:i/>
      <w:sz w:val="24"/>
      <w:szCs w:val="20"/>
      <w:lang w:eastAsia="ru-RU"/>
    </w:rPr>
  </w:style>
  <w:style w:type="paragraph" w:styleId="aff5">
    <w:name w:val="header"/>
    <w:basedOn w:val="a8"/>
    <w:link w:val="aff6"/>
    <w:uiPriority w:val="99"/>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uiPriority w:val="99"/>
    <w:qFormat/>
    <w:rsid w:val="00986055"/>
    <w:rPr>
      <w:rFonts w:ascii="Times New Roman" w:eastAsia="Calibri" w:hAnsi="Times New Roman" w:cs="Times New Roman"/>
      <w:sz w:val="24"/>
      <w:szCs w:val="20"/>
    </w:rPr>
  </w:style>
  <w:style w:type="paragraph" w:styleId="92">
    <w:name w:val="toc 9"/>
    <w:basedOn w:val="a8"/>
    <w:next w:val="a8"/>
    <w:uiPriority w:val="99"/>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uiPriority w:val="99"/>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uiPriority w:val="99"/>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uiPriority w:val="9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uiPriority w:val="99"/>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uiPriority w:val="99"/>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uiPriority w:val="99"/>
    <w:qFormat/>
    <w:locked/>
    <w:rsid w:val="00986055"/>
    <w:rPr>
      <w:rFonts w:ascii="Times New Roman" w:eastAsia="Calibri" w:hAnsi="Times New Roman" w:cs="Times New Roman"/>
      <w:b/>
      <w:sz w:val="20"/>
      <w:szCs w:val="20"/>
    </w:rPr>
  </w:style>
  <w:style w:type="paragraph" w:styleId="affa">
    <w:name w:val="macro"/>
    <w:link w:val="affb"/>
    <w:uiPriority w:val="99"/>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uiPriority w:val="99"/>
    <w:qFormat/>
    <w:rsid w:val="00986055"/>
    <w:rPr>
      <w:rFonts w:ascii="Courier New" w:eastAsia="Calibri" w:hAnsi="Courier New" w:cs="Times New Roman"/>
      <w:szCs w:val="20"/>
      <w:lang w:val="en-US"/>
    </w:rPr>
  </w:style>
  <w:style w:type="paragraph" w:styleId="61">
    <w:name w:val="toc 6"/>
    <w:basedOn w:val="a8"/>
    <w:next w:val="a8"/>
    <w:uiPriority w:val="99"/>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uiPriority w:val="99"/>
    <w:rsid w:val="00986055"/>
    <w:pPr>
      <w:spacing w:before="0" w:beforeAutospacing="0" w:after="0" w:afterAutospacing="0"/>
      <w:ind w:left="480"/>
    </w:pPr>
  </w:style>
  <w:style w:type="paragraph" w:styleId="2a">
    <w:name w:val="toc 2"/>
    <w:basedOn w:val="a8"/>
    <w:next w:val="a8"/>
    <w:uiPriority w:val="99"/>
    <w:rsid w:val="00986055"/>
    <w:pPr>
      <w:spacing w:before="0" w:beforeAutospacing="0" w:after="0" w:afterAutospacing="0"/>
      <w:ind w:left="240"/>
    </w:pPr>
  </w:style>
  <w:style w:type="paragraph" w:styleId="4">
    <w:name w:val="toc 4"/>
    <w:basedOn w:val="a8"/>
    <w:next w:val="a8"/>
    <w:uiPriority w:val="99"/>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uiPriority w:val="99"/>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uiPriority w:val="99"/>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uiPriority w:val="99"/>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iPriority w:val="99"/>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uiPriority w:val="99"/>
    <w:qFormat/>
    <w:rsid w:val="00986055"/>
    <w:rPr>
      <w:rFonts w:ascii="Times New Roman" w:eastAsia="Calibri" w:hAnsi="Times New Roman" w:cs="Times New Roman"/>
      <w:sz w:val="24"/>
      <w:szCs w:val="24"/>
      <w:lang w:eastAsia="ru-RU"/>
    </w:rPr>
  </w:style>
  <w:style w:type="paragraph" w:styleId="2b">
    <w:name w:val="Body Text First Indent 2"/>
    <w:basedOn w:val="1c"/>
    <w:link w:val="2c"/>
    <w:uiPriority w:val="99"/>
    <w:qFormat/>
    <w:rsid w:val="00986055"/>
    <w:pPr>
      <w:spacing w:after="100"/>
      <w:ind w:left="360" w:firstLine="360"/>
      <w:outlineLvl w:val="9"/>
    </w:pPr>
  </w:style>
  <w:style w:type="character" w:customStyle="1" w:styleId="2c">
    <w:name w:val="Красная строка 2 Знак"/>
    <w:basedOn w:val="afff"/>
    <w:link w:val="2b"/>
    <w:uiPriority w:val="99"/>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uiPriority w:val="99"/>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uiPriority w:val="99"/>
    <w:qFormat/>
    <w:rsid w:val="00986055"/>
    <w:pPr>
      <w:tabs>
        <w:tab w:val="left" w:pos="643"/>
      </w:tabs>
      <w:spacing w:before="0" w:beforeAutospacing="0" w:after="0" w:afterAutospacing="0"/>
      <w:ind w:left="643" w:hanging="360"/>
    </w:pPr>
  </w:style>
  <w:style w:type="paragraph" w:styleId="39">
    <w:name w:val="List Bullet 3"/>
    <w:basedOn w:val="a8"/>
    <w:uiPriority w:val="99"/>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uiPriority w:val="99"/>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uiPriority w:val="99"/>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uiPriority w:val="99"/>
    <w:qFormat/>
    <w:rsid w:val="00986055"/>
    <w:rPr>
      <w:rFonts w:ascii="Times New Roman" w:eastAsia="Calibri" w:hAnsi="Times New Roman" w:cs="Times New Roman"/>
      <w:sz w:val="24"/>
      <w:szCs w:val="20"/>
    </w:rPr>
  </w:style>
  <w:style w:type="paragraph" w:styleId="a">
    <w:name w:val="List Number"/>
    <w:basedOn w:val="a8"/>
    <w:uiPriority w:val="99"/>
    <w:qFormat/>
    <w:rsid w:val="00986055"/>
    <w:pPr>
      <w:numPr>
        <w:numId w:val="4"/>
      </w:numPr>
      <w:tabs>
        <w:tab w:val="clear" w:pos="1492"/>
        <w:tab w:val="left" w:pos="360"/>
      </w:tabs>
      <w:ind w:left="360"/>
      <w:contextualSpacing/>
    </w:pPr>
  </w:style>
  <w:style w:type="paragraph" w:styleId="2">
    <w:name w:val="List Number 2"/>
    <w:basedOn w:val="a8"/>
    <w:uiPriority w:val="99"/>
    <w:qFormat/>
    <w:rsid w:val="00986055"/>
    <w:pPr>
      <w:numPr>
        <w:numId w:val="5"/>
      </w:numPr>
      <w:tabs>
        <w:tab w:val="left" w:pos="643"/>
      </w:tabs>
      <w:contextualSpacing/>
    </w:pPr>
  </w:style>
  <w:style w:type="paragraph" w:styleId="afff5">
    <w:name w:val="List"/>
    <w:basedOn w:val="a8"/>
    <w:uiPriority w:val="99"/>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uiPriority w:val="9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uiPriority w:val="99"/>
    <w:qFormat/>
    <w:locked/>
    <w:rsid w:val="00986055"/>
    <w:rPr>
      <w:rFonts w:ascii="Times New Roman" w:eastAsia="Calibri" w:hAnsi="Times New Roman" w:cs="Times New Roman"/>
      <w:sz w:val="16"/>
      <w:szCs w:val="20"/>
    </w:rPr>
  </w:style>
  <w:style w:type="paragraph" w:styleId="2f">
    <w:name w:val="Body Text Indent 2"/>
    <w:basedOn w:val="a8"/>
    <w:link w:val="220"/>
    <w:uiPriority w:val="99"/>
    <w:qFormat/>
    <w:rsid w:val="00986055"/>
    <w:pPr>
      <w:spacing w:after="120" w:line="480" w:lineRule="auto"/>
      <w:ind w:left="283"/>
    </w:pPr>
    <w:rPr>
      <w:szCs w:val="20"/>
    </w:rPr>
  </w:style>
  <w:style w:type="character" w:customStyle="1" w:styleId="2f0">
    <w:name w:val="Основной текст с отступом 2 Знак"/>
    <w:basedOn w:val="a9"/>
    <w:uiPriority w:val="9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uiPriority w:val="99"/>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uiPriority w:val="9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uiPriority w:val="99"/>
    <w:qFormat/>
    <w:rsid w:val="00986055"/>
    <w:pPr>
      <w:spacing w:before="0" w:beforeAutospacing="0" w:after="120" w:afterAutospacing="0"/>
      <w:ind w:left="566"/>
    </w:pPr>
    <w:rPr>
      <w:sz w:val="20"/>
      <w:szCs w:val="20"/>
    </w:rPr>
  </w:style>
  <w:style w:type="paragraph" w:styleId="2f2">
    <w:name w:val="List 2"/>
    <w:basedOn w:val="a8"/>
    <w:uiPriority w:val="99"/>
    <w:rsid w:val="00986055"/>
    <w:pPr>
      <w:spacing w:before="0" w:beforeAutospacing="0" w:after="0" w:afterAutospacing="0"/>
      <w:ind w:left="566" w:hanging="283"/>
    </w:pPr>
    <w:rPr>
      <w:sz w:val="20"/>
      <w:szCs w:val="20"/>
    </w:rPr>
  </w:style>
  <w:style w:type="paragraph" w:styleId="3c">
    <w:name w:val="List 3"/>
    <w:basedOn w:val="a8"/>
    <w:uiPriority w:val="99"/>
    <w:rsid w:val="00986055"/>
    <w:pPr>
      <w:spacing w:before="0" w:beforeAutospacing="0" w:after="0" w:afterAutospacing="0"/>
      <w:ind w:left="849" w:hanging="283"/>
    </w:pPr>
  </w:style>
  <w:style w:type="paragraph" w:styleId="48">
    <w:name w:val="List 4"/>
    <w:basedOn w:val="a8"/>
    <w:uiPriority w:val="99"/>
    <w:rsid w:val="00986055"/>
    <w:pPr>
      <w:spacing w:before="0" w:beforeAutospacing="0" w:after="0" w:afterAutospacing="0"/>
      <w:ind w:left="1132" w:hanging="283"/>
    </w:pPr>
  </w:style>
  <w:style w:type="paragraph" w:styleId="HTML8">
    <w:name w:val="HTML Preformatted"/>
    <w:basedOn w:val="a8"/>
    <w:link w:val="HTML30"/>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uiPriority w:val="9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uiPriority w:val="99"/>
    <w:qFormat/>
    <w:locked/>
    <w:rsid w:val="00986055"/>
    <w:rPr>
      <w:rFonts w:ascii="Courier New" w:eastAsia="Calibri" w:hAnsi="Courier New" w:cs="Times New Roman"/>
      <w:sz w:val="20"/>
      <w:szCs w:val="20"/>
      <w:lang w:eastAsia="ru-RU"/>
    </w:rPr>
  </w:style>
  <w:style w:type="paragraph" w:styleId="afffa">
    <w:name w:val="Block Text"/>
    <w:basedOn w:val="a8"/>
    <w:uiPriority w:val="99"/>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uiPriority w:val="99"/>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uiPriority w:val="9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uiPriority w:val="99"/>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uiPriority w:val="99"/>
    <w:qFormat/>
    <w:locked/>
    <w:rsid w:val="00986055"/>
    <w:rPr>
      <w:rFonts w:ascii="Cambria" w:hAnsi="Cambria"/>
      <w:b/>
      <w:kern w:val="32"/>
      <w:sz w:val="32"/>
    </w:rPr>
  </w:style>
  <w:style w:type="character" w:customStyle="1" w:styleId="Heading2Char">
    <w:name w:val="Heading 2 Char"/>
    <w:aliases w:val="Знак3 Знак Char"/>
    <w:uiPriority w:val="99"/>
    <w:qFormat/>
    <w:locked/>
    <w:rsid w:val="00986055"/>
    <w:rPr>
      <w:rFonts w:ascii="Cambria" w:hAnsi="Cambria"/>
      <w:b/>
      <w:i/>
      <w:sz w:val="28"/>
    </w:rPr>
  </w:style>
  <w:style w:type="character" w:customStyle="1" w:styleId="Heading3Char">
    <w:name w:val="Heading 3 Char"/>
    <w:aliases w:val="Знак2 Char"/>
    <w:uiPriority w:val="99"/>
    <w:qFormat/>
    <w:locked/>
    <w:rsid w:val="00986055"/>
    <w:rPr>
      <w:rFonts w:ascii="Arial" w:hAnsi="Arial"/>
      <w:b/>
      <w:sz w:val="26"/>
      <w:lang w:val="ru-RU" w:eastAsia="ru-RU"/>
    </w:rPr>
  </w:style>
  <w:style w:type="character" w:customStyle="1" w:styleId="Heading4Char">
    <w:name w:val="Heading 4 Char"/>
    <w:uiPriority w:val="99"/>
    <w:qFormat/>
    <w:locked/>
    <w:rsid w:val="00986055"/>
    <w:rPr>
      <w:rFonts w:ascii="Cambria" w:hAnsi="Cambria"/>
      <w:b/>
      <w:i/>
      <w:color w:val="4F81BD"/>
      <w:sz w:val="22"/>
      <w:lang w:val="ru-RU" w:eastAsia="ru-RU"/>
    </w:rPr>
  </w:style>
  <w:style w:type="character" w:customStyle="1" w:styleId="Heading5Char">
    <w:name w:val="Heading 5 Char"/>
    <w:uiPriority w:val="99"/>
    <w:qFormat/>
    <w:locked/>
    <w:rsid w:val="00986055"/>
    <w:rPr>
      <w:sz w:val="22"/>
      <w:lang w:val="ru-RU" w:eastAsia="en-US"/>
    </w:rPr>
  </w:style>
  <w:style w:type="character" w:customStyle="1" w:styleId="Heading6Char">
    <w:name w:val="Heading 6 Char"/>
    <w:uiPriority w:val="99"/>
    <w:qFormat/>
    <w:locked/>
    <w:rsid w:val="00986055"/>
    <w:rPr>
      <w:i/>
      <w:sz w:val="22"/>
      <w:lang w:val="ru-RU" w:eastAsia="en-US"/>
    </w:rPr>
  </w:style>
  <w:style w:type="character" w:customStyle="1" w:styleId="Heading7Char">
    <w:name w:val="Heading 7 Char"/>
    <w:uiPriority w:val="99"/>
    <w:qFormat/>
    <w:locked/>
    <w:rsid w:val="00986055"/>
    <w:rPr>
      <w:rFonts w:ascii="Times New Roman" w:hAnsi="Times New Roman"/>
      <w:sz w:val="24"/>
      <w:lang w:eastAsia="ru-RU"/>
    </w:rPr>
  </w:style>
  <w:style w:type="character" w:customStyle="1" w:styleId="Heading8Char">
    <w:name w:val="Heading 8 Char"/>
    <w:uiPriority w:val="99"/>
    <w:qFormat/>
    <w:locked/>
    <w:rsid w:val="00986055"/>
    <w:rPr>
      <w:i/>
      <w:lang w:val="ru-RU" w:eastAsia="en-US"/>
    </w:rPr>
  </w:style>
  <w:style w:type="character" w:customStyle="1" w:styleId="Heading9Char">
    <w:name w:val="Heading 9 Char"/>
    <w:uiPriority w:val="99"/>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uiPriority w:val="99"/>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Заголовок 2 Знак4"/>
    <w:uiPriority w:val="99"/>
    <w:qFormat/>
    <w:locked/>
    <w:rsid w:val="00986055"/>
    <w:rPr>
      <w:rFonts w:ascii="Arial" w:hAnsi="Arial"/>
      <w:b/>
      <w:i/>
      <w:sz w:val="28"/>
      <w:lang w:val="ru-RU" w:eastAsia="en-US"/>
    </w:rPr>
  </w:style>
  <w:style w:type="character" w:customStyle="1" w:styleId="HTMLPreformattedChar">
    <w:name w:val="HTML Preformatted Char"/>
    <w:uiPriority w:val="99"/>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uiPriority w:val="99"/>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Знак3 Char2,Heading 12 Char2"/>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uiPriority w:val="99"/>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uiPriority w:val="99"/>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uiPriority w:val="99"/>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uiPriority w:val="99"/>
    <w:qFormat/>
    <w:locked/>
    <w:rsid w:val="00986055"/>
    <w:rPr>
      <w:i/>
      <w:color w:val="000000"/>
      <w:sz w:val="24"/>
    </w:rPr>
  </w:style>
  <w:style w:type="paragraph" w:customStyle="1" w:styleId="240">
    <w:name w:val="Цитата 24"/>
    <w:basedOn w:val="a8"/>
    <w:next w:val="a8"/>
    <w:link w:val="QuoteChar3"/>
    <w:uiPriority w:val="99"/>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uiPriority w:val="99"/>
    <w:qFormat/>
    <w:locked/>
    <w:rsid w:val="00986055"/>
    <w:rPr>
      <w:b/>
      <w:i/>
      <w:color w:val="4F81BD"/>
      <w:sz w:val="24"/>
    </w:rPr>
  </w:style>
  <w:style w:type="paragraph" w:customStyle="1" w:styleId="49">
    <w:name w:val="Выделенная цитата4"/>
    <w:basedOn w:val="a8"/>
    <w:next w:val="a8"/>
    <w:link w:val="IntenseQuoteChar3"/>
    <w:uiPriority w:val="99"/>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uiPriority w:val="99"/>
    <w:qFormat/>
    <w:locked/>
    <w:rsid w:val="00986055"/>
    <w:rPr>
      <w:rFonts w:ascii="Arial" w:hAnsi="Arial"/>
      <w:color w:val="622423"/>
      <w:sz w:val="32"/>
      <w:shd w:val="clear" w:color="auto" w:fill="F2DBDB"/>
    </w:rPr>
  </w:style>
  <w:style w:type="paragraph" w:customStyle="1" w:styleId="3e">
    <w:name w:val="Стиль3"/>
    <w:basedOn w:val="1c"/>
    <w:next w:val="a8"/>
    <w:link w:val="3d"/>
    <w:uiPriority w:val="99"/>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uiPriority w:val="99"/>
    <w:qFormat/>
    <w:rsid w:val="00986055"/>
    <w:pPr>
      <w:spacing w:before="0" w:beforeAutospacing="0" w:after="0" w:afterAutospacing="0"/>
    </w:pPr>
  </w:style>
  <w:style w:type="paragraph" w:customStyle="1" w:styleId="afffe">
    <w:name w:val="список с точками"/>
    <w:basedOn w:val="a8"/>
    <w:uiPriority w:val="99"/>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uiPriority w:val="99"/>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uiPriority w:val="99"/>
    <w:qFormat/>
    <w:rsid w:val="00986055"/>
    <w:pPr>
      <w:widowControl w:val="0"/>
      <w:autoSpaceDE w:val="0"/>
      <w:autoSpaceDN w:val="0"/>
      <w:adjustRightInd w:val="0"/>
      <w:spacing w:before="0" w:beforeAutospacing="0" w:after="0" w:afterAutospacing="0"/>
    </w:pPr>
  </w:style>
  <w:style w:type="paragraph" w:customStyle="1" w:styleId="Style1">
    <w:name w:val="Style1"/>
    <w:basedOn w:val="a8"/>
    <w:uiPriority w:val="99"/>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uiPriority w:val="99"/>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uiPriority w:val="99"/>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uiPriority w:val="99"/>
    <w:qFormat/>
    <w:rsid w:val="00986055"/>
    <w:pPr>
      <w:autoSpaceDE w:val="0"/>
      <w:autoSpaceDN w:val="0"/>
      <w:adjustRightInd w:val="0"/>
      <w:spacing w:before="0" w:beforeAutospacing="0" w:after="0" w:afterAutospacing="0"/>
    </w:pPr>
  </w:style>
  <w:style w:type="paragraph" w:customStyle="1" w:styleId="2f3">
    <w:name w:val="Стиль2"/>
    <w:basedOn w:val="a8"/>
    <w:next w:val="a"/>
    <w:uiPriority w:val="99"/>
    <w:qFormat/>
    <w:rsid w:val="00986055"/>
    <w:pPr>
      <w:spacing w:before="0" w:beforeAutospacing="0" w:after="0" w:afterAutospacing="0"/>
    </w:pPr>
    <w:rPr>
      <w:b/>
      <w:sz w:val="20"/>
    </w:rPr>
  </w:style>
  <w:style w:type="paragraph" w:customStyle="1" w:styleId="Style23">
    <w:name w:val="Style23"/>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uiPriority w:val="99"/>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uiPriority w:val="99"/>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uiPriority w:val="99"/>
    <w:qFormat/>
    <w:rsid w:val="00986055"/>
    <w:pPr>
      <w:spacing w:before="75" w:beforeAutospacing="0"/>
      <w:jc w:val="both"/>
    </w:pPr>
    <w:rPr>
      <w:rFonts w:ascii="Arial" w:hAnsi="Arial" w:cs="Arial"/>
      <w:color w:val="000000"/>
      <w:sz w:val="20"/>
      <w:szCs w:val="20"/>
    </w:rPr>
  </w:style>
  <w:style w:type="paragraph" w:customStyle="1" w:styleId="Style16">
    <w:name w:val="Style16"/>
    <w:basedOn w:val="a8"/>
    <w:uiPriority w:val="99"/>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uiPriority w:val="99"/>
    <w:qFormat/>
    <w:locked/>
    <w:rsid w:val="00986055"/>
    <w:rPr>
      <w:rFonts w:ascii="Calibri" w:hAnsi="Calibri"/>
    </w:rPr>
  </w:style>
  <w:style w:type="paragraph" w:customStyle="1" w:styleId="ListParagraph1">
    <w:name w:val="List Paragraph1"/>
    <w:basedOn w:val="a8"/>
    <w:link w:val="ListParagraphChar1"/>
    <w:uiPriority w:val="99"/>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uiPriority w:val="99"/>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uiPriority w:val="99"/>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uiPriority w:val="99"/>
    <w:qFormat/>
    <w:locked/>
    <w:rsid w:val="00986055"/>
    <w:rPr>
      <w:rFonts w:ascii="Arial" w:eastAsia="Times New Roman" w:hAnsi="Arial" w:cs="Arial"/>
    </w:rPr>
  </w:style>
  <w:style w:type="paragraph" w:customStyle="1" w:styleId="ConsPlusNormal0">
    <w:name w:val="ConsPlusNormal"/>
    <w:link w:val="ConsPlusNormal"/>
    <w:uiPriority w:val="99"/>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uiPriority w:val="99"/>
    <w:qFormat/>
    <w:locked/>
    <w:rsid w:val="00986055"/>
    <w:rPr>
      <w:rFonts w:ascii="Calibri" w:hAnsi="Calibri"/>
      <w:sz w:val="24"/>
    </w:rPr>
  </w:style>
  <w:style w:type="paragraph" w:customStyle="1" w:styleId="1f8">
    <w:name w:val="Абзац списка1"/>
    <w:basedOn w:val="a8"/>
    <w:link w:val="ListParagraphChar"/>
    <w:uiPriority w:val="99"/>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uiPriority w:val="99"/>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uiPriority w:val="99"/>
    <w:qFormat/>
    <w:locked/>
    <w:rsid w:val="00986055"/>
    <w:rPr>
      <w:b/>
      <w:sz w:val="24"/>
    </w:rPr>
  </w:style>
  <w:style w:type="paragraph" w:customStyle="1" w:styleId="affff4">
    <w:name w:val="Темы"/>
    <w:basedOn w:val="a8"/>
    <w:link w:val="affff3"/>
    <w:uiPriority w:val="99"/>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uiPriority w:val="99"/>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uiPriority w:val="99"/>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uiPriority w:val="99"/>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uiPriority w:val="99"/>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uiPriority w:val="99"/>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uiPriority w:val="99"/>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uiPriority w:val="99"/>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uiPriority w:val="99"/>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uiPriority w:val="99"/>
    <w:qFormat/>
    <w:rsid w:val="00986055"/>
    <w:rPr>
      <w:iCs/>
    </w:rPr>
  </w:style>
  <w:style w:type="paragraph" w:customStyle="1" w:styleId="2TimesNewRoman121">
    <w:name w:val="Стиль Заголовок 2 + Times New Roman 12 пт"/>
    <w:basedOn w:val="26"/>
    <w:uiPriority w:val="99"/>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uiPriority w:val="99"/>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uiPriority w:val="99"/>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uiPriority w:val="99"/>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uiPriority w:val="99"/>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uiPriority w:val="99"/>
    <w:qFormat/>
    <w:rsid w:val="00986055"/>
  </w:style>
  <w:style w:type="paragraph" w:customStyle="1" w:styleId="acxspmiddle">
    <w:name w:val="acxspmiddle"/>
    <w:basedOn w:val="a8"/>
    <w:uiPriority w:val="99"/>
    <w:qFormat/>
    <w:rsid w:val="00986055"/>
  </w:style>
  <w:style w:type="paragraph" w:customStyle="1" w:styleId="ConsPlusTitle">
    <w:name w:val="ConsPlusTitle"/>
    <w:uiPriority w:val="99"/>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uiPriority w:val="99"/>
    <w:qFormat/>
    <w:rsid w:val="00986055"/>
    <w:pPr>
      <w:spacing w:before="0" w:beforeAutospacing="0" w:after="0" w:afterAutospacing="0"/>
      <w:ind w:firstLine="454"/>
      <w:jc w:val="both"/>
    </w:pPr>
  </w:style>
  <w:style w:type="paragraph" w:customStyle="1" w:styleId="1KGK9">
    <w:name w:val="1KG=K9"/>
    <w:uiPriority w:val="9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uiPriority w:val="99"/>
    <w:qFormat/>
    <w:locked/>
    <w:rsid w:val="00986055"/>
    <w:rPr>
      <w:b/>
      <w:sz w:val="26"/>
    </w:rPr>
  </w:style>
  <w:style w:type="paragraph" w:customStyle="1" w:styleId="133">
    <w:name w:val="табл_заголовок_13"/>
    <w:basedOn w:val="a8"/>
    <w:link w:val="132"/>
    <w:uiPriority w:val="99"/>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uiPriority w:val="99"/>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uiPriority w:val="99"/>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uiPriority w:val="99"/>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uiPriority w:val="99"/>
    <w:qFormat/>
    <w:locked/>
    <w:rsid w:val="00986055"/>
    <w:rPr>
      <w:rFonts w:ascii="Arial" w:eastAsia="Times New Roman" w:hAnsi="Arial" w:cs="Arial"/>
    </w:rPr>
  </w:style>
  <w:style w:type="paragraph" w:customStyle="1" w:styleId="FR20">
    <w:name w:val="FR2"/>
    <w:link w:val="FR2"/>
    <w:uiPriority w:val="99"/>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uiPriority w:val="99"/>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uiPriority w:val="99"/>
    <w:qFormat/>
    <w:locked/>
    <w:rsid w:val="00986055"/>
    <w:rPr>
      <w:sz w:val="24"/>
    </w:rPr>
  </w:style>
  <w:style w:type="paragraph" w:customStyle="1" w:styleId="affff8">
    <w:name w:val="Основной тект"/>
    <w:basedOn w:val="a8"/>
    <w:link w:val="affff7"/>
    <w:uiPriority w:val="99"/>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uiPriority w:val="99"/>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uiPriority w:val="99"/>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uiPriority w:val="99"/>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uiPriority w:val="99"/>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uiPriority w:val="99"/>
    <w:qFormat/>
    <w:rsid w:val="00986055"/>
    <w:pPr>
      <w:spacing w:before="0" w:beforeAutospacing="0" w:after="0" w:afterAutospacing="0"/>
      <w:ind w:firstLine="454"/>
      <w:jc w:val="both"/>
    </w:pPr>
    <w:rPr>
      <w:i/>
    </w:rPr>
  </w:style>
  <w:style w:type="paragraph" w:customStyle="1" w:styleId="Style6">
    <w:name w:val="Style6"/>
    <w:basedOn w:val="a8"/>
    <w:uiPriority w:val="99"/>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uiPriority w:val="99"/>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uiPriority w:val="99"/>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uiPriority w:val="99"/>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uiPriority w:val="99"/>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uiPriority w:val="99"/>
    <w:qFormat/>
    <w:rsid w:val="00986055"/>
  </w:style>
  <w:style w:type="paragraph" w:customStyle="1" w:styleId="affffd">
    <w:name w:val="Нормальный (таблица)"/>
    <w:basedOn w:val="a8"/>
    <w:next w:val="a8"/>
    <w:uiPriority w:val="99"/>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uiPriority w:val="99"/>
    <w:qFormat/>
    <w:rsid w:val="00986055"/>
    <w:pPr>
      <w:suppressAutoHyphens/>
      <w:spacing w:before="0" w:beforeAutospacing="0" w:after="120" w:afterAutospacing="0"/>
      <w:ind w:left="283"/>
    </w:pPr>
    <w:rPr>
      <w:sz w:val="16"/>
      <w:szCs w:val="16"/>
      <w:lang w:eastAsia="ar-SA"/>
    </w:rPr>
  </w:style>
  <w:style w:type="paragraph" w:customStyle="1" w:styleId="affffe">
    <w:name w:val="Стиль"/>
    <w:uiPriority w:val="99"/>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uiPriority w:val="99"/>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uiPriority w:val="99"/>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uiPriority w:val="99"/>
    <w:qFormat/>
    <w:rsid w:val="00986055"/>
    <w:rPr>
      <w:rFonts w:ascii="Tahoma" w:hAnsi="Tahoma" w:cs="Tahoma"/>
      <w:sz w:val="20"/>
      <w:szCs w:val="20"/>
      <w:lang w:val="en-US" w:eastAsia="en-US"/>
    </w:rPr>
  </w:style>
  <w:style w:type="paragraph" w:customStyle="1" w:styleId="western">
    <w:name w:val="western"/>
    <w:basedOn w:val="a8"/>
    <w:uiPriority w:val="99"/>
    <w:qFormat/>
    <w:rsid w:val="00986055"/>
    <w:pPr>
      <w:spacing w:after="115" w:afterAutospacing="0"/>
    </w:pPr>
    <w:rPr>
      <w:color w:val="000000"/>
      <w:sz w:val="20"/>
      <w:szCs w:val="20"/>
    </w:rPr>
  </w:style>
  <w:style w:type="paragraph" w:customStyle="1" w:styleId="cjk">
    <w:name w:val="cjk"/>
    <w:basedOn w:val="a8"/>
    <w:uiPriority w:val="99"/>
    <w:qFormat/>
    <w:rsid w:val="00986055"/>
    <w:pPr>
      <w:spacing w:after="115" w:afterAutospacing="0"/>
    </w:pPr>
    <w:rPr>
      <w:color w:val="000000"/>
      <w:sz w:val="20"/>
      <w:szCs w:val="20"/>
    </w:rPr>
  </w:style>
  <w:style w:type="paragraph" w:customStyle="1" w:styleId="ctl">
    <w:name w:val="ctl"/>
    <w:basedOn w:val="a8"/>
    <w:uiPriority w:val="99"/>
    <w:qFormat/>
    <w:rsid w:val="00986055"/>
    <w:pPr>
      <w:spacing w:after="115" w:afterAutospacing="0"/>
    </w:pPr>
    <w:rPr>
      <w:rFonts w:ascii="Calibri" w:hAnsi="Calibri"/>
      <w:color w:val="000000"/>
      <w:sz w:val="20"/>
      <w:szCs w:val="20"/>
    </w:rPr>
  </w:style>
  <w:style w:type="paragraph" w:customStyle="1" w:styleId="2f6">
    <w:name w:val="[О] Загол. 2 ур."/>
    <w:uiPriority w:val="99"/>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uiPriority w:val="99"/>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uiPriority w:val="99"/>
    <w:qFormat/>
    <w:rsid w:val="00986055"/>
    <w:pPr>
      <w:widowControl/>
      <w:snapToGrid/>
      <w:spacing w:line="240" w:lineRule="auto"/>
      <w:ind w:firstLine="0"/>
    </w:pPr>
    <w:rPr>
      <w:i/>
      <w:sz w:val="26"/>
    </w:rPr>
  </w:style>
  <w:style w:type="paragraph" w:customStyle="1" w:styleId="BodyText22">
    <w:name w:val="Body Text 22"/>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uiPriority w:val="99"/>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uiPriority w:val="99"/>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uiPriority w:val="99"/>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uiPriority w:val="99"/>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uiPriority w:val="99"/>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uiPriority w:val="99"/>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uiPriority w:val="99"/>
    <w:qFormat/>
    <w:rsid w:val="00986055"/>
    <w:pPr>
      <w:widowControl w:val="0"/>
      <w:autoSpaceDE w:val="0"/>
      <w:autoSpaceDN w:val="0"/>
      <w:adjustRightInd w:val="0"/>
      <w:spacing w:before="0" w:beforeAutospacing="0" w:after="0" w:afterAutospacing="0"/>
    </w:pPr>
  </w:style>
  <w:style w:type="paragraph" w:customStyle="1" w:styleId="Style17">
    <w:name w:val="Style17"/>
    <w:basedOn w:val="a8"/>
    <w:uiPriority w:val="99"/>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uiPriority w:val="99"/>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uiPriority w:val="99"/>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uiPriority w:val="99"/>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uiPriority w:val="99"/>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uiPriority w:val="99"/>
    <w:qFormat/>
    <w:locked/>
    <w:rsid w:val="00986055"/>
    <w:rPr>
      <w:sz w:val="24"/>
    </w:rPr>
  </w:style>
  <w:style w:type="paragraph" w:customStyle="1" w:styleId="afffff4">
    <w:name w:val="Обычный текст"/>
    <w:basedOn w:val="a8"/>
    <w:link w:val="afffff3"/>
    <w:uiPriority w:val="99"/>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uiPriority w:val="99"/>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uiPriority w:val="99"/>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uiPriority w:val="99"/>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uiPriority w:val="99"/>
    <w:qFormat/>
    <w:rsid w:val="00986055"/>
    <w:pPr>
      <w:spacing w:after="0"/>
      <w:ind w:firstLine="720"/>
      <w:jc w:val="both"/>
    </w:pPr>
  </w:style>
  <w:style w:type="paragraph" w:customStyle="1" w:styleId="BodyText21">
    <w:name w:val="Body Text 21"/>
    <w:basedOn w:val="a8"/>
    <w:uiPriority w:val="99"/>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uiPriority w:val="99"/>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uiPriority w:val="99"/>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uiPriority w:val="99"/>
    <w:qFormat/>
    <w:rsid w:val="00986055"/>
    <w:pPr>
      <w:widowControl w:val="0"/>
      <w:autoSpaceDE w:val="0"/>
      <w:autoSpaceDN w:val="0"/>
      <w:adjustRightInd w:val="0"/>
      <w:spacing w:before="0" w:beforeAutospacing="0" w:after="0" w:afterAutospacing="0"/>
    </w:pPr>
  </w:style>
  <w:style w:type="paragraph" w:customStyle="1" w:styleId="1ff3">
    <w:name w:val="стиль1"/>
    <w:basedOn w:val="a8"/>
    <w:uiPriority w:val="99"/>
    <w:qFormat/>
    <w:rsid w:val="00986055"/>
  </w:style>
  <w:style w:type="paragraph" w:customStyle="1" w:styleId="2Arial">
    <w:name w:val="Стиль Заголовок 2 + Arial"/>
    <w:basedOn w:val="26"/>
    <w:uiPriority w:val="99"/>
    <w:qFormat/>
    <w:rsid w:val="00986055"/>
    <w:pPr>
      <w:tabs>
        <w:tab w:val="left" w:pos="792"/>
      </w:tabs>
      <w:ind w:left="792" w:hanging="432"/>
    </w:pPr>
    <w:rPr>
      <w:sz w:val="24"/>
      <w:szCs w:val="28"/>
    </w:rPr>
  </w:style>
  <w:style w:type="paragraph" w:customStyle="1" w:styleId="116">
    <w:name w:val="Заголовок 1.1"/>
    <w:basedOn w:val="a8"/>
    <w:uiPriority w:val="99"/>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uiPriority w:val="99"/>
    <w:qFormat/>
    <w:locked/>
    <w:rsid w:val="00986055"/>
    <w:rPr>
      <w:rFonts w:ascii="Arial" w:eastAsia="Times New Roman" w:hAnsi="Arial" w:cs="Arial"/>
    </w:rPr>
  </w:style>
  <w:style w:type="paragraph" w:customStyle="1" w:styleId="ConsNormal0">
    <w:name w:val="ConsNormal"/>
    <w:link w:val="ConsNormal"/>
    <w:uiPriority w:val="99"/>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uiPriority w:val="99"/>
    <w:qFormat/>
    <w:rsid w:val="00986055"/>
    <w:pPr>
      <w:ind w:firstLine="600"/>
      <w:jc w:val="both"/>
    </w:pPr>
    <w:rPr>
      <w:rFonts w:ascii="Arial Unicode MS" w:eastAsia="Arial Unicode MS" w:hAnsi="Arial Unicode MS" w:cs="Arial Unicode MS"/>
    </w:rPr>
  </w:style>
  <w:style w:type="paragraph" w:customStyle="1" w:styleId="H5">
    <w:name w:val="H5"/>
    <w:basedOn w:val="a8"/>
    <w:next w:val="a8"/>
    <w:uiPriority w:val="99"/>
    <w:qFormat/>
    <w:rsid w:val="00986055"/>
    <w:pPr>
      <w:keepNext/>
      <w:snapToGrid w:val="0"/>
      <w:spacing w:beforeAutospacing="0" w:afterAutospacing="0"/>
      <w:outlineLvl w:val="5"/>
    </w:pPr>
    <w:rPr>
      <w:b/>
      <w:sz w:val="20"/>
      <w:szCs w:val="20"/>
    </w:rPr>
  </w:style>
  <w:style w:type="paragraph" w:customStyle="1" w:styleId="Style66">
    <w:name w:val="Style66"/>
    <w:basedOn w:val="a8"/>
    <w:uiPriority w:val="99"/>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uiPriority w:val="99"/>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uiPriority w:val="99"/>
    <w:qFormat/>
    <w:rsid w:val="00986055"/>
    <w:pPr>
      <w:widowControl w:val="0"/>
      <w:autoSpaceDE w:val="0"/>
      <w:autoSpaceDN w:val="0"/>
      <w:adjustRightInd w:val="0"/>
      <w:spacing w:before="0" w:beforeAutospacing="0" w:after="0" w:afterAutospacing="0"/>
    </w:pPr>
  </w:style>
  <w:style w:type="paragraph" w:customStyle="1" w:styleId="Style12">
    <w:name w:val="Style12"/>
    <w:basedOn w:val="a8"/>
    <w:uiPriority w:val="99"/>
    <w:qFormat/>
    <w:rsid w:val="00986055"/>
    <w:pPr>
      <w:widowControl w:val="0"/>
      <w:autoSpaceDE w:val="0"/>
      <w:autoSpaceDN w:val="0"/>
      <w:adjustRightInd w:val="0"/>
      <w:spacing w:before="0" w:beforeAutospacing="0" w:after="0" w:afterAutospacing="0"/>
    </w:pPr>
  </w:style>
  <w:style w:type="paragraph" w:customStyle="1" w:styleId="Style4">
    <w:name w:val="Style4"/>
    <w:basedOn w:val="a8"/>
    <w:uiPriority w:val="99"/>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uiPriority w:val="99"/>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uiPriority w:val="99"/>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uiPriority w:val="99"/>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uiPriority w:val="99"/>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uiPriority w:val="99"/>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uiPriority w:val="99"/>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uiPriority w:val="99"/>
    <w:qFormat/>
    <w:rsid w:val="00986055"/>
    <w:pPr>
      <w:spacing w:before="0" w:beforeAutospacing="0" w:after="0" w:afterAutospacing="0"/>
      <w:jc w:val="both"/>
    </w:pPr>
    <w:rPr>
      <w:sz w:val="28"/>
      <w:szCs w:val="20"/>
    </w:rPr>
  </w:style>
  <w:style w:type="paragraph" w:customStyle="1" w:styleId="1ff4">
    <w:name w:val="абзац1"/>
    <w:basedOn w:val="a8"/>
    <w:uiPriority w:val="99"/>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uiPriority w:val="99"/>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uiPriority w:val="99"/>
    <w:qFormat/>
    <w:rsid w:val="00986055"/>
    <w:pPr>
      <w:spacing w:before="0" w:beforeAutospacing="0" w:after="0" w:afterAutospacing="0"/>
    </w:pPr>
    <w:rPr>
      <w:sz w:val="20"/>
    </w:rPr>
  </w:style>
  <w:style w:type="paragraph" w:customStyle="1" w:styleId="62">
    <w:name w:val="Стиль6"/>
    <w:basedOn w:val="a8"/>
    <w:next w:val="a"/>
    <w:uiPriority w:val="99"/>
    <w:qFormat/>
    <w:rsid w:val="00986055"/>
    <w:pPr>
      <w:tabs>
        <w:tab w:val="left" w:pos="851"/>
      </w:tabs>
      <w:spacing w:before="0" w:beforeAutospacing="0" w:after="0" w:afterAutospacing="0"/>
      <w:ind w:left="851" w:hanging="511"/>
    </w:pPr>
    <w:rPr>
      <w:sz w:val="20"/>
    </w:rPr>
  </w:style>
  <w:style w:type="paragraph" w:customStyle="1" w:styleId="72">
    <w:name w:val="Стиль7"/>
    <w:basedOn w:val="1c"/>
    <w:uiPriority w:val="99"/>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uiPriority w:val="99"/>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uiPriority w:val="99"/>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uiPriority w:val="99"/>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uiPriority w:val="99"/>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uiPriority w:val="99"/>
    <w:qFormat/>
    <w:rsid w:val="00986055"/>
    <w:pPr>
      <w:keepNext/>
      <w:widowControl/>
      <w:snapToGrid/>
      <w:ind w:left="0" w:firstLine="0"/>
      <w:outlineLvl w:val="2"/>
    </w:pPr>
    <w:rPr>
      <w:sz w:val="24"/>
    </w:rPr>
  </w:style>
  <w:style w:type="paragraph" w:customStyle="1" w:styleId="BodyText1">
    <w:name w:val="Body Text1"/>
    <w:basedOn w:val="Normal1"/>
    <w:uiPriority w:val="99"/>
    <w:qFormat/>
    <w:rsid w:val="00986055"/>
    <w:pPr>
      <w:widowControl/>
      <w:snapToGrid/>
      <w:spacing w:line="360" w:lineRule="auto"/>
      <w:ind w:left="0" w:firstLine="0"/>
    </w:pPr>
    <w:rPr>
      <w:sz w:val="24"/>
    </w:rPr>
  </w:style>
  <w:style w:type="paragraph" w:customStyle="1" w:styleId="afffff6">
    <w:name w:val="ненормальный"/>
    <w:basedOn w:val="a8"/>
    <w:uiPriority w:val="99"/>
    <w:qFormat/>
    <w:rsid w:val="00986055"/>
    <w:pPr>
      <w:spacing w:before="0" w:beforeAutospacing="0" w:after="0" w:afterAutospacing="0" w:line="360" w:lineRule="auto"/>
      <w:ind w:firstLine="709"/>
      <w:jc w:val="both"/>
    </w:pPr>
    <w:rPr>
      <w:sz w:val="28"/>
      <w:szCs w:val="20"/>
    </w:rPr>
  </w:style>
  <w:style w:type="paragraph" w:customStyle="1" w:styleId="FR4">
    <w:name w:val="FR4"/>
    <w:uiPriority w:val="99"/>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uiPriority w:val="99"/>
    <w:qFormat/>
    <w:rsid w:val="00986055"/>
    <w:pPr>
      <w:spacing w:before="0" w:beforeAutospacing="0" w:after="0" w:afterAutospacing="0" w:line="360" w:lineRule="auto"/>
      <w:jc w:val="both"/>
    </w:pPr>
    <w:rPr>
      <w:szCs w:val="20"/>
    </w:rPr>
  </w:style>
  <w:style w:type="paragraph" w:customStyle="1" w:styleId="bodytxt">
    <w:name w:val="bodytxt"/>
    <w:basedOn w:val="a8"/>
    <w:uiPriority w:val="99"/>
    <w:qFormat/>
    <w:rsid w:val="00986055"/>
    <w:rPr>
      <w:rFonts w:ascii="Tahoma" w:eastAsia="Times New Roman" w:hAnsi="Tahoma" w:cs="Tahoma"/>
      <w:color w:val="111111"/>
      <w:sz w:val="33"/>
      <w:szCs w:val="33"/>
    </w:rPr>
  </w:style>
  <w:style w:type="paragraph" w:customStyle="1" w:styleId="FR5">
    <w:name w:val="FR5"/>
    <w:uiPriority w:val="99"/>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uiPriority w:val="99"/>
    <w:qFormat/>
    <w:locked/>
    <w:rsid w:val="00986055"/>
    <w:rPr>
      <w:b/>
      <w:sz w:val="14"/>
      <w:shd w:val="clear" w:color="auto" w:fill="FFFFFF"/>
    </w:rPr>
  </w:style>
  <w:style w:type="paragraph" w:customStyle="1" w:styleId="401">
    <w:name w:val="Основной текст (40)1"/>
    <w:basedOn w:val="a8"/>
    <w:link w:val="400"/>
    <w:uiPriority w:val="99"/>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uiPriority w:val="99"/>
    <w:qFormat/>
    <w:locked/>
    <w:rsid w:val="00986055"/>
    <w:rPr>
      <w:b/>
      <w:sz w:val="16"/>
      <w:shd w:val="clear" w:color="auto" w:fill="FFFFFF"/>
    </w:rPr>
  </w:style>
  <w:style w:type="paragraph" w:customStyle="1" w:styleId="1410">
    <w:name w:val="Основной текст (14)1"/>
    <w:basedOn w:val="a8"/>
    <w:link w:val="144"/>
    <w:uiPriority w:val="99"/>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uiPriority w:val="99"/>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uiPriority w:val="99"/>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uiPriority w:val="99"/>
    <w:qFormat/>
    <w:locked/>
    <w:rsid w:val="00986055"/>
    <w:rPr>
      <w:rFonts w:ascii="Garamond" w:hAnsi="Garamond"/>
      <w:sz w:val="24"/>
      <w:shd w:val="clear" w:color="auto" w:fill="FFFFFF"/>
    </w:rPr>
  </w:style>
  <w:style w:type="paragraph" w:customStyle="1" w:styleId="410">
    <w:name w:val="Основной текст (4)1"/>
    <w:basedOn w:val="a8"/>
    <w:link w:val="4c"/>
    <w:uiPriority w:val="99"/>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uiPriority w:val="99"/>
    <w:qFormat/>
    <w:locked/>
    <w:rsid w:val="00986055"/>
    <w:rPr>
      <w:rFonts w:ascii="Garamond" w:hAnsi="Garamond"/>
      <w:sz w:val="24"/>
      <w:shd w:val="clear" w:color="auto" w:fill="FFFFFF"/>
    </w:rPr>
  </w:style>
  <w:style w:type="paragraph" w:customStyle="1" w:styleId="214">
    <w:name w:val="Подпись к картинке (2)1"/>
    <w:basedOn w:val="a8"/>
    <w:link w:val="2f8"/>
    <w:uiPriority w:val="99"/>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uiPriority w:val="99"/>
    <w:qFormat/>
    <w:locked/>
    <w:rsid w:val="00986055"/>
    <w:rPr>
      <w:rFonts w:ascii="Garamond" w:hAnsi="Garamond"/>
      <w:b/>
      <w:sz w:val="18"/>
      <w:shd w:val="clear" w:color="auto" w:fill="FFFFFF"/>
    </w:rPr>
  </w:style>
  <w:style w:type="paragraph" w:customStyle="1" w:styleId="261">
    <w:name w:val="Основной текст (26)1"/>
    <w:basedOn w:val="a8"/>
    <w:link w:val="260"/>
    <w:uiPriority w:val="99"/>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uiPriority w:val="99"/>
    <w:qFormat/>
    <w:locked/>
    <w:rsid w:val="00986055"/>
    <w:rPr>
      <w:rFonts w:ascii="Century Schoolbook" w:hAnsi="Century Schoolbook"/>
      <w:shd w:val="clear" w:color="auto" w:fill="FFFFFF"/>
    </w:rPr>
  </w:style>
  <w:style w:type="paragraph" w:customStyle="1" w:styleId="531">
    <w:name w:val="Основной текст (53)1"/>
    <w:basedOn w:val="a8"/>
    <w:link w:val="530"/>
    <w:uiPriority w:val="99"/>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uiPriority w:val="99"/>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uiPriority w:val="99"/>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uiPriority w:val="99"/>
    <w:qFormat/>
    <w:locked/>
    <w:rsid w:val="00986055"/>
    <w:rPr>
      <w:rFonts w:ascii="Trebuchet MS" w:hAnsi="Trebuchet MS"/>
      <w:b/>
      <w:sz w:val="14"/>
      <w:shd w:val="clear" w:color="auto" w:fill="FFFFFF"/>
    </w:rPr>
  </w:style>
  <w:style w:type="paragraph" w:customStyle="1" w:styleId="811">
    <w:name w:val="Основной текст (81)1"/>
    <w:basedOn w:val="a8"/>
    <w:link w:val="810"/>
    <w:uiPriority w:val="99"/>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uiPriority w:val="99"/>
    <w:qFormat/>
    <w:locked/>
    <w:rsid w:val="00986055"/>
    <w:rPr>
      <w:sz w:val="10"/>
      <w:shd w:val="clear" w:color="auto" w:fill="FFFFFF"/>
      <w:lang w:val="ru-RU" w:eastAsia="ru-RU"/>
    </w:rPr>
  </w:style>
  <w:style w:type="paragraph" w:customStyle="1" w:styleId="741">
    <w:name w:val="Основной текст (74)1"/>
    <w:basedOn w:val="a8"/>
    <w:link w:val="74"/>
    <w:uiPriority w:val="99"/>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uiPriority w:val="99"/>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uiPriority w:val="99"/>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uiPriority w:val="99"/>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uiPriority w:val="99"/>
    <w:qFormat/>
    <w:rsid w:val="00986055"/>
    <w:pPr>
      <w:spacing w:before="0" w:beforeAutospacing="0" w:after="0" w:afterAutospacing="0"/>
      <w:ind w:firstLine="720"/>
      <w:jc w:val="both"/>
    </w:pPr>
    <w:rPr>
      <w:szCs w:val="20"/>
    </w:rPr>
  </w:style>
  <w:style w:type="paragraph" w:customStyle="1" w:styleId="ConsNonformat">
    <w:name w:val="ConsNonformat"/>
    <w:uiPriority w:val="99"/>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uiPriority w:val="99"/>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uiPriority w:val="99"/>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uiPriority w:val="99"/>
    <w:qFormat/>
    <w:rsid w:val="00986055"/>
    <w:pPr>
      <w:snapToGrid w:val="0"/>
    </w:pPr>
    <w:rPr>
      <w:kern w:val="0"/>
      <w:sz w:val="24"/>
    </w:rPr>
  </w:style>
  <w:style w:type="paragraph" w:customStyle="1" w:styleId="1ff6">
    <w:name w:val="1 уровень"/>
    <w:basedOn w:val="a8"/>
    <w:uiPriority w:val="99"/>
    <w:qFormat/>
    <w:rsid w:val="00986055"/>
    <w:pPr>
      <w:keepNext/>
      <w:spacing w:before="520" w:beforeAutospacing="0" w:after="260" w:afterAutospacing="0"/>
      <w:jc w:val="center"/>
      <w:outlineLvl w:val="0"/>
    </w:pPr>
    <w:rPr>
      <w:b/>
    </w:rPr>
  </w:style>
  <w:style w:type="paragraph" w:customStyle="1" w:styleId="Heading">
    <w:name w:val="Heading"/>
    <w:uiPriority w:val="99"/>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uiPriority w:val="99"/>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uiPriority w:val="99"/>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uiPriority w:val="99"/>
    <w:qFormat/>
    <w:rsid w:val="00986055"/>
    <w:pPr>
      <w:jc w:val="center"/>
    </w:pPr>
    <w:rPr>
      <w:b/>
      <w:bCs/>
    </w:rPr>
  </w:style>
  <w:style w:type="paragraph" w:customStyle="1" w:styleId="1ff8">
    <w:name w:val="Стиль Заголовок 1 + не полужирный По левому краю Междустр.интерва..."/>
    <w:basedOn w:val="1c"/>
    <w:uiPriority w:val="99"/>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uiPriority w:val="99"/>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uiPriority w:val="99"/>
    <w:qFormat/>
    <w:rsid w:val="00986055"/>
    <w:pPr>
      <w:keepNext w:val="0"/>
      <w:widowControl w:val="0"/>
    </w:pPr>
    <w:rPr>
      <w:bCs/>
      <w:sz w:val="24"/>
      <w:lang w:eastAsia="en-US"/>
    </w:rPr>
  </w:style>
  <w:style w:type="paragraph" w:customStyle="1" w:styleId="1ff9">
    <w:name w:val="маркирован_1"/>
    <w:basedOn w:val="a8"/>
    <w:uiPriority w:val="99"/>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uiPriority w:val="99"/>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uiPriority w:val="99"/>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uiPriority w:val="99"/>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uiPriority w:val="99"/>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uiPriority w:val="99"/>
    <w:qFormat/>
    <w:rsid w:val="00986055"/>
    <w:pPr>
      <w:numPr>
        <w:numId w:val="8"/>
      </w:numPr>
      <w:tabs>
        <w:tab w:val="clear" w:pos="1440"/>
        <w:tab w:val="left" w:pos="1492"/>
      </w:tabs>
      <w:ind w:left="360"/>
    </w:pPr>
    <w:rPr>
      <w:sz w:val="28"/>
      <w:szCs w:val="28"/>
    </w:rPr>
  </w:style>
  <w:style w:type="paragraph" w:customStyle="1" w:styleId="afffffb">
    <w:name w:val="огл_гл"/>
    <w:basedOn w:val="a8"/>
    <w:uiPriority w:val="99"/>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uiPriority w:val="99"/>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uiPriority w:val="99"/>
    <w:qFormat/>
    <w:rsid w:val="00986055"/>
    <w:pPr>
      <w:ind w:left="794"/>
    </w:pPr>
    <w:rPr>
      <w:szCs w:val="20"/>
    </w:rPr>
  </w:style>
  <w:style w:type="paragraph" w:customStyle="1" w:styleId="afffffe">
    <w:name w:val="Наш стиль"/>
    <w:basedOn w:val="a8"/>
    <w:uiPriority w:val="99"/>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uiPriority w:val="99"/>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uiPriority w:val="99"/>
    <w:qFormat/>
    <w:rsid w:val="00986055"/>
    <w:pPr>
      <w:tabs>
        <w:tab w:val="left" w:pos="792"/>
      </w:tabs>
    </w:pPr>
    <w:rPr>
      <w:rFonts w:ascii="Times New Roman" w:hAnsi="Times New Roman"/>
      <w:sz w:val="24"/>
    </w:rPr>
  </w:style>
  <w:style w:type="paragraph" w:customStyle="1" w:styleId="Style24">
    <w:name w:val="Style24"/>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uiPriority w:val="99"/>
    <w:qFormat/>
    <w:rsid w:val="00986055"/>
  </w:style>
  <w:style w:type="paragraph" w:customStyle="1" w:styleId="2TimesNewRoman0">
    <w:name w:val="Стиль заголовок 2 + Times New Roman полужирный Первая строка:  0..."/>
    <w:basedOn w:val="2fa"/>
    <w:uiPriority w:val="99"/>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uiPriority w:val="99"/>
    <w:qFormat/>
    <w:rsid w:val="00986055"/>
    <w:pPr>
      <w:spacing w:before="0" w:beforeAutospacing="0" w:after="0" w:afterAutospacing="0" w:line="312" w:lineRule="auto"/>
      <w:ind w:firstLine="454"/>
      <w:jc w:val="both"/>
    </w:pPr>
  </w:style>
  <w:style w:type="paragraph" w:customStyle="1" w:styleId="Style53">
    <w:name w:val="Style53"/>
    <w:basedOn w:val="a8"/>
    <w:uiPriority w:val="99"/>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uiPriority w:val="99"/>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uiPriority w:val="99"/>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uiPriority w:val="99"/>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uiPriority w:val="99"/>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uiPriority w:val="99"/>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uiPriority w:val="99"/>
    <w:qFormat/>
    <w:rsid w:val="00986055"/>
    <w:pPr>
      <w:tabs>
        <w:tab w:val="left" w:pos="720"/>
      </w:tabs>
      <w:ind w:left="720" w:hanging="360"/>
      <w:jc w:val="both"/>
    </w:pPr>
    <w:rPr>
      <w:kern w:val="0"/>
      <w:sz w:val="24"/>
    </w:rPr>
  </w:style>
  <w:style w:type="paragraph" w:customStyle="1" w:styleId="BlockText1">
    <w:name w:val="Block Text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uiPriority w:val="99"/>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uiPriority w:val="99"/>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uiPriority w:val="99"/>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uiPriority w:val="99"/>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uiPriority w:val="99"/>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uiPriority w:val="99"/>
    <w:qFormat/>
    <w:locked/>
    <w:rsid w:val="00986055"/>
    <w:rPr>
      <w:rFonts w:ascii="Century Schoolbook" w:hAnsi="Century Schoolbook"/>
      <w:sz w:val="18"/>
      <w:shd w:val="clear" w:color="auto" w:fill="FFFFFF"/>
    </w:rPr>
  </w:style>
  <w:style w:type="paragraph" w:customStyle="1" w:styleId="94">
    <w:name w:val="Основной текст (9)"/>
    <w:basedOn w:val="a8"/>
    <w:link w:val="93"/>
    <w:uiPriority w:val="99"/>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uiPriority w:val="99"/>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uiPriority w:val="99"/>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uiPriority w:val="99"/>
    <w:qFormat/>
    <w:rsid w:val="00986055"/>
  </w:style>
  <w:style w:type="paragraph" w:customStyle="1" w:styleId="2123">
    <w:name w:val="Стиль Заголовок 2 + Перед:  12 пт После:  3 пт"/>
    <w:basedOn w:val="26"/>
    <w:uiPriority w:val="99"/>
    <w:qFormat/>
    <w:rsid w:val="00986055"/>
    <w:rPr>
      <w:iCs/>
      <w:kern w:val="0"/>
      <w:sz w:val="24"/>
    </w:rPr>
  </w:style>
  <w:style w:type="paragraph" w:customStyle="1" w:styleId="2fe">
    <w:name w:val="Обычный 2"/>
    <w:basedOn w:val="a8"/>
    <w:uiPriority w:val="99"/>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uiPriority w:val="99"/>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uiPriority w:val="99"/>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uiPriority w:val="99"/>
    <w:qFormat/>
    <w:rsid w:val="00986055"/>
  </w:style>
  <w:style w:type="character" w:customStyle="1" w:styleId="affffff2">
    <w:name w:val="ВЭС отступ Знак"/>
    <w:link w:val="affffff3"/>
    <w:uiPriority w:val="99"/>
    <w:qFormat/>
    <w:locked/>
    <w:rsid w:val="00986055"/>
    <w:rPr>
      <w:color w:val="000000"/>
      <w:sz w:val="24"/>
    </w:rPr>
  </w:style>
  <w:style w:type="paragraph" w:customStyle="1" w:styleId="affffff3">
    <w:name w:val="ВЭС отступ"/>
    <w:basedOn w:val="a8"/>
    <w:link w:val="affffff2"/>
    <w:uiPriority w:val="99"/>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uiPriority w:val="99"/>
    <w:qFormat/>
    <w:rsid w:val="00986055"/>
    <w:pPr>
      <w:tabs>
        <w:tab w:val="left" w:pos="360"/>
      </w:tabs>
      <w:spacing w:before="120" w:after="120"/>
    </w:pPr>
    <w:rPr>
      <w:sz w:val="24"/>
    </w:rPr>
  </w:style>
  <w:style w:type="paragraph" w:customStyle="1" w:styleId="145">
    <w:name w:val="Основной 14"/>
    <w:basedOn w:val="a8"/>
    <w:uiPriority w:val="99"/>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uiPriority w:val="99"/>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uiPriority w:val="99"/>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uiPriority w:val="99"/>
    <w:qFormat/>
    <w:rsid w:val="00986055"/>
    <w:pPr>
      <w:widowControl/>
      <w:tabs>
        <w:tab w:val="left" w:pos="360"/>
      </w:tabs>
      <w:snapToGrid/>
      <w:ind w:left="0" w:firstLine="0"/>
      <w:jc w:val="both"/>
    </w:pPr>
    <w:rPr>
      <w:i/>
      <w:sz w:val="26"/>
    </w:rPr>
  </w:style>
  <w:style w:type="paragraph" w:customStyle="1" w:styleId="BodyTextIndent21">
    <w:name w:val="Body Text Indent 21"/>
    <w:basedOn w:val="a8"/>
    <w:uiPriority w:val="99"/>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uiPriority w:val="99"/>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uiPriority w:val="99"/>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uiPriority w:val="99"/>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uiPriority w:val="99"/>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uiPriority w:val="99"/>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uiPriority w:val="99"/>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uiPriority w:val="99"/>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uiPriority w:val="99"/>
    <w:qFormat/>
    <w:rsid w:val="00986055"/>
    <w:pPr>
      <w:spacing w:before="0" w:beforeAutospacing="0" w:after="0" w:afterAutospacing="0"/>
      <w:jc w:val="both"/>
    </w:pPr>
    <w:rPr>
      <w:kern w:val="28"/>
      <w:szCs w:val="20"/>
    </w:rPr>
  </w:style>
  <w:style w:type="paragraph" w:customStyle="1" w:styleId="Tst-question">
    <w:name w:val="Tst-question"/>
    <w:basedOn w:val="a8"/>
    <w:uiPriority w:val="99"/>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uiPriority w:val="99"/>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uiPriority w:val="99"/>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uiPriority w:val="99"/>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uiPriority w:val="99"/>
    <w:qFormat/>
    <w:rsid w:val="00986055"/>
  </w:style>
  <w:style w:type="paragraph" w:customStyle="1" w:styleId="u">
    <w:name w:val="u"/>
    <w:basedOn w:val="a8"/>
    <w:qFormat/>
    <w:rsid w:val="00986055"/>
  </w:style>
  <w:style w:type="paragraph" w:customStyle="1" w:styleId="uj">
    <w:name w:val="uj"/>
    <w:basedOn w:val="a8"/>
    <w:uiPriority w:val="99"/>
    <w:qFormat/>
    <w:rsid w:val="00986055"/>
  </w:style>
  <w:style w:type="paragraph" w:customStyle="1" w:styleId="Style44">
    <w:name w:val="Style44"/>
    <w:basedOn w:val="a8"/>
    <w:uiPriority w:val="99"/>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uiPriority w:val="99"/>
    <w:qFormat/>
    <w:rsid w:val="00986055"/>
  </w:style>
  <w:style w:type="paragraph" w:customStyle="1" w:styleId="a4cxspmiddle">
    <w:name w:val="a4cxspmiddle"/>
    <w:basedOn w:val="a8"/>
    <w:uiPriority w:val="99"/>
    <w:qFormat/>
    <w:rsid w:val="00986055"/>
    <w:rPr>
      <w:color w:val="000000"/>
    </w:rPr>
  </w:style>
  <w:style w:type="paragraph" w:customStyle="1" w:styleId="Style56">
    <w:name w:val="Style56"/>
    <w:basedOn w:val="a8"/>
    <w:uiPriority w:val="99"/>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uiPriority w:val="99"/>
    <w:qFormat/>
    <w:rsid w:val="00986055"/>
  </w:style>
  <w:style w:type="paragraph" w:customStyle="1" w:styleId="1ffe">
    <w:name w:val="Схема документа1"/>
    <w:basedOn w:val="a8"/>
    <w:uiPriority w:val="99"/>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uiPriority w:val="99"/>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986055"/>
    <w:pPr>
      <w:keepNext/>
      <w:snapToGrid/>
      <w:outlineLvl w:val="2"/>
    </w:pPr>
    <w:rPr>
      <w:sz w:val="24"/>
    </w:rPr>
  </w:style>
  <w:style w:type="paragraph" w:customStyle="1" w:styleId="BodyText11">
    <w:name w:val="Body Text11"/>
    <w:basedOn w:val="Normal11"/>
    <w:uiPriority w:val="99"/>
    <w:qFormat/>
    <w:rsid w:val="00986055"/>
    <w:pPr>
      <w:snapToGrid/>
      <w:spacing w:line="360" w:lineRule="auto"/>
    </w:pPr>
    <w:rPr>
      <w:sz w:val="24"/>
    </w:rPr>
  </w:style>
  <w:style w:type="paragraph" w:customStyle="1" w:styleId="BodyText211">
    <w:name w:val="Body Text 211"/>
    <w:basedOn w:val="a8"/>
    <w:uiPriority w:val="99"/>
    <w:qFormat/>
    <w:rsid w:val="00986055"/>
    <w:pPr>
      <w:spacing w:before="0" w:beforeAutospacing="0" w:after="0" w:afterAutospacing="0" w:line="360" w:lineRule="auto"/>
      <w:jc w:val="both"/>
    </w:pPr>
    <w:rPr>
      <w:szCs w:val="20"/>
    </w:rPr>
  </w:style>
  <w:style w:type="paragraph" w:customStyle="1" w:styleId="ListParagraph11">
    <w:name w:val="List Paragraph11"/>
    <w:basedOn w:val="a8"/>
    <w:uiPriority w:val="99"/>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uiPriority w:val="99"/>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uiPriority w:val="99"/>
    <w:qFormat/>
    <w:rsid w:val="00986055"/>
    <w:pPr>
      <w:snapToGrid/>
      <w:jc w:val="both"/>
    </w:pPr>
    <w:rPr>
      <w:i/>
      <w:sz w:val="26"/>
    </w:rPr>
  </w:style>
  <w:style w:type="paragraph" w:customStyle="1" w:styleId="opredelenie">
    <w:name w:val="opredelenie"/>
    <w:basedOn w:val="a8"/>
    <w:uiPriority w:val="99"/>
    <w:qFormat/>
    <w:rsid w:val="00986055"/>
  </w:style>
  <w:style w:type="paragraph" w:customStyle="1" w:styleId="rvps4">
    <w:name w:val="rvps4"/>
    <w:basedOn w:val="a8"/>
    <w:uiPriority w:val="99"/>
    <w:qFormat/>
    <w:rsid w:val="00986055"/>
    <w:pPr>
      <w:spacing w:before="0" w:beforeAutospacing="0" w:after="0" w:afterAutospacing="0"/>
      <w:jc w:val="both"/>
    </w:pPr>
  </w:style>
  <w:style w:type="character" w:customStyle="1" w:styleId="NoSpacingChar">
    <w:name w:val="No Spacing Char"/>
    <w:link w:val="NoSpacing1"/>
    <w:uiPriority w:val="99"/>
    <w:qFormat/>
    <w:locked/>
    <w:rsid w:val="00986055"/>
    <w:rPr>
      <w:rFonts w:eastAsia="Times New Roman"/>
      <w:sz w:val="24"/>
      <w:szCs w:val="24"/>
    </w:rPr>
  </w:style>
  <w:style w:type="paragraph" w:customStyle="1" w:styleId="NoSpacing1">
    <w:name w:val="No Spacing1"/>
    <w:link w:val="NoSpacingChar"/>
    <w:uiPriority w:val="99"/>
    <w:qFormat/>
    <w:rsid w:val="00986055"/>
    <w:pPr>
      <w:spacing w:after="0" w:line="240" w:lineRule="auto"/>
    </w:pPr>
    <w:rPr>
      <w:rFonts w:eastAsia="Times New Roman"/>
      <w:sz w:val="24"/>
      <w:szCs w:val="24"/>
    </w:rPr>
  </w:style>
  <w:style w:type="character" w:customStyle="1" w:styleId="3f1">
    <w:name w:val="3 ступень Знак"/>
    <w:link w:val="3f2"/>
    <w:uiPriority w:val="99"/>
    <w:qFormat/>
    <w:locked/>
    <w:rsid w:val="00986055"/>
    <w:rPr>
      <w:rFonts w:ascii="BodoniCTT" w:hAnsi="BodoniCTT"/>
      <w:b/>
    </w:rPr>
  </w:style>
  <w:style w:type="paragraph" w:customStyle="1" w:styleId="3f2">
    <w:name w:val="3 ступень"/>
    <w:basedOn w:val="a8"/>
    <w:link w:val="3f1"/>
    <w:uiPriority w:val="99"/>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uiPriority w:val="99"/>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uiPriority w:val="99"/>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uiPriority w:val="99"/>
    <w:qFormat/>
    <w:rsid w:val="00986055"/>
    <w:pPr>
      <w:widowControl w:val="0"/>
      <w:autoSpaceDE w:val="0"/>
      <w:autoSpaceDN w:val="0"/>
      <w:adjustRightInd w:val="0"/>
      <w:spacing w:before="0" w:beforeAutospacing="0" w:after="0" w:afterAutospacing="0"/>
    </w:pPr>
  </w:style>
  <w:style w:type="paragraph" w:customStyle="1" w:styleId="F9">
    <w:name w:val="ОбычныF9"/>
    <w:uiPriority w:val="9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uiPriority w:val="99"/>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uiPriority w:val="99"/>
    <w:qFormat/>
    <w:rsid w:val="00986055"/>
  </w:style>
  <w:style w:type="paragraph" w:customStyle="1" w:styleId="p4">
    <w:name w:val="p4"/>
    <w:basedOn w:val="a8"/>
    <w:uiPriority w:val="99"/>
    <w:qFormat/>
    <w:rsid w:val="00986055"/>
  </w:style>
  <w:style w:type="paragraph" w:customStyle="1" w:styleId="a3cxspmiddle">
    <w:name w:val="a3cxspmiddle"/>
    <w:basedOn w:val="a8"/>
    <w:uiPriority w:val="99"/>
    <w:qFormat/>
    <w:rsid w:val="00986055"/>
    <w:rPr>
      <w:color w:val="000000"/>
    </w:rPr>
  </w:style>
  <w:style w:type="paragraph" w:customStyle="1" w:styleId="affffff9">
    <w:name w:val="слайд"/>
    <w:basedOn w:val="a8"/>
    <w:uiPriority w:val="99"/>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uiPriority w:val="99"/>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uiPriority w:val="99"/>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uiPriority w:val="99"/>
    <w:qFormat/>
    <w:rsid w:val="00986055"/>
    <w:pPr>
      <w:keepNext/>
      <w:widowControl/>
      <w:snapToGrid/>
      <w:ind w:left="0" w:firstLine="0"/>
    </w:pPr>
    <w:rPr>
      <w:sz w:val="24"/>
    </w:rPr>
  </w:style>
  <w:style w:type="paragraph" w:customStyle="1" w:styleId="c3">
    <w:name w:val="c3"/>
    <w:basedOn w:val="a8"/>
    <w:uiPriority w:val="99"/>
    <w:qFormat/>
    <w:rsid w:val="00986055"/>
    <w:pPr>
      <w:spacing w:before="0" w:beforeAutospacing="0" w:after="150" w:afterAutospacing="0"/>
    </w:pPr>
  </w:style>
  <w:style w:type="paragraph" w:customStyle="1" w:styleId="a3cxsplast">
    <w:name w:val="a3cxsplast"/>
    <w:basedOn w:val="a8"/>
    <w:uiPriority w:val="99"/>
    <w:qFormat/>
    <w:rsid w:val="00986055"/>
    <w:rPr>
      <w:color w:val="000000"/>
    </w:rPr>
  </w:style>
  <w:style w:type="character" w:customStyle="1" w:styleId="1fff">
    <w:name w:val="Заголовок №1_"/>
    <w:link w:val="1fff0"/>
    <w:uiPriority w:val="99"/>
    <w:qFormat/>
    <w:locked/>
    <w:rsid w:val="00986055"/>
    <w:rPr>
      <w:sz w:val="23"/>
      <w:shd w:val="clear" w:color="auto" w:fill="FFFFFF"/>
    </w:rPr>
  </w:style>
  <w:style w:type="paragraph" w:customStyle="1" w:styleId="1fff0">
    <w:name w:val="Заголовок №1"/>
    <w:basedOn w:val="a8"/>
    <w:link w:val="1fff"/>
    <w:uiPriority w:val="99"/>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uiPriority w:val="99"/>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uiPriority w:val="99"/>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uiPriority w:val="99"/>
    <w:qFormat/>
    <w:rsid w:val="00986055"/>
    <w:pPr>
      <w:spacing w:before="0" w:beforeAutospacing="0" w:after="0" w:afterAutospacing="0"/>
      <w:ind w:left="-340" w:firstLine="720"/>
    </w:pPr>
    <w:rPr>
      <w:sz w:val="36"/>
      <w:szCs w:val="20"/>
    </w:rPr>
  </w:style>
  <w:style w:type="paragraph" w:customStyle="1" w:styleId="Lang">
    <w:name w:val="Lang"/>
    <w:basedOn w:val="a8"/>
    <w:uiPriority w:val="99"/>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uiPriority w:val="99"/>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uiPriority w:val="99"/>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uiPriority w:val="99"/>
    <w:qFormat/>
    <w:rsid w:val="00986055"/>
  </w:style>
  <w:style w:type="paragraph" w:customStyle="1" w:styleId="1fff2">
    <w:name w:val="Подзаголовок 1"/>
    <w:basedOn w:val="a8"/>
    <w:next w:val="a8"/>
    <w:uiPriority w:val="99"/>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uiPriority w:val="99"/>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uiPriority w:val="99"/>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uiPriority w:val="99"/>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uiPriority w:val="99"/>
    <w:qFormat/>
    <w:rsid w:val="00986055"/>
    <w:pPr>
      <w:spacing w:before="0" w:beforeAutospacing="0" w:after="0" w:afterAutospacing="0"/>
      <w:jc w:val="both"/>
    </w:pPr>
    <w:rPr>
      <w:b/>
      <w:sz w:val="20"/>
    </w:rPr>
  </w:style>
  <w:style w:type="paragraph" w:customStyle="1" w:styleId="p7">
    <w:name w:val="p7"/>
    <w:basedOn w:val="a8"/>
    <w:uiPriority w:val="99"/>
    <w:qFormat/>
    <w:rsid w:val="00986055"/>
  </w:style>
  <w:style w:type="paragraph" w:customStyle="1" w:styleId="p9">
    <w:name w:val="p9"/>
    <w:basedOn w:val="a8"/>
    <w:uiPriority w:val="99"/>
    <w:qFormat/>
    <w:rsid w:val="00986055"/>
  </w:style>
  <w:style w:type="paragraph" w:customStyle="1" w:styleId="p6">
    <w:name w:val="p6"/>
    <w:basedOn w:val="a8"/>
    <w:uiPriority w:val="99"/>
    <w:qFormat/>
    <w:rsid w:val="00986055"/>
  </w:style>
  <w:style w:type="paragraph" w:customStyle="1" w:styleId="p8">
    <w:name w:val="p8"/>
    <w:basedOn w:val="a8"/>
    <w:uiPriority w:val="99"/>
    <w:qFormat/>
    <w:rsid w:val="00986055"/>
  </w:style>
  <w:style w:type="paragraph" w:customStyle="1" w:styleId="217">
    <w:name w:val="Заголовок 21"/>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uiPriority w:val="99"/>
    <w:qFormat/>
    <w:rsid w:val="00986055"/>
    <w:pPr>
      <w:spacing w:before="0" w:beforeAutospacing="0" w:after="0" w:afterAutospacing="0"/>
    </w:pPr>
    <w:rPr>
      <w:rFonts w:ascii="Courier New" w:hAnsi="Courier New"/>
      <w:sz w:val="20"/>
      <w:szCs w:val="20"/>
    </w:rPr>
  </w:style>
  <w:style w:type="paragraph" w:customStyle="1" w:styleId="118">
    <w:name w:val="Цитата1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uiPriority w:val="99"/>
    <w:qFormat/>
    <w:rsid w:val="00986055"/>
    <w:pPr>
      <w:spacing w:before="0" w:beforeAutospacing="0" w:after="0" w:afterAutospacing="0"/>
    </w:pPr>
    <w:rPr>
      <w:sz w:val="28"/>
      <w:szCs w:val="20"/>
    </w:rPr>
  </w:style>
  <w:style w:type="paragraph" w:customStyle="1" w:styleId="1fff3">
    <w:name w:val="Верхний колонтитул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uiPriority w:val="99"/>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uiPriority w:val="99"/>
    <w:qFormat/>
    <w:rsid w:val="00986055"/>
    <w:pPr>
      <w:spacing w:before="0" w:beforeAutospacing="0" w:after="120" w:afterAutospacing="0"/>
    </w:pPr>
    <w:rPr>
      <w:sz w:val="16"/>
      <w:szCs w:val="16"/>
      <w:lang w:eastAsia="zh-CN"/>
    </w:rPr>
  </w:style>
  <w:style w:type="character" w:customStyle="1" w:styleId="QuoteChar2">
    <w:name w:val="Quote Char2"/>
    <w:link w:val="Quote1"/>
    <w:uiPriority w:val="99"/>
    <w:qFormat/>
    <w:locked/>
    <w:rsid w:val="00986055"/>
    <w:rPr>
      <w:rFonts w:ascii="Calibri" w:hAnsi="Calibri"/>
      <w:i/>
      <w:color w:val="000000"/>
      <w:sz w:val="24"/>
    </w:rPr>
  </w:style>
  <w:style w:type="paragraph" w:customStyle="1" w:styleId="Quote1">
    <w:name w:val="Quote1"/>
    <w:basedOn w:val="a8"/>
    <w:next w:val="a8"/>
    <w:link w:val="QuoteChar2"/>
    <w:uiPriority w:val="99"/>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uiPriority w:val="99"/>
    <w:qFormat/>
    <w:locked/>
    <w:rsid w:val="00986055"/>
    <w:rPr>
      <w:rFonts w:ascii="Calibri" w:hAnsi="Calibri"/>
      <w:b/>
      <w:i/>
      <w:color w:val="4F81BD"/>
      <w:sz w:val="24"/>
    </w:rPr>
  </w:style>
  <w:style w:type="paragraph" w:customStyle="1" w:styleId="IntenseQuote1">
    <w:name w:val="Intense Quote1"/>
    <w:basedOn w:val="a8"/>
    <w:next w:val="a8"/>
    <w:link w:val="IntenseQuoteChar2"/>
    <w:uiPriority w:val="99"/>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uiPriority w:val="99"/>
    <w:qFormat/>
    <w:rsid w:val="00986055"/>
  </w:style>
  <w:style w:type="character" w:customStyle="1" w:styleId="1fff4">
    <w:name w:val="ЗАГОЛОВОК 1 Знак"/>
    <w:link w:val="1fff5"/>
    <w:uiPriority w:val="99"/>
    <w:qFormat/>
    <w:locked/>
    <w:rsid w:val="00986055"/>
    <w:rPr>
      <w:rFonts w:eastAsia="Times New Roman"/>
      <w:b/>
      <w:caps/>
      <w:sz w:val="24"/>
      <w:szCs w:val="24"/>
    </w:rPr>
  </w:style>
  <w:style w:type="paragraph" w:customStyle="1" w:styleId="1fff5">
    <w:name w:val="ЗАГОЛОВОК 1"/>
    <w:link w:val="1fff4"/>
    <w:uiPriority w:val="99"/>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uiPriority w:val="99"/>
    <w:qFormat/>
    <w:rsid w:val="00986055"/>
  </w:style>
  <w:style w:type="paragraph" w:customStyle="1" w:styleId="affffffc">
    <w:name w:val="ТЕМА"/>
    <w:basedOn w:val="a8"/>
    <w:uiPriority w:val="99"/>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uiPriority w:val="99"/>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uiPriority w:val="99"/>
    <w:qFormat/>
    <w:rsid w:val="00986055"/>
    <w:rPr>
      <w:color w:val="auto"/>
    </w:rPr>
  </w:style>
  <w:style w:type="paragraph" w:customStyle="1" w:styleId="affffffe">
    <w:name w:val="........ ..... . ........"/>
    <w:aliases w:val=".....,........ ..... 1"/>
    <w:basedOn w:val="Default"/>
    <w:next w:val="Default"/>
    <w:uiPriority w:val="99"/>
    <w:qFormat/>
    <w:rsid w:val="00986055"/>
    <w:rPr>
      <w:color w:val="auto"/>
    </w:rPr>
  </w:style>
  <w:style w:type="paragraph" w:customStyle="1" w:styleId="afffffff">
    <w:name w:val="... ......"/>
    <w:basedOn w:val="Default"/>
    <w:next w:val="Default"/>
    <w:uiPriority w:val="99"/>
    <w:qFormat/>
    <w:rsid w:val="00986055"/>
    <w:rPr>
      <w:color w:val="auto"/>
    </w:rPr>
  </w:style>
  <w:style w:type="paragraph" w:customStyle="1" w:styleId="1fff6">
    <w:name w:val=".....1"/>
    <w:basedOn w:val="Default"/>
    <w:next w:val="Default"/>
    <w:uiPriority w:val="99"/>
    <w:qFormat/>
    <w:rsid w:val="00986055"/>
    <w:rPr>
      <w:color w:val="auto"/>
    </w:rPr>
  </w:style>
  <w:style w:type="paragraph" w:customStyle="1" w:styleId="bodytext2">
    <w:name w:val="bodytext2"/>
    <w:basedOn w:val="a8"/>
    <w:uiPriority w:val="99"/>
    <w:qFormat/>
    <w:rsid w:val="00986055"/>
  </w:style>
  <w:style w:type="paragraph" w:customStyle="1" w:styleId="afffffff0">
    <w:name w:val="Знак Знак Знак Знак"/>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uiPriority w:val="99"/>
    <w:qFormat/>
    <w:rsid w:val="00986055"/>
    <w:pPr>
      <w:autoSpaceDE w:val="0"/>
      <w:autoSpaceDN w:val="0"/>
      <w:adjustRightInd w:val="0"/>
    </w:pPr>
    <w:rPr>
      <w:b/>
      <w:bCs/>
      <w:color w:val="000000"/>
      <w:sz w:val="20"/>
    </w:rPr>
  </w:style>
  <w:style w:type="paragraph" w:customStyle="1" w:styleId="text">
    <w:name w:val="text"/>
    <w:basedOn w:val="a8"/>
    <w:uiPriority w:val="99"/>
    <w:qFormat/>
    <w:rsid w:val="00986055"/>
  </w:style>
  <w:style w:type="paragraph" w:customStyle="1" w:styleId="afffffff1">
    <w:name w:val="ТЕКСТ"/>
    <w:basedOn w:val="afff6"/>
    <w:uiPriority w:val="99"/>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uiPriority w:val="99"/>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uiPriority w:val="99"/>
    <w:qFormat/>
    <w:rsid w:val="00986055"/>
    <w:pPr>
      <w:keepNext w:val="0"/>
      <w:keepLines w:val="0"/>
      <w:spacing w:line="288" w:lineRule="auto"/>
      <w:jc w:val="both"/>
    </w:pPr>
    <w:rPr>
      <w:b/>
      <w:bCs/>
      <w:caps/>
      <w:sz w:val="30"/>
      <w:szCs w:val="30"/>
    </w:rPr>
  </w:style>
  <w:style w:type="paragraph" w:customStyle="1" w:styleId="Style29">
    <w:name w:val="Style29"/>
    <w:basedOn w:val="a8"/>
    <w:uiPriority w:val="99"/>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uiPriority w:val="99"/>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uiPriority w:val="99"/>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uiPriority w:val="99"/>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uiPriority w:val="99"/>
    <w:qFormat/>
    <w:rsid w:val="00986055"/>
  </w:style>
  <w:style w:type="paragraph" w:customStyle="1" w:styleId="p35">
    <w:name w:val="p35"/>
    <w:basedOn w:val="a8"/>
    <w:uiPriority w:val="99"/>
    <w:qFormat/>
    <w:rsid w:val="00986055"/>
  </w:style>
  <w:style w:type="paragraph" w:customStyle="1" w:styleId="p36">
    <w:name w:val="p36"/>
    <w:basedOn w:val="a8"/>
    <w:uiPriority w:val="99"/>
    <w:qFormat/>
    <w:rsid w:val="00986055"/>
  </w:style>
  <w:style w:type="paragraph" w:customStyle="1" w:styleId="TextBody">
    <w:name w:val="Text Body"/>
    <w:basedOn w:val="a8"/>
    <w:uiPriority w:val="99"/>
    <w:qFormat/>
    <w:rsid w:val="00986055"/>
    <w:pPr>
      <w:suppressAutoHyphens/>
      <w:spacing w:before="0" w:beforeAutospacing="0" w:after="120" w:afterAutospacing="0"/>
    </w:pPr>
    <w:rPr>
      <w:lang w:val="en-US" w:eastAsia="zh-CN"/>
    </w:rPr>
  </w:style>
  <w:style w:type="paragraph" w:customStyle="1" w:styleId="Heading11">
    <w:name w:val="Heading 11"/>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p10">
    <w:name w:val="p10"/>
    <w:basedOn w:val="a8"/>
    <w:uiPriority w:val="99"/>
    <w:qFormat/>
    <w:rsid w:val="00986055"/>
  </w:style>
  <w:style w:type="paragraph" w:customStyle="1" w:styleId="eg3">
    <w:name w:val="eg3"/>
    <w:basedOn w:val="a8"/>
    <w:uiPriority w:val="99"/>
    <w:qFormat/>
    <w:rsid w:val="00986055"/>
  </w:style>
  <w:style w:type="paragraph" w:customStyle="1" w:styleId="p2">
    <w:name w:val="p2"/>
    <w:basedOn w:val="a8"/>
    <w:uiPriority w:val="99"/>
    <w:qFormat/>
    <w:rsid w:val="00986055"/>
  </w:style>
  <w:style w:type="paragraph" w:customStyle="1" w:styleId="p5">
    <w:name w:val="p5"/>
    <w:basedOn w:val="a8"/>
    <w:uiPriority w:val="99"/>
    <w:qFormat/>
    <w:rsid w:val="00986055"/>
  </w:style>
  <w:style w:type="paragraph" w:customStyle="1" w:styleId="1fff9">
    <w:name w:val="Название1"/>
    <w:basedOn w:val="a8"/>
    <w:uiPriority w:val="99"/>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uiPriority w:val="99"/>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uiPriority w:val="99"/>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uiPriority w:val="99"/>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uiPriority w:val="99"/>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uiPriority w:val="99"/>
    <w:qFormat/>
    <w:rsid w:val="00986055"/>
    <w:pPr>
      <w:suppressAutoHyphens/>
      <w:spacing w:before="0" w:beforeAutospacing="0" w:after="0" w:afterAutospacing="0"/>
      <w:ind w:left="566" w:hanging="283"/>
    </w:pPr>
    <w:rPr>
      <w:lang w:eastAsia="ar-SA"/>
    </w:rPr>
  </w:style>
  <w:style w:type="paragraph" w:customStyle="1" w:styleId="411">
    <w:name w:val="Список 41"/>
    <w:basedOn w:val="a8"/>
    <w:uiPriority w:val="99"/>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uiPriority w:val="99"/>
    <w:qFormat/>
    <w:rsid w:val="00986055"/>
    <w:pPr>
      <w:spacing w:before="0" w:beforeAutospacing="0" w:after="0" w:afterAutospacing="0"/>
      <w:contextualSpacing/>
    </w:pPr>
    <w:rPr>
      <w:sz w:val="28"/>
      <w:szCs w:val="20"/>
      <w:lang w:eastAsia="en-US"/>
    </w:rPr>
  </w:style>
  <w:style w:type="paragraph" w:customStyle="1" w:styleId="p32">
    <w:name w:val="p32"/>
    <w:basedOn w:val="a8"/>
    <w:uiPriority w:val="99"/>
    <w:qFormat/>
    <w:rsid w:val="00986055"/>
  </w:style>
  <w:style w:type="paragraph" w:customStyle="1" w:styleId="p17">
    <w:name w:val="p17"/>
    <w:basedOn w:val="a8"/>
    <w:uiPriority w:val="99"/>
    <w:qFormat/>
    <w:rsid w:val="00986055"/>
  </w:style>
  <w:style w:type="paragraph" w:customStyle="1" w:styleId="p26">
    <w:name w:val="p26"/>
    <w:basedOn w:val="a8"/>
    <w:uiPriority w:val="99"/>
    <w:qFormat/>
    <w:rsid w:val="00986055"/>
  </w:style>
  <w:style w:type="paragraph" w:customStyle="1" w:styleId="Heading22">
    <w:name w:val="Heading 2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uiPriority w:val="99"/>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uiPriority w:val="99"/>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uiPriority w:val="99"/>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uiPriority w:val="99"/>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uiPriority w:val="99"/>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uiPriority w:val="99"/>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uiPriority w:val="99"/>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uiPriority w:val="99"/>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uiPriority w:val="99"/>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uiPriority w:val="99"/>
    <w:qFormat/>
    <w:rsid w:val="00986055"/>
    <w:rPr>
      <w:color w:val="auto"/>
    </w:rPr>
  </w:style>
  <w:style w:type="paragraph" w:customStyle="1" w:styleId="Caaieiaie2">
    <w:name w:val="Caaieiaie 2"/>
    <w:basedOn w:val="Default"/>
    <w:next w:val="Default"/>
    <w:uiPriority w:val="99"/>
    <w:qFormat/>
    <w:rsid w:val="00986055"/>
    <w:rPr>
      <w:color w:val="auto"/>
    </w:rPr>
  </w:style>
  <w:style w:type="paragraph" w:customStyle="1" w:styleId="afffffff5">
    <w:name w:val="Обычный.Нормальный"/>
    <w:uiPriority w:val="99"/>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uiPriority w:val="99"/>
    <w:qFormat/>
    <w:locked/>
    <w:rsid w:val="00986055"/>
    <w:rPr>
      <w:rFonts w:ascii="Arial" w:hAnsi="Arial"/>
      <w:b/>
      <w:sz w:val="32"/>
    </w:rPr>
  </w:style>
  <w:style w:type="paragraph" w:customStyle="1" w:styleId="11a">
    <w:name w:val="1 Заголовок 1"/>
    <w:basedOn w:val="a8"/>
    <w:link w:val="119"/>
    <w:uiPriority w:val="9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uiPriority w:val="99"/>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uiPriority w:val="99"/>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uiPriority w:val="99"/>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uiPriority w:val="99"/>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uiPriority w:val="99"/>
    <w:qFormat/>
    <w:rsid w:val="00986055"/>
    <w:pPr>
      <w:spacing w:before="0" w:beforeAutospacing="0" w:after="0" w:afterAutospacing="0"/>
      <w:ind w:firstLine="709"/>
      <w:jc w:val="both"/>
    </w:pPr>
  </w:style>
  <w:style w:type="paragraph" w:customStyle="1" w:styleId="Style164">
    <w:name w:val="Style164"/>
    <w:basedOn w:val="a8"/>
    <w:uiPriority w:val="99"/>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uiPriority w:val="99"/>
    <w:qFormat/>
    <w:locked/>
    <w:rsid w:val="00986055"/>
    <w:rPr>
      <w:sz w:val="24"/>
      <w:shd w:val="clear" w:color="auto" w:fill="FFFFFF"/>
    </w:rPr>
  </w:style>
  <w:style w:type="paragraph" w:customStyle="1" w:styleId="14pt0">
    <w:name w:val="Стиль Обычный. + 14 pt"/>
    <w:basedOn w:val="a8"/>
    <w:link w:val="14pt"/>
    <w:uiPriority w:val="99"/>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uiPriority w:val="99"/>
    <w:qFormat/>
    <w:rsid w:val="00986055"/>
    <w:pPr>
      <w:spacing w:before="0" w:beforeAutospacing="0" w:after="0" w:afterAutospacing="0"/>
    </w:pPr>
  </w:style>
  <w:style w:type="paragraph" w:customStyle="1" w:styleId="pri">
    <w:name w:val="pri"/>
    <w:basedOn w:val="a8"/>
    <w:uiPriority w:val="99"/>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uiPriority w:val="99"/>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uiPriority w:val="99"/>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uiPriority w:val="99"/>
    <w:qFormat/>
    <w:rsid w:val="00986055"/>
  </w:style>
  <w:style w:type="paragraph" w:customStyle="1" w:styleId="p12left">
    <w:name w:val="p12_left"/>
    <w:basedOn w:val="a8"/>
    <w:uiPriority w:val="99"/>
    <w:qFormat/>
    <w:rsid w:val="00986055"/>
  </w:style>
  <w:style w:type="paragraph" w:customStyle="1" w:styleId="TableParagraph">
    <w:name w:val="Table Paragraph"/>
    <w:basedOn w:val="a8"/>
    <w:uiPriority w:val="99"/>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uiPriority w:val="99"/>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uiPriority w:val="99"/>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uiPriority w:val="99"/>
    <w:qFormat/>
    <w:rsid w:val="00986055"/>
  </w:style>
  <w:style w:type="paragraph" w:customStyle="1" w:styleId="Style134">
    <w:name w:val="Style134"/>
    <w:basedOn w:val="a8"/>
    <w:uiPriority w:val="99"/>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uiPriority w:val="99"/>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uiPriority w:val="99"/>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uiPriority w:val="99"/>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uiPriority w:val="99"/>
    <w:qFormat/>
    <w:rsid w:val="00986055"/>
  </w:style>
  <w:style w:type="paragraph" w:customStyle="1" w:styleId="p15">
    <w:name w:val="p15"/>
    <w:basedOn w:val="a8"/>
    <w:uiPriority w:val="99"/>
    <w:qFormat/>
    <w:rsid w:val="00986055"/>
  </w:style>
  <w:style w:type="paragraph" w:customStyle="1" w:styleId="p29">
    <w:name w:val="p29"/>
    <w:basedOn w:val="a8"/>
    <w:uiPriority w:val="99"/>
    <w:qFormat/>
    <w:rsid w:val="00986055"/>
  </w:style>
  <w:style w:type="paragraph" w:customStyle="1" w:styleId="p30">
    <w:name w:val="p30"/>
    <w:basedOn w:val="a8"/>
    <w:uiPriority w:val="99"/>
    <w:qFormat/>
    <w:rsid w:val="00986055"/>
  </w:style>
  <w:style w:type="paragraph" w:customStyle="1" w:styleId="p31">
    <w:name w:val="p31"/>
    <w:basedOn w:val="a8"/>
    <w:uiPriority w:val="99"/>
    <w:qFormat/>
    <w:rsid w:val="00986055"/>
  </w:style>
  <w:style w:type="paragraph" w:customStyle="1" w:styleId="p33">
    <w:name w:val="p33"/>
    <w:basedOn w:val="a8"/>
    <w:uiPriority w:val="99"/>
    <w:qFormat/>
    <w:rsid w:val="00986055"/>
  </w:style>
  <w:style w:type="paragraph" w:customStyle="1" w:styleId="p13">
    <w:name w:val="p13"/>
    <w:basedOn w:val="a8"/>
    <w:uiPriority w:val="99"/>
    <w:qFormat/>
    <w:rsid w:val="00986055"/>
  </w:style>
  <w:style w:type="paragraph" w:customStyle="1" w:styleId="p25">
    <w:name w:val="p25"/>
    <w:basedOn w:val="a8"/>
    <w:uiPriority w:val="99"/>
    <w:qFormat/>
    <w:rsid w:val="00986055"/>
  </w:style>
  <w:style w:type="paragraph" w:customStyle="1" w:styleId="Caaieiaie5">
    <w:name w:val="Caaieiaie 5"/>
    <w:basedOn w:val="a8"/>
    <w:next w:val="a8"/>
    <w:uiPriority w:val="99"/>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uiPriority w:val="99"/>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uiPriority w:val="99"/>
    <w:qFormat/>
    <w:rsid w:val="00986055"/>
    <w:pPr>
      <w:widowControl/>
      <w:spacing w:line="240" w:lineRule="auto"/>
      <w:ind w:firstLine="0"/>
    </w:pPr>
    <w:rPr>
      <w:rFonts w:eastAsia="Calibri"/>
      <w:i/>
      <w:sz w:val="26"/>
    </w:rPr>
  </w:style>
  <w:style w:type="paragraph" w:customStyle="1" w:styleId="3f6">
    <w:name w:val="Обычный3"/>
    <w:basedOn w:val="a8"/>
    <w:uiPriority w:val="99"/>
    <w:qFormat/>
    <w:rsid w:val="00986055"/>
    <w:pPr>
      <w:snapToGrid w:val="0"/>
      <w:spacing w:before="0" w:beforeAutospacing="0" w:after="0" w:afterAutospacing="0"/>
    </w:pPr>
    <w:rPr>
      <w:sz w:val="20"/>
      <w:szCs w:val="20"/>
    </w:rPr>
  </w:style>
  <w:style w:type="paragraph" w:customStyle="1" w:styleId="11b">
    <w:name w:val="Основной текст11"/>
    <w:basedOn w:val="a8"/>
    <w:uiPriority w:val="99"/>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uiPriority w:val="99"/>
    <w:qFormat/>
    <w:rsid w:val="00986055"/>
  </w:style>
  <w:style w:type="paragraph" w:customStyle="1" w:styleId="p24">
    <w:name w:val="p24"/>
    <w:basedOn w:val="a8"/>
    <w:uiPriority w:val="99"/>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uiPriority w:val="99"/>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uiPriority w:val="99"/>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uiPriority w:val="99"/>
    <w:qFormat/>
    <w:rsid w:val="00986055"/>
    <w:pPr>
      <w:keepNext/>
      <w:widowControl/>
      <w:spacing w:line="240" w:lineRule="auto"/>
      <w:ind w:firstLine="0"/>
      <w:jc w:val="left"/>
    </w:pPr>
    <w:rPr>
      <w:sz w:val="24"/>
    </w:rPr>
  </w:style>
  <w:style w:type="paragraph" w:customStyle="1" w:styleId="ledge1">
    <w:name w:val="ledge1"/>
    <w:basedOn w:val="a8"/>
    <w:uiPriority w:val="99"/>
    <w:qFormat/>
    <w:rsid w:val="00986055"/>
    <w:pPr>
      <w:spacing w:line="360" w:lineRule="atLeast"/>
      <w:jc w:val="both"/>
    </w:pPr>
  </w:style>
  <w:style w:type="paragraph" w:customStyle="1" w:styleId="WW-Normal">
    <w:name w:val="WW-Normal"/>
    <w:uiPriority w:val="99"/>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uiPriority w:val="99"/>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uiPriority w:val="99"/>
    <w:qFormat/>
    <w:rsid w:val="00986055"/>
    <w:pPr>
      <w:widowControl w:val="0"/>
      <w:autoSpaceDE w:val="0"/>
      <w:autoSpaceDN w:val="0"/>
      <w:adjustRightInd w:val="0"/>
      <w:spacing w:before="0" w:beforeAutospacing="0" w:after="0" w:afterAutospacing="0"/>
    </w:pPr>
  </w:style>
  <w:style w:type="paragraph" w:customStyle="1" w:styleId="Style40">
    <w:name w:val="Style40"/>
    <w:basedOn w:val="a8"/>
    <w:uiPriority w:val="99"/>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uiPriority w:val="99"/>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uiPriority w:val="99"/>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uiPriority w:val="99"/>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uiPriority w:val="99"/>
    <w:qFormat/>
    <w:rsid w:val="00986055"/>
    <w:pPr>
      <w:spacing w:before="120" w:beforeAutospacing="0" w:after="0" w:afterAutospacing="0" w:line="240" w:lineRule="exact"/>
      <w:ind w:firstLine="284"/>
      <w:jc w:val="both"/>
    </w:pPr>
    <w:rPr>
      <w:sz w:val="22"/>
    </w:rPr>
  </w:style>
  <w:style w:type="paragraph" w:customStyle="1" w:styleId="small">
    <w:name w:val="small"/>
    <w:basedOn w:val="a8"/>
    <w:uiPriority w:val="99"/>
    <w:qFormat/>
    <w:rsid w:val="00986055"/>
    <w:rPr>
      <w:rFonts w:ascii="Verdana" w:hAnsi="Verdana"/>
      <w:sz w:val="15"/>
      <w:szCs w:val="15"/>
    </w:rPr>
  </w:style>
  <w:style w:type="paragraph" w:customStyle="1" w:styleId="afffffff9">
    <w:name w:val="Содержание"/>
    <w:basedOn w:val="a8"/>
    <w:uiPriority w:val="99"/>
    <w:qFormat/>
    <w:rsid w:val="00986055"/>
    <w:pPr>
      <w:spacing w:before="0" w:beforeAutospacing="0" w:after="0" w:afterAutospacing="0"/>
      <w:ind w:firstLine="454"/>
      <w:jc w:val="both"/>
    </w:pPr>
  </w:style>
  <w:style w:type="paragraph" w:customStyle="1" w:styleId="afffffffa">
    <w:name w:val="Модули"/>
    <w:basedOn w:val="a8"/>
    <w:uiPriority w:val="99"/>
    <w:qFormat/>
    <w:rsid w:val="00986055"/>
    <w:pPr>
      <w:keepNext/>
      <w:snapToGrid w:val="0"/>
      <w:spacing w:before="0" w:beforeAutospacing="0" w:after="0" w:afterAutospacing="0"/>
    </w:pPr>
    <w:rPr>
      <w:b/>
      <w:bCs/>
    </w:rPr>
  </w:style>
  <w:style w:type="paragraph" w:customStyle="1" w:styleId="224">
    <w:name w:val="Îñíî´2íîé òåêñò 2"/>
    <w:basedOn w:val="a8"/>
    <w:uiPriority w:val="99"/>
    <w:qFormat/>
    <w:rsid w:val="00986055"/>
    <w:pPr>
      <w:widowControl w:val="0"/>
      <w:spacing w:before="0" w:beforeAutospacing="0" w:after="0" w:afterAutospacing="0"/>
      <w:ind w:firstLine="709"/>
      <w:jc w:val="both"/>
    </w:pPr>
    <w:rPr>
      <w:szCs w:val="20"/>
    </w:rPr>
  </w:style>
  <w:style w:type="paragraph" w:customStyle="1" w:styleId="Noeeu3">
    <w:name w:val="Noeeu3"/>
    <w:basedOn w:val="a8"/>
    <w:uiPriority w:val="99"/>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uiPriority w:val="99"/>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uiPriority w:val="99"/>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uiPriority w:val="99"/>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uiPriority w:val="99"/>
    <w:qFormat/>
    <w:rsid w:val="00986055"/>
    <w:pPr>
      <w:spacing w:before="0" w:beforeAutospacing="0" w:after="0" w:afterAutospacing="0" w:line="360" w:lineRule="auto"/>
      <w:ind w:firstLine="720"/>
      <w:jc w:val="both"/>
    </w:pPr>
    <w:rPr>
      <w:szCs w:val="20"/>
    </w:rPr>
  </w:style>
  <w:style w:type="paragraph" w:customStyle="1" w:styleId="book">
    <w:name w:val="book"/>
    <w:basedOn w:val="a8"/>
    <w:uiPriority w:val="99"/>
    <w:qFormat/>
    <w:rsid w:val="00986055"/>
    <w:pPr>
      <w:spacing w:before="0" w:beforeAutospacing="0" w:after="0" w:afterAutospacing="0"/>
      <w:ind w:firstLine="450"/>
      <w:jc w:val="both"/>
    </w:pPr>
    <w:rPr>
      <w:rFonts w:eastAsia="Times New Roman"/>
    </w:rPr>
  </w:style>
  <w:style w:type="paragraph" w:customStyle="1" w:styleId="124">
    <w:name w:val="стиль12"/>
    <w:basedOn w:val="a8"/>
    <w:uiPriority w:val="99"/>
    <w:qFormat/>
    <w:rsid w:val="00986055"/>
    <w:rPr>
      <w:rFonts w:ascii="Arial" w:hAnsi="Arial" w:cs="Arial"/>
      <w:color w:val="676767"/>
      <w:sz w:val="20"/>
      <w:szCs w:val="20"/>
    </w:rPr>
  </w:style>
  <w:style w:type="paragraph" w:customStyle="1" w:styleId="Style101">
    <w:name w:val="Стиль Style10 + Черный"/>
    <w:basedOn w:val="a8"/>
    <w:next w:val="a8"/>
    <w:uiPriority w:val="99"/>
    <w:qFormat/>
    <w:rsid w:val="00986055"/>
    <w:pPr>
      <w:spacing w:before="0" w:beforeAutospacing="0" w:after="0" w:afterAutospacing="0"/>
    </w:pPr>
    <w:rPr>
      <w:color w:val="000000"/>
    </w:rPr>
  </w:style>
  <w:style w:type="paragraph" w:customStyle="1" w:styleId="Style1010">
    <w:name w:val="Стиль Style10 + Черный1"/>
    <w:basedOn w:val="a8"/>
    <w:next w:val="a8"/>
    <w:uiPriority w:val="99"/>
    <w:qFormat/>
    <w:rsid w:val="00986055"/>
    <w:pPr>
      <w:spacing w:before="0" w:beforeAutospacing="0" w:after="0" w:afterAutospacing="0"/>
    </w:pPr>
    <w:rPr>
      <w:color w:val="000000"/>
    </w:rPr>
  </w:style>
  <w:style w:type="paragraph" w:customStyle="1" w:styleId="Style48">
    <w:name w:val="Style48"/>
    <w:basedOn w:val="a8"/>
    <w:uiPriority w:val="99"/>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uiPriority w:val="99"/>
    <w:qFormat/>
    <w:rsid w:val="00986055"/>
    <w:pPr>
      <w:autoSpaceDN/>
      <w:spacing w:after="120"/>
    </w:pPr>
    <w:rPr>
      <w:rFonts w:eastAsia="SimSun" w:cs="Mangal"/>
      <w:kern w:val="2"/>
      <w:lang w:eastAsia="hi-IN" w:bidi="hi-IN"/>
    </w:rPr>
  </w:style>
  <w:style w:type="paragraph" w:customStyle="1" w:styleId="Index">
    <w:name w:val="Index"/>
    <w:basedOn w:val="Standard"/>
    <w:uiPriority w:val="99"/>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uiPriority w:val="99"/>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uiPriority w:val="99"/>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uiPriority w:val="99"/>
    <w:qFormat/>
    <w:rsid w:val="00986055"/>
    <w:pPr>
      <w:suppressAutoHyphens/>
      <w:spacing w:before="0" w:beforeAutospacing="0" w:after="0" w:afterAutospacing="0"/>
    </w:pPr>
    <w:rPr>
      <w:lang w:eastAsia="zh-CN"/>
    </w:rPr>
  </w:style>
  <w:style w:type="paragraph" w:customStyle="1" w:styleId="text1">
    <w:name w:val="text1"/>
    <w:basedOn w:val="a8"/>
    <w:uiPriority w:val="99"/>
    <w:qFormat/>
    <w:rsid w:val="00986055"/>
    <w:pPr>
      <w:spacing w:before="0" w:beforeAutospacing="0" w:after="300" w:afterAutospacing="0"/>
    </w:pPr>
  </w:style>
  <w:style w:type="paragraph" w:customStyle="1" w:styleId="2121">
    <w:name w:val="Стиль Заголовок 2 + 12 пт"/>
    <w:basedOn w:val="26"/>
    <w:uiPriority w:val="99"/>
    <w:qFormat/>
    <w:rsid w:val="00986055"/>
    <w:rPr>
      <w:rFonts w:cs="Arial"/>
      <w:sz w:val="24"/>
    </w:rPr>
  </w:style>
  <w:style w:type="paragraph" w:customStyle="1" w:styleId="afffffffd">
    <w:name w:val="Базовый"/>
    <w:uiPriority w:val="99"/>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uiPriority w:val="99"/>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uiPriority w:val="99"/>
    <w:qFormat/>
    <w:rsid w:val="00986055"/>
    <w:pPr>
      <w:spacing w:before="0" w:beforeAutospacing="0" w:after="0" w:afterAutospacing="0"/>
    </w:pPr>
    <w:rPr>
      <w:szCs w:val="20"/>
    </w:rPr>
  </w:style>
  <w:style w:type="paragraph" w:customStyle="1" w:styleId="affffffff">
    <w:name w:val="Основа"/>
    <w:basedOn w:val="a8"/>
    <w:uiPriority w:val="99"/>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uiPriority w:val="99"/>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uiPriority w:val="99"/>
    <w:qFormat/>
    <w:rsid w:val="00986055"/>
    <w:pPr>
      <w:spacing w:before="0" w:beforeAutospacing="0" w:after="0" w:afterAutospacing="0"/>
    </w:pPr>
    <w:rPr>
      <w:szCs w:val="20"/>
    </w:rPr>
  </w:style>
  <w:style w:type="paragraph" w:customStyle="1" w:styleId="Style1011">
    <w:name w:val="Style101"/>
    <w:basedOn w:val="a8"/>
    <w:uiPriority w:val="99"/>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uiPriority w:val="99"/>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uiPriority w:val="99"/>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uiPriority w:val="99"/>
    <w:qFormat/>
    <w:rsid w:val="00986055"/>
    <w:pPr>
      <w:spacing w:before="48" w:beforeAutospacing="0" w:after="48" w:afterAutospacing="0"/>
      <w:jc w:val="both"/>
    </w:pPr>
  </w:style>
  <w:style w:type="paragraph" w:customStyle="1" w:styleId="biblio">
    <w:name w:val="biblio"/>
    <w:basedOn w:val="a8"/>
    <w:uiPriority w:val="99"/>
    <w:qFormat/>
    <w:rsid w:val="00986055"/>
    <w:pPr>
      <w:spacing w:before="48" w:beforeAutospacing="0" w:after="48" w:afterAutospacing="0"/>
      <w:ind w:firstLine="360"/>
      <w:jc w:val="both"/>
    </w:pPr>
    <w:rPr>
      <w:sz w:val="19"/>
      <w:szCs w:val="19"/>
    </w:rPr>
  </w:style>
  <w:style w:type="paragraph" w:customStyle="1" w:styleId="biblio0">
    <w:name w:val="biblio0"/>
    <w:basedOn w:val="a8"/>
    <w:uiPriority w:val="99"/>
    <w:qFormat/>
    <w:rsid w:val="00986055"/>
    <w:pPr>
      <w:spacing w:before="48" w:beforeAutospacing="0" w:after="48" w:afterAutospacing="0"/>
      <w:jc w:val="both"/>
    </w:pPr>
    <w:rPr>
      <w:sz w:val="19"/>
      <w:szCs w:val="19"/>
    </w:rPr>
  </w:style>
  <w:style w:type="paragraph" w:customStyle="1" w:styleId="podpis">
    <w:name w:val="podpis"/>
    <w:basedOn w:val="a8"/>
    <w:uiPriority w:val="99"/>
    <w:qFormat/>
    <w:rsid w:val="00986055"/>
    <w:pPr>
      <w:spacing w:before="48" w:beforeAutospacing="0" w:after="48" w:afterAutospacing="0"/>
      <w:jc w:val="right"/>
    </w:pPr>
    <w:rPr>
      <w:i/>
      <w:iCs/>
      <w:sz w:val="19"/>
      <w:szCs w:val="19"/>
    </w:rPr>
  </w:style>
  <w:style w:type="paragraph" w:customStyle="1" w:styleId="ris">
    <w:name w:val="ris"/>
    <w:basedOn w:val="a8"/>
    <w:uiPriority w:val="99"/>
    <w:qFormat/>
    <w:rsid w:val="00986055"/>
    <w:pPr>
      <w:spacing w:before="48" w:beforeAutospacing="0" w:after="48" w:afterAutospacing="0"/>
      <w:jc w:val="center"/>
    </w:pPr>
    <w:rPr>
      <w:i/>
      <w:iCs/>
      <w:sz w:val="19"/>
      <w:szCs w:val="19"/>
    </w:rPr>
  </w:style>
  <w:style w:type="paragraph" w:customStyle="1" w:styleId="small0">
    <w:name w:val="small0"/>
    <w:basedOn w:val="a8"/>
    <w:uiPriority w:val="99"/>
    <w:qFormat/>
    <w:rsid w:val="00986055"/>
    <w:pPr>
      <w:spacing w:before="48" w:beforeAutospacing="0" w:after="48" w:afterAutospacing="0"/>
      <w:jc w:val="both"/>
    </w:pPr>
    <w:rPr>
      <w:sz w:val="19"/>
      <w:szCs w:val="19"/>
    </w:rPr>
  </w:style>
  <w:style w:type="paragraph" w:customStyle="1" w:styleId="stih4">
    <w:name w:val="stih4"/>
    <w:basedOn w:val="a8"/>
    <w:uiPriority w:val="99"/>
    <w:qFormat/>
    <w:rsid w:val="00986055"/>
    <w:pPr>
      <w:spacing w:before="120" w:beforeAutospacing="0" w:after="120" w:afterAutospacing="0"/>
      <w:ind w:left="3240"/>
    </w:pPr>
    <w:rPr>
      <w:sz w:val="19"/>
      <w:szCs w:val="19"/>
    </w:rPr>
  </w:style>
  <w:style w:type="paragraph" w:customStyle="1" w:styleId="zag8">
    <w:name w:val="zag8"/>
    <w:basedOn w:val="a8"/>
    <w:uiPriority w:val="99"/>
    <w:qFormat/>
    <w:rsid w:val="00986055"/>
    <w:pPr>
      <w:spacing w:before="240" w:beforeAutospacing="0" w:after="48" w:afterAutospacing="0"/>
      <w:jc w:val="center"/>
    </w:pPr>
    <w:rPr>
      <w:sz w:val="19"/>
      <w:szCs w:val="19"/>
    </w:rPr>
  </w:style>
  <w:style w:type="paragraph" w:customStyle="1" w:styleId="hook">
    <w:name w:val="hook"/>
    <w:basedOn w:val="a8"/>
    <w:uiPriority w:val="99"/>
    <w:qFormat/>
    <w:rsid w:val="00986055"/>
    <w:rPr>
      <w:rFonts w:ascii="Comic Sans MS" w:hAnsi="Comic Sans MS"/>
      <w:b/>
      <w:bCs/>
    </w:rPr>
  </w:style>
  <w:style w:type="paragraph" w:customStyle="1" w:styleId="affffffff0">
    <w:name w:val="Цитаты"/>
    <w:basedOn w:val="Normal1"/>
    <w:uiPriority w:val="99"/>
    <w:qFormat/>
    <w:rsid w:val="00986055"/>
    <w:pPr>
      <w:widowControl/>
      <w:spacing w:before="100" w:after="100"/>
      <w:ind w:right="360" w:firstLine="0"/>
    </w:pPr>
    <w:rPr>
      <w:sz w:val="24"/>
    </w:rPr>
  </w:style>
  <w:style w:type="paragraph" w:customStyle="1" w:styleId="Style55">
    <w:name w:val="Style55"/>
    <w:basedOn w:val="a8"/>
    <w:uiPriority w:val="99"/>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uiPriority w:val="99"/>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uiPriority w:val="99"/>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uiPriority w:val="99"/>
    <w:qFormat/>
    <w:rsid w:val="00986055"/>
  </w:style>
  <w:style w:type="paragraph" w:customStyle="1" w:styleId="PrilogRazd">
    <w:name w:val="Prilog Razd"/>
    <w:uiPriority w:val="99"/>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uiPriority w:val="99"/>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uiPriority w:val="99"/>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uiPriority w:val="99"/>
    <w:qFormat/>
    <w:rsid w:val="00986055"/>
  </w:style>
  <w:style w:type="paragraph" w:customStyle="1" w:styleId="msonormalcxsplast">
    <w:name w:val="msonormalcxsplast"/>
    <w:basedOn w:val="a8"/>
    <w:uiPriority w:val="99"/>
    <w:qFormat/>
    <w:rsid w:val="00986055"/>
    <w:rPr>
      <w:rFonts w:ascii="Arial" w:hAnsi="Arial" w:cs="Arial"/>
      <w:color w:val="000000"/>
      <w:sz w:val="20"/>
      <w:szCs w:val="20"/>
    </w:rPr>
  </w:style>
  <w:style w:type="paragraph" w:customStyle="1" w:styleId="msonormalcxspmiddlecxspmiddle">
    <w:name w:val="msonormalcxspmiddlecxspmiddle"/>
    <w:basedOn w:val="a8"/>
    <w:uiPriority w:val="99"/>
    <w:qFormat/>
    <w:rsid w:val="00986055"/>
    <w:rPr>
      <w:rFonts w:ascii="Arial" w:hAnsi="Arial" w:cs="Arial"/>
      <w:color w:val="000000"/>
      <w:sz w:val="20"/>
      <w:szCs w:val="20"/>
    </w:rPr>
  </w:style>
  <w:style w:type="paragraph" w:customStyle="1" w:styleId="normalrus">
    <w:name w:val="normalrus"/>
    <w:basedOn w:val="a8"/>
    <w:uiPriority w:val="99"/>
    <w:qFormat/>
    <w:rsid w:val="00986055"/>
  </w:style>
  <w:style w:type="paragraph" w:customStyle="1" w:styleId="a0cxspmiddle">
    <w:name w:val="a0cxspmiddle"/>
    <w:basedOn w:val="a8"/>
    <w:uiPriority w:val="99"/>
    <w:qFormat/>
    <w:rsid w:val="00986055"/>
  </w:style>
  <w:style w:type="paragraph" w:customStyle="1" w:styleId="HTMLPreformatted1">
    <w:name w:val="HTML Preformatted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uiPriority w:val="99"/>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uiPriority w:val="99"/>
    <w:qFormat/>
    <w:rsid w:val="00986055"/>
  </w:style>
  <w:style w:type="paragraph" w:customStyle="1" w:styleId="affffffff1">
    <w:name w:val="Заглавие"/>
    <w:basedOn w:val="afffffffd"/>
    <w:uiPriority w:val="99"/>
    <w:qFormat/>
    <w:rsid w:val="00986055"/>
    <w:pPr>
      <w:jc w:val="center"/>
    </w:pPr>
    <w:rPr>
      <w:sz w:val="20"/>
      <w:szCs w:val="20"/>
    </w:rPr>
  </w:style>
  <w:style w:type="paragraph" w:customStyle="1" w:styleId="-10-11">
    <w:name w:val="А-10-11"/>
    <w:aliases w:val="65"/>
    <w:basedOn w:val="a8"/>
    <w:uiPriority w:val="99"/>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uiPriority w:val="99"/>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uiPriority w:val="99"/>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uiPriority w:val="99"/>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uiPriority w:val="99"/>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uiPriority w:val="99"/>
    <w:qFormat/>
    <w:rsid w:val="00986055"/>
    <w:pPr>
      <w:spacing w:before="0" w:beforeAutospacing="0" w:after="0" w:afterAutospacing="0" w:line="312" w:lineRule="auto"/>
      <w:jc w:val="both"/>
    </w:pPr>
    <w:rPr>
      <w:sz w:val="28"/>
    </w:rPr>
  </w:style>
  <w:style w:type="paragraph" w:customStyle="1" w:styleId="HTML10">
    <w:name w:val="Стандартный HTML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uiPriority w:val="99"/>
    <w:qFormat/>
    <w:rsid w:val="00986055"/>
    <w:pPr>
      <w:spacing w:before="49" w:beforeAutospacing="0" w:after="0" w:afterAutospacing="0" w:line="300" w:lineRule="atLeast"/>
    </w:pPr>
    <w:rPr>
      <w:color w:val="000000"/>
    </w:rPr>
  </w:style>
  <w:style w:type="paragraph" w:customStyle="1" w:styleId="Style74">
    <w:name w:val="Style74"/>
    <w:basedOn w:val="a8"/>
    <w:uiPriority w:val="99"/>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uiPriority w:val="99"/>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uiPriority w:val="99"/>
    <w:qFormat/>
    <w:rsid w:val="00986055"/>
  </w:style>
  <w:style w:type="paragraph" w:customStyle="1" w:styleId="125">
    <w:name w:val="Обычный12"/>
    <w:uiPriority w:val="99"/>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uiPriority w:val="99"/>
    <w:qFormat/>
    <w:rsid w:val="00986055"/>
    <w:rPr>
      <w:sz w:val="24"/>
      <w:lang w:val="ru-RU" w:eastAsia="ru-RU"/>
    </w:rPr>
  </w:style>
  <w:style w:type="character" w:customStyle="1" w:styleId="812">
    <w:name w:val="Заголовок 8 Знак1"/>
    <w:uiPriority w:val="99"/>
    <w:qFormat/>
    <w:rsid w:val="00986055"/>
    <w:rPr>
      <w:rFonts w:ascii="Calibri" w:hAnsi="Calibri"/>
      <w:i/>
      <w:sz w:val="24"/>
      <w:lang w:val="ru-RU" w:eastAsia="en-US"/>
    </w:rPr>
  </w:style>
  <w:style w:type="character" w:customStyle="1" w:styleId="910">
    <w:name w:val="Заголовок 9 Знак1"/>
    <w:uiPriority w:val="99"/>
    <w:qFormat/>
    <w:rsid w:val="00986055"/>
    <w:rPr>
      <w:rFonts w:ascii="Arial" w:hAnsi="Arial"/>
      <w:sz w:val="22"/>
      <w:lang w:val="ru-RU" w:eastAsia="ru-RU"/>
    </w:rPr>
  </w:style>
  <w:style w:type="character" w:customStyle="1" w:styleId="315">
    <w:name w:val="Основной текст с отступом 3 Знак1"/>
    <w:uiPriority w:val="99"/>
    <w:qFormat/>
    <w:rsid w:val="00986055"/>
    <w:rPr>
      <w:rFonts w:ascii="Times New Roman" w:hAnsi="Times New Roman"/>
      <w:sz w:val="16"/>
      <w:lang w:eastAsia="ru-RU"/>
    </w:rPr>
  </w:style>
  <w:style w:type="character" w:customStyle="1" w:styleId="21b">
    <w:name w:val="Основной текст с отступом 2 Знак1"/>
    <w:uiPriority w:val="99"/>
    <w:qFormat/>
    <w:rsid w:val="00986055"/>
    <w:rPr>
      <w:rFonts w:ascii="Times New Roman" w:hAnsi="Times New Roman"/>
      <w:sz w:val="24"/>
      <w:lang w:eastAsia="ru-RU"/>
    </w:rPr>
  </w:style>
  <w:style w:type="character" w:customStyle="1" w:styleId="FontStyle11">
    <w:name w:val="Font Style11"/>
    <w:uiPriority w:val="99"/>
    <w:qFormat/>
    <w:rsid w:val="00986055"/>
    <w:rPr>
      <w:rFonts w:ascii="Times New Roman" w:hAnsi="Times New Roman"/>
      <w:b/>
      <w:sz w:val="24"/>
    </w:rPr>
  </w:style>
  <w:style w:type="character" w:customStyle="1" w:styleId="FontStyle12">
    <w:name w:val="Font Style12"/>
    <w:uiPriority w:val="99"/>
    <w:qFormat/>
    <w:rsid w:val="00986055"/>
    <w:rPr>
      <w:rFonts w:ascii="Times New Roman" w:hAnsi="Times New Roman"/>
      <w:sz w:val="24"/>
    </w:rPr>
  </w:style>
  <w:style w:type="character" w:customStyle="1" w:styleId="1ffff8">
    <w:name w:val="Нижний колонтитул Знак1"/>
    <w:uiPriority w:val="99"/>
    <w:qFormat/>
    <w:rsid w:val="00986055"/>
    <w:rPr>
      <w:rFonts w:ascii="Times New Roman" w:hAnsi="Times New Roman"/>
      <w:sz w:val="24"/>
      <w:lang w:eastAsia="ru-RU"/>
    </w:rPr>
  </w:style>
  <w:style w:type="character" w:customStyle="1" w:styleId="21c">
    <w:name w:val="Основной текст 2 Знак1"/>
    <w:uiPriority w:val="99"/>
    <w:qFormat/>
    <w:rsid w:val="00986055"/>
    <w:rPr>
      <w:rFonts w:ascii="Times New Roman" w:hAnsi="Times New Roman"/>
      <w:sz w:val="24"/>
      <w:lang w:eastAsia="ru-RU"/>
    </w:rPr>
  </w:style>
  <w:style w:type="character" w:customStyle="1" w:styleId="FontStyle42">
    <w:name w:val="Font Style42"/>
    <w:uiPriority w:val="99"/>
    <w:qFormat/>
    <w:rsid w:val="00986055"/>
    <w:rPr>
      <w:rFonts w:ascii="Times New Roman" w:hAnsi="Times New Roman"/>
      <w:sz w:val="26"/>
    </w:rPr>
  </w:style>
  <w:style w:type="character" w:customStyle="1" w:styleId="75">
    <w:name w:val="Знак Знак7"/>
    <w:uiPriority w:val="99"/>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uiPriority w:val="99"/>
    <w:qFormat/>
    <w:locked/>
    <w:rsid w:val="00986055"/>
    <w:rPr>
      <w:sz w:val="24"/>
    </w:rPr>
  </w:style>
  <w:style w:type="character" w:customStyle="1" w:styleId="spelle">
    <w:name w:val="spelle"/>
    <w:uiPriority w:val="99"/>
    <w:qFormat/>
    <w:rsid w:val="00986055"/>
  </w:style>
  <w:style w:type="character" w:customStyle="1" w:styleId="grame">
    <w:name w:val="grame"/>
    <w:uiPriority w:val="99"/>
    <w:qFormat/>
    <w:rsid w:val="00986055"/>
  </w:style>
  <w:style w:type="character" w:customStyle="1" w:styleId="FontStyle25">
    <w:name w:val="Font Style25"/>
    <w:uiPriority w:val="99"/>
    <w:qFormat/>
    <w:rsid w:val="00986055"/>
    <w:rPr>
      <w:rFonts w:ascii="Times New Roman" w:hAnsi="Times New Roman"/>
      <w:i/>
      <w:sz w:val="16"/>
    </w:rPr>
  </w:style>
  <w:style w:type="character" w:customStyle="1" w:styleId="147">
    <w:name w:val="Знак Знак14"/>
    <w:uiPriority w:val="99"/>
    <w:qFormat/>
    <w:locked/>
    <w:rsid w:val="00986055"/>
    <w:rPr>
      <w:rFonts w:ascii="Cambria" w:hAnsi="Cambria"/>
      <w:i/>
      <w:color w:val="4F81BD"/>
      <w:spacing w:val="15"/>
      <w:sz w:val="24"/>
      <w:lang w:val="ru-RU" w:eastAsia="ru-RU"/>
    </w:rPr>
  </w:style>
  <w:style w:type="character" w:customStyle="1" w:styleId="1ffffa">
    <w:name w:val="Схема документа Знак1"/>
    <w:uiPriority w:val="99"/>
    <w:qFormat/>
    <w:rsid w:val="00986055"/>
    <w:rPr>
      <w:rFonts w:ascii="Segoe UI" w:hAnsi="Segoe UI"/>
      <w:sz w:val="16"/>
      <w:lang w:eastAsia="ru-RU"/>
    </w:rPr>
  </w:style>
  <w:style w:type="character" w:customStyle="1" w:styleId="b-serp-urlitem1">
    <w:name w:val="b-serp-url__item1"/>
    <w:uiPriority w:val="99"/>
    <w:qFormat/>
    <w:rsid w:val="00986055"/>
    <w:rPr>
      <w:rFonts w:ascii="Times New Roman" w:hAnsi="Times New Roman"/>
    </w:rPr>
  </w:style>
  <w:style w:type="character" w:customStyle="1" w:styleId="1ffffb">
    <w:name w:val="Верхний колонтитул Знак1"/>
    <w:uiPriority w:val="99"/>
    <w:qFormat/>
    <w:rsid w:val="00986055"/>
    <w:rPr>
      <w:rFonts w:ascii="Times New Roman" w:hAnsi="Times New Roman"/>
      <w:sz w:val="24"/>
      <w:lang w:eastAsia="ru-RU"/>
    </w:rPr>
  </w:style>
  <w:style w:type="character" w:customStyle="1" w:styleId="FontStyle47">
    <w:name w:val="Font Style47"/>
    <w:uiPriority w:val="99"/>
    <w:qFormat/>
    <w:rsid w:val="00986055"/>
    <w:rPr>
      <w:rFonts w:ascii="Times New Roman" w:hAnsi="Times New Roman"/>
      <w:sz w:val="24"/>
    </w:rPr>
  </w:style>
  <w:style w:type="character" w:customStyle="1" w:styleId="ft250">
    <w:name w:val="ft250"/>
    <w:uiPriority w:val="99"/>
    <w:qFormat/>
    <w:rsid w:val="00986055"/>
  </w:style>
  <w:style w:type="character" w:customStyle="1" w:styleId="100">
    <w:name w:val="Знак Знак10"/>
    <w:uiPriority w:val="99"/>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uiPriority w:val="99"/>
    <w:qFormat/>
    <w:rsid w:val="00986055"/>
    <w:rPr>
      <w:rFonts w:ascii="Times New Roman" w:hAnsi="Times New Roman"/>
      <w:sz w:val="26"/>
    </w:rPr>
  </w:style>
  <w:style w:type="character" w:customStyle="1" w:styleId="FontStyle38">
    <w:name w:val="Font Style38"/>
    <w:uiPriority w:val="99"/>
    <w:qFormat/>
    <w:rsid w:val="00986055"/>
    <w:rPr>
      <w:rFonts w:ascii="Times New Roman" w:hAnsi="Times New Roman"/>
      <w:sz w:val="26"/>
    </w:rPr>
  </w:style>
  <w:style w:type="character" w:customStyle="1" w:styleId="64">
    <w:name w:val="Знак Знак6"/>
    <w:uiPriority w:val="99"/>
    <w:qFormat/>
    <w:locked/>
    <w:rsid w:val="00986055"/>
    <w:rPr>
      <w:b/>
      <w:caps/>
      <w:sz w:val="24"/>
      <w:lang w:val="ru-RU" w:eastAsia="ru-RU"/>
    </w:rPr>
  </w:style>
  <w:style w:type="character" w:customStyle="1" w:styleId="FontStyle50">
    <w:name w:val="Font Style50"/>
    <w:uiPriority w:val="99"/>
    <w:qFormat/>
    <w:rsid w:val="00986055"/>
    <w:rPr>
      <w:rFonts w:ascii="Times New Roman" w:hAnsi="Times New Roman"/>
      <w:b/>
      <w:sz w:val="26"/>
    </w:rPr>
  </w:style>
  <w:style w:type="character" w:customStyle="1" w:styleId="blk">
    <w:name w:val="blk"/>
    <w:uiPriority w:val="99"/>
    <w:qFormat/>
    <w:rsid w:val="00986055"/>
  </w:style>
  <w:style w:type="character" w:customStyle="1" w:styleId="FontStyle36">
    <w:name w:val="Font Style36"/>
    <w:uiPriority w:val="99"/>
    <w:qFormat/>
    <w:rsid w:val="00986055"/>
    <w:rPr>
      <w:rFonts w:ascii="Times New Roman" w:hAnsi="Times New Roman"/>
      <w:sz w:val="26"/>
    </w:rPr>
  </w:style>
  <w:style w:type="character" w:customStyle="1" w:styleId="affffffff3">
    <w:name w:val="Основной текст Знак Знак Знак"/>
    <w:aliases w:val=" Знак1 Знак1"/>
    <w:uiPriority w:val="99"/>
    <w:locked/>
    <w:rsid w:val="00986055"/>
    <w:rPr>
      <w:sz w:val="24"/>
      <w:lang w:val="ru-RU" w:eastAsia="ru-RU"/>
    </w:rPr>
  </w:style>
  <w:style w:type="character" w:customStyle="1" w:styleId="1ffffc">
    <w:name w:val="Заголовок Знак1"/>
    <w:uiPriority w:val="99"/>
    <w:qFormat/>
    <w:rsid w:val="00986055"/>
    <w:rPr>
      <w:rFonts w:ascii="Calibri Light" w:hAnsi="Calibri Light"/>
      <w:spacing w:val="-10"/>
      <w:kern w:val="28"/>
      <w:sz w:val="56"/>
      <w:lang w:eastAsia="ru-RU"/>
    </w:rPr>
  </w:style>
  <w:style w:type="character" w:customStyle="1" w:styleId="tbln121">
    <w:name w:val="tbln121"/>
    <w:uiPriority w:val="99"/>
    <w:qFormat/>
    <w:rsid w:val="00986055"/>
    <w:rPr>
      <w:rFonts w:ascii="Arial" w:hAnsi="Arial"/>
      <w:i/>
      <w:color w:val="000000"/>
      <w:sz w:val="18"/>
      <w:u w:val="none"/>
    </w:rPr>
  </w:style>
  <w:style w:type="character" w:customStyle="1" w:styleId="mistake">
    <w:name w:val="mistake"/>
    <w:uiPriority w:val="99"/>
    <w:qFormat/>
    <w:rsid w:val="00986055"/>
    <w:rPr>
      <w:sz w:val="24"/>
    </w:rPr>
  </w:style>
  <w:style w:type="character" w:customStyle="1" w:styleId="trb12">
    <w:name w:val="trb12"/>
    <w:uiPriority w:val="99"/>
    <w:qFormat/>
    <w:rsid w:val="00986055"/>
  </w:style>
  <w:style w:type="character" w:customStyle="1" w:styleId="tbln12">
    <w:name w:val="tbln12"/>
    <w:uiPriority w:val="99"/>
    <w:qFormat/>
    <w:rsid w:val="00986055"/>
  </w:style>
  <w:style w:type="character" w:customStyle="1" w:styleId="tbb12">
    <w:name w:val="tbb12"/>
    <w:uiPriority w:val="99"/>
    <w:qFormat/>
    <w:rsid w:val="00986055"/>
  </w:style>
  <w:style w:type="character" w:customStyle="1" w:styleId="FontStyle448">
    <w:name w:val="Font Style448"/>
    <w:uiPriority w:val="99"/>
    <w:qFormat/>
    <w:rsid w:val="00986055"/>
    <w:rPr>
      <w:rFonts w:ascii="Times New Roman" w:hAnsi="Times New Roman"/>
      <w:sz w:val="20"/>
    </w:rPr>
  </w:style>
  <w:style w:type="character" w:customStyle="1" w:styleId="1ffffd">
    <w:name w:val="Тема примечания Знак1"/>
    <w:uiPriority w:val="99"/>
    <w:qFormat/>
    <w:rsid w:val="00986055"/>
    <w:rPr>
      <w:rFonts w:ascii="Times New Roman" w:hAnsi="Times New Roman"/>
      <w:b/>
      <w:sz w:val="20"/>
      <w:lang w:eastAsia="ru-RU"/>
    </w:rPr>
  </w:style>
  <w:style w:type="character" w:customStyle="1" w:styleId="highlighthighlightactive">
    <w:name w:val="highlight highlight_active"/>
    <w:uiPriority w:val="99"/>
    <w:qFormat/>
    <w:rsid w:val="00986055"/>
  </w:style>
  <w:style w:type="character" w:customStyle="1" w:styleId="160">
    <w:name w:val="Знак Знак16"/>
    <w:uiPriority w:val="99"/>
    <w:qFormat/>
    <w:rsid w:val="00986055"/>
    <w:rPr>
      <w:rFonts w:ascii="Cambria" w:hAnsi="Cambria"/>
      <w:b/>
      <w:kern w:val="32"/>
      <w:sz w:val="32"/>
    </w:rPr>
  </w:style>
  <w:style w:type="character" w:customStyle="1" w:styleId="small11">
    <w:name w:val="small11"/>
    <w:uiPriority w:val="99"/>
    <w:qFormat/>
    <w:rsid w:val="00986055"/>
    <w:rPr>
      <w:rFonts w:ascii="Times New Roman" w:hAnsi="Times New Roman"/>
      <w:sz w:val="16"/>
    </w:rPr>
  </w:style>
  <w:style w:type="character" w:customStyle="1" w:styleId="apple-converted-space">
    <w:name w:val="apple-converted-space"/>
    <w:uiPriority w:val="99"/>
    <w:qFormat/>
    <w:rsid w:val="00986055"/>
    <w:rPr>
      <w:rFonts w:ascii="Times New Roman" w:hAnsi="Times New Roman"/>
    </w:rPr>
  </w:style>
  <w:style w:type="character" w:customStyle="1" w:styleId="apple-style-span">
    <w:name w:val="apple-style-span"/>
    <w:uiPriority w:val="99"/>
    <w:qFormat/>
    <w:rsid w:val="00986055"/>
    <w:rPr>
      <w:rFonts w:ascii="Times New Roman" w:hAnsi="Times New Roman"/>
    </w:rPr>
  </w:style>
  <w:style w:type="character" w:customStyle="1" w:styleId="orange">
    <w:name w:val="orange"/>
    <w:uiPriority w:val="99"/>
    <w:qFormat/>
    <w:rsid w:val="00986055"/>
    <w:rPr>
      <w:rFonts w:ascii="Times New Roman" w:hAnsi="Times New Roman"/>
    </w:rPr>
  </w:style>
  <w:style w:type="character" w:customStyle="1" w:styleId="gray">
    <w:name w:val="gray"/>
    <w:uiPriority w:val="99"/>
    <w:qFormat/>
    <w:rsid w:val="00986055"/>
    <w:rPr>
      <w:rFonts w:ascii="Times New Roman" w:hAnsi="Times New Roman"/>
    </w:rPr>
  </w:style>
  <w:style w:type="character" w:customStyle="1" w:styleId="FontStyle40">
    <w:name w:val="Font Style40"/>
    <w:uiPriority w:val="99"/>
    <w:qFormat/>
    <w:rsid w:val="00986055"/>
    <w:rPr>
      <w:rFonts w:ascii="Times New Roman" w:hAnsi="Times New Roman"/>
      <w:sz w:val="26"/>
    </w:rPr>
  </w:style>
  <w:style w:type="character" w:customStyle="1" w:styleId="FontStyle55">
    <w:name w:val="Font Style55"/>
    <w:uiPriority w:val="99"/>
    <w:qFormat/>
    <w:rsid w:val="00986055"/>
    <w:rPr>
      <w:rFonts w:ascii="Times New Roman" w:hAnsi="Times New Roman"/>
      <w:sz w:val="28"/>
    </w:rPr>
  </w:style>
  <w:style w:type="character" w:customStyle="1" w:styleId="FontStyle43">
    <w:name w:val="Font Style43"/>
    <w:uiPriority w:val="99"/>
    <w:qFormat/>
    <w:rsid w:val="00986055"/>
    <w:rPr>
      <w:rFonts w:ascii="Times New Roman" w:hAnsi="Times New Roman"/>
      <w:b/>
      <w:sz w:val="26"/>
    </w:rPr>
  </w:style>
  <w:style w:type="character" w:customStyle="1" w:styleId="nameautor3">
    <w:name w:val="name_autor3"/>
    <w:uiPriority w:val="99"/>
    <w:qFormat/>
    <w:rsid w:val="00986055"/>
  </w:style>
  <w:style w:type="character" w:customStyle="1" w:styleId="ft318">
    <w:name w:val="ft318"/>
    <w:uiPriority w:val="99"/>
    <w:qFormat/>
    <w:rsid w:val="00986055"/>
  </w:style>
  <w:style w:type="character" w:customStyle="1" w:styleId="ft523">
    <w:name w:val="ft523"/>
    <w:uiPriority w:val="99"/>
    <w:qFormat/>
    <w:rsid w:val="00986055"/>
  </w:style>
  <w:style w:type="character" w:customStyle="1" w:styleId="ft459">
    <w:name w:val="ft459"/>
    <w:uiPriority w:val="99"/>
    <w:qFormat/>
    <w:rsid w:val="00986055"/>
  </w:style>
  <w:style w:type="character" w:customStyle="1" w:styleId="ft553">
    <w:name w:val="ft553"/>
    <w:uiPriority w:val="99"/>
    <w:qFormat/>
    <w:rsid w:val="00986055"/>
  </w:style>
  <w:style w:type="character" w:customStyle="1" w:styleId="ft672">
    <w:name w:val="ft672"/>
    <w:uiPriority w:val="99"/>
    <w:qFormat/>
    <w:rsid w:val="00986055"/>
  </w:style>
  <w:style w:type="character" w:customStyle="1" w:styleId="fieldname">
    <w:name w:val="fieldname"/>
    <w:uiPriority w:val="99"/>
    <w:qFormat/>
    <w:rsid w:val="00986055"/>
  </w:style>
  <w:style w:type="character" w:customStyle="1" w:styleId="ft224">
    <w:name w:val="ft224"/>
    <w:uiPriority w:val="99"/>
    <w:qFormat/>
    <w:rsid w:val="00986055"/>
  </w:style>
  <w:style w:type="character" w:customStyle="1" w:styleId="BodyText3Char3">
    <w:name w:val="Body Text 3 Char3"/>
    <w:aliases w:val="Знак5 Char3"/>
    <w:uiPriority w:val="99"/>
    <w:qFormat/>
    <w:locked/>
    <w:rsid w:val="00986055"/>
    <w:rPr>
      <w:rFonts w:ascii="Times New Roman" w:hAnsi="Times New Roman"/>
      <w:sz w:val="16"/>
    </w:rPr>
  </w:style>
  <w:style w:type="character" w:customStyle="1" w:styleId="formlabels1">
    <w:name w:val="form_labels1"/>
    <w:uiPriority w:val="99"/>
    <w:qFormat/>
    <w:rsid w:val="00986055"/>
    <w:rPr>
      <w:rFonts w:ascii="Verdana" w:hAnsi="Verdana"/>
      <w:sz w:val="16"/>
    </w:rPr>
  </w:style>
  <w:style w:type="character" w:customStyle="1" w:styleId="1ffffe">
    <w:name w:val="Красная строка Знак1"/>
    <w:uiPriority w:val="99"/>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locked/>
    <w:rsid w:val="00986055"/>
    <w:rPr>
      <w:rFonts w:ascii="Times New Roman" w:hAnsi="Times New Roman"/>
      <w:sz w:val="24"/>
    </w:rPr>
  </w:style>
  <w:style w:type="character" w:customStyle="1" w:styleId="pagename1">
    <w:name w:val="pagename1"/>
    <w:uiPriority w:val="99"/>
    <w:qFormat/>
    <w:rsid w:val="00986055"/>
    <w:rPr>
      <w:rFonts w:ascii="Verdana" w:hAnsi="Verdana"/>
      <w:b/>
      <w:color w:val="7C9DC0"/>
      <w:sz w:val="22"/>
      <w:shd w:val="clear" w:color="auto" w:fill="FAF0E6"/>
    </w:rPr>
  </w:style>
  <w:style w:type="character" w:customStyle="1" w:styleId="ft1100">
    <w:name w:val="ft1100"/>
    <w:uiPriority w:val="99"/>
    <w:qFormat/>
    <w:rsid w:val="00986055"/>
  </w:style>
  <w:style w:type="character" w:customStyle="1" w:styleId="ft1168">
    <w:name w:val="ft1168"/>
    <w:uiPriority w:val="99"/>
    <w:qFormat/>
    <w:rsid w:val="00986055"/>
  </w:style>
  <w:style w:type="character" w:customStyle="1" w:styleId="ft1237">
    <w:name w:val="ft1237"/>
    <w:uiPriority w:val="99"/>
    <w:qFormat/>
    <w:rsid w:val="00986055"/>
  </w:style>
  <w:style w:type="character" w:customStyle="1" w:styleId="ft1245">
    <w:name w:val="ft1245"/>
    <w:uiPriority w:val="99"/>
    <w:qFormat/>
    <w:rsid w:val="00986055"/>
  </w:style>
  <w:style w:type="character" w:customStyle="1" w:styleId="articletext">
    <w:name w:val="article_text"/>
    <w:uiPriority w:val="99"/>
    <w:qFormat/>
    <w:rsid w:val="00986055"/>
  </w:style>
  <w:style w:type="character" w:customStyle="1" w:styleId="mw-headline">
    <w:name w:val="mw-headline"/>
    <w:uiPriority w:val="99"/>
    <w:qFormat/>
    <w:rsid w:val="00986055"/>
  </w:style>
  <w:style w:type="character" w:customStyle="1" w:styleId="name">
    <w:name w:val="name"/>
    <w:uiPriority w:val="99"/>
    <w:qFormat/>
    <w:rsid w:val="00986055"/>
  </w:style>
  <w:style w:type="character" w:customStyle="1" w:styleId="FontStyle33">
    <w:name w:val="Font Style33"/>
    <w:uiPriority w:val="99"/>
    <w:qFormat/>
    <w:rsid w:val="00986055"/>
    <w:rPr>
      <w:rFonts w:ascii="Times New Roman" w:hAnsi="Times New Roman"/>
      <w:b/>
      <w:sz w:val="26"/>
    </w:rPr>
  </w:style>
  <w:style w:type="character" w:customStyle="1" w:styleId="FontStyle35">
    <w:name w:val="Font Style35"/>
    <w:uiPriority w:val="99"/>
    <w:qFormat/>
    <w:rsid w:val="00986055"/>
    <w:rPr>
      <w:rFonts w:ascii="Times New Roman" w:hAnsi="Times New Roman"/>
      <w:i/>
      <w:sz w:val="24"/>
    </w:rPr>
  </w:style>
  <w:style w:type="character" w:customStyle="1" w:styleId="FontStyle37">
    <w:name w:val="Font Style37"/>
    <w:uiPriority w:val="99"/>
    <w:qFormat/>
    <w:rsid w:val="00986055"/>
    <w:rPr>
      <w:rFonts w:ascii="Times New Roman" w:hAnsi="Times New Roman"/>
      <w:sz w:val="32"/>
    </w:rPr>
  </w:style>
  <w:style w:type="character" w:customStyle="1" w:styleId="ft3087">
    <w:name w:val="ft3087"/>
    <w:uiPriority w:val="99"/>
    <w:qFormat/>
    <w:rsid w:val="00986055"/>
  </w:style>
  <w:style w:type="character" w:customStyle="1" w:styleId="ft3162">
    <w:name w:val="ft3162"/>
    <w:uiPriority w:val="99"/>
    <w:qFormat/>
    <w:rsid w:val="00986055"/>
  </w:style>
  <w:style w:type="character" w:customStyle="1" w:styleId="ft1373">
    <w:name w:val="ft1373"/>
    <w:uiPriority w:val="99"/>
    <w:qFormat/>
    <w:rsid w:val="00986055"/>
  </w:style>
  <w:style w:type="character" w:customStyle="1" w:styleId="ft32">
    <w:name w:val="ft32"/>
    <w:uiPriority w:val="99"/>
    <w:qFormat/>
    <w:rsid w:val="00986055"/>
  </w:style>
  <w:style w:type="character" w:customStyle="1" w:styleId="ft1433">
    <w:name w:val="ft1433"/>
    <w:uiPriority w:val="99"/>
    <w:qFormat/>
    <w:rsid w:val="00986055"/>
  </w:style>
  <w:style w:type="character" w:customStyle="1" w:styleId="ft1481">
    <w:name w:val="ft1481"/>
    <w:uiPriority w:val="99"/>
    <w:qFormat/>
    <w:rsid w:val="00986055"/>
  </w:style>
  <w:style w:type="character" w:customStyle="1" w:styleId="ft1536">
    <w:name w:val="ft1536"/>
    <w:uiPriority w:val="99"/>
    <w:qFormat/>
    <w:rsid w:val="00986055"/>
  </w:style>
  <w:style w:type="character" w:customStyle="1" w:styleId="ft1543">
    <w:name w:val="ft1543"/>
    <w:uiPriority w:val="99"/>
    <w:qFormat/>
    <w:rsid w:val="00986055"/>
  </w:style>
  <w:style w:type="character" w:customStyle="1" w:styleId="ft1">
    <w:name w:val="ft1"/>
    <w:uiPriority w:val="99"/>
    <w:qFormat/>
    <w:rsid w:val="00986055"/>
  </w:style>
  <w:style w:type="character" w:customStyle="1" w:styleId="ft1546">
    <w:name w:val="ft1546"/>
    <w:uiPriority w:val="99"/>
    <w:qFormat/>
    <w:rsid w:val="00986055"/>
  </w:style>
  <w:style w:type="character" w:customStyle="1" w:styleId="ft1550">
    <w:name w:val="ft1550"/>
    <w:uiPriority w:val="99"/>
    <w:qFormat/>
    <w:rsid w:val="00986055"/>
  </w:style>
  <w:style w:type="character" w:customStyle="1" w:styleId="ft1571">
    <w:name w:val="ft1571"/>
    <w:uiPriority w:val="99"/>
    <w:qFormat/>
    <w:rsid w:val="00986055"/>
  </w:style>
  <w:style w:type="character" w:customStyle="1" w:styleId="ft1577">
    <w:name w:val="ft1577"/>
    <w:uiPriority w:val="99"/>
    <w:qFormat/>
    <w:rsid w:val="00986055"/>
  </w:style>
  <w:style w:type="character" w:customStyle="1" w:styleId="ft1583">
    <w:name w:val="ft1583"/>
    <w:uiPriority w:val="99"/>
    <w:qFormat/>
    <w:rsid w:val="00986055"/>
  </w:style>
  <w:style w:type="character" w:customStyle="1" w:styleId="ft1593">
    <w:name w:val="ft1593"/>
    <w:uiPriority w:val="99"/>
    <w:qFormat/>
    <w:rsid w:val="00986055"/>
  </w:style>
  <w:style w:type="character" w:customStyle="1" w:styleId="ft1641">
    <w:name w:val="ft1641"/>
    <w:uiPriority w:val="99"/>
    <w:qFormat/>
    <w:rsid w:val="00986055"/>
  </w:style>
  <w:style w:type="character" w:customStyle="1" w:styleId="ft1671">
    <w:name w:val="ft1671"/>
    <w:uiPriority w:val="99"/>
    <w:qFormat/>
    <w:rsid w:val="00986055"/>
  </w:style>
  <w:style w:type="character" w:customStyle="1" w:styleId="ft1723">
    <w:name w:val="ft1723"/>
    <w:uiPriority w:val="99"/>
    <w:qFormat/>
    <w:rsid w:val="00986055"/>
  </w:style>
  <w:style w:type="character" w:customStyle="1" w:styleId="ft1786">
    <w:name w:val="ft1786"/>
    <w:uiPriority w:val="99"/>
    <w:qFormat/>
    <w:rsid w:val="00986055"/>
  </w:style>
  <w:style w:type="character" w:customStyle="1" w:styleId="ft1809">
    <w:name w:val="ft1809"/>
    <w:uiPriority w:val="99"/>
    <w:qFormat/>
    <w:rsid w:val="00986055"/>
  </w:style>
  <w:style w:type="character" w:customStyle="1" w:styleId="ft1814">
    <w:name w:val="ft1814"/>
    <w:uiPriority w:val="99"/>
    <w:qFormat/>
    <w:rsid w:val="00986055"/>
  </w:style>
  <w:style w:type="character" w:customStyle="1" w:styleId="ft1827">
    <w:name w:val="ft1827"/>
    <w:uiPriority w:val="99"/>
    <w:qFormat/>
    <w:rsid w:val="00986055"/>
  </w:style>
  <w:style w:type="character" w:customStyle="1" w:styleId="ft1831">
    <w:name w:val="ft1831"/>
    <w:uiPriority w:val="99"/>
    <w:qFormat/>
    <w:rsid w:val="00986055"/>
  </w:style>
  <w:style w:type="character" w:customStyle="1" w:styleId="ft1837">
    <w:name w:val="ft1837"/>
    <w:uiPriority w:val="99"/>
    <w:qFormat/>
    <w:rsid w:val="00986055"/>
  </w:style>
  <w:style w:type="character" w:customStyle="1" w:styleId="ft1857">
    <w:name w:val="ft1857"/>
    <w:uiPriority w:val="99"/>
    <w:qFormat/>
    <w:rsid w:val="00986055"/>
  </w:style>
  <w:style w:type="character" w:customStyle="1" w:styleId="ft1873">
    <w:name w:val="ft1873"/>
    <w:uiPriority w:val="99"/>
    <w:qFormat/>
    <w:rsid w:val="00986055"/>
  </w:style>
  <w:style w:type="character" w:customStyle="1" w:styleId="ft1932">
    <w:name w:val="ft1932"/>
    <w:uiPriority w:val="99"/>
    <w:qFormat/>
    <w:rsid w:val="00986055"/>
  </w:style>
  <w:style w:type="character" w:customStyle="1" w:styleId="ft1995">
    <w:name w:val="ft1995"/>
    <w:uiPriority w:val="99"/>
    <w:qFormat/>
    <w:rsid w:val="00986055"/>
  </w:style>
  <w:style w:type="character" w:customStyle="1" w:styleId="ft2033">
    <w:name w:val="ft2033"/>
    <w:uiPriority w:val="99"/>
    <w:qFormat/>
    <w:rsid w:val="00986055"/>
  </w:style>
  <w:style w:type="character" w:customStyle="1" w:styleId="ft11943">
    <w:name w:val="ft11943"/>
    <w:uiPriority w:val="99"/>
    <w:qFormat/>
    <w:rsid w:val="00986055"/>
  </w:style>
  <w:style w:type="character" w:customStyle="1" w:styleId="ft12010">
    <w:name w:val="ft12010"/>
    <w:uiPriority w:val="99"/>
    <w:qFormat/>
    <w:rsid w:val="00986055"/>
  </w:style>
  <w:style w:type="character" w:customStyle="1" w:styleId="ft12050">
    <w:name w:val="ft12050"/>
    <w:uiPriority w:val="99"/>
    <w:qFormat/>
    <w:rsid w:val="00986055"/>
  </w:style>
  <w:style w:type="character" w:customStyle="1" w:styleId="ft12104">
    <w:name w:val="ft12104"/>
    <w:uiPriority w:val="99"/>
    <w:qFormat/>
    <w:rsid w:val="00986055"/>
  </w:style>
  <w:style w:type="character" w:customStyle="1" w:styleId="ft12139">
    <w:name w:val="ft12139"/>
    <w:uiPriority w:val="99"/>
    <w:qFormat/>
    <w:rsid w:val="00986055"/>
  </w:style>
  <w:style w:type="character" w:customStyle="1" w:styleId="ft12166">
    <w:name w:val="ft12166"/>
    <w:uiPriority w:val="99"/>
    <w:qFormat/>
    <w:rsid w:val="00986055"/>
  </w:style>
  <w:style w:type="character" w:customStyle="1" w:styleId="ft12184">
    <w:name w:val="ft12184"/>
    <w:uiPriority w:val="99"/>
    <w:qFormat/>
    <w:rsid w:val="00986055"/>
  </w:style>
  <w:style w:type="character" w:customStyle="1" w:styleId="ft12250">
    <w:name w:val="ft12250"/>
    <w:uiPriority w:val="99"/>
    <w:qFormat/>
    <w:rsid w:val="00986055"/>
  </w:style>
  <w:style w:type="character" w:customStyle="1" w:styleId="ft12278">
    <w:name w:val="ft12278"/>
    <w:uiPriority w:val="99"/>
    <w:qFormat/>
    <w:rsid w:val="00986055"/>
  </w:style>
  <w:style w:type="character" w:customStyle="1" w:styleId="ft12329">
    <w:name w:val="ft12329"/>
    <w:uiPriority w:val="99"/>
    <w:qFormat/>
    <w:rsid w:val="00986055"/>
  </w:style>
  <w:style w:type="character" w:customStyle="1" w:styleId="ft12373">
    <w:name w:val="ft12373"/>
    <w:uiPriority w:val="99"/>
    <w:qFormat/>
    <w:rsid w:val="00986055"/>
  </w:style>
  <w:style w:type="character" w:customStyle="1" w:styleId="ft12374">
    <w:name w:val="ft12374"/>
    <w:uiPriority w:val="99"/>
    <w:qFormat/>
    <w:rsid w:val="00986055"/>
  </w:style>
  <w:style w:type="character" w:customStyle="1" w:styleId="ft12429">
    <w:name w:val="ft12429"/>
    <w:uiPriority w:val="99"/>
    <w:qFormat/>
    <w:rsid w:val="00986055"/>
  </w:style>
  <w:style w:type="character" w:customStyle="1" w:styleId="ft12471">
    <w:name w:val="ft12471"/>
    <w:uiPriority w:val="99"/>
    <w:qFormat/>
    <w:rsid w:val="00986055"/>
  </w:style>
  <w:style w:type="character" w:customStyle="1" w:styleId="ft12500">
    <w:name w:val="ft12500"/>
    <w:uiPriority w:val="99"/>
    <w:qFormat/>
    <w:rsid w:val="00986055"/>
  </w:style>
  <w:style w:type="character" w:customStyle="1" w:styleId="ft12501">
    <w:name w:val="ft12501"/>
    <w:uiPriority w:val="99"/>
    <w:qFormat/>
    <w:rsid w:val="00986055"/>
  </w:style>
  <w:style w:type="character" w:customStyle="1" w:styleId="ft12561">
    <w:name w:val="ft12561"/>
    <w:uiPriority w:val="99"/>
    <w:qFormat/>
    <w:rsid w:val="00986055"/>
  </w:style>
  <w:style w:type="character" w:customStyle="1" w:styleId="ft12562">
    <w:name w:val="ft12562"/>
    <w:uiPriority w:val="99"/>
    <w:qFormat/>
    <w:rsid w:val="00986055"/>
  </w:style>
  <w:style w:type="character" w:customStyle="1" w:styleId="ft12589">
    <w:name w:val="ft12589"/>
    <w:uiPriority w:val="99"/>
    <w:qFormat/>
    <w:rsid w:val="00986055"/>
  </w:style>
  <w:style w:type="character" w:customStyle="1" w:styleId="ft12609">
    <w:name w:val="ft12609"/>
    <w:uiPriority w:val="99"/>
    <w:qFormat/>
    <w:rsid w:val="00986055"/>
  </w:style>
  <w:style w:type="character" w:customStyle="1" w:styleId="ft12670">
    <w:name w:val="ft12670"/>
    <w:uiPriority w:val="99"/>
    <w:qFormat/>
    <w:rsid w:val="00986055"/>
  </w:style>
  <w:style w:type="character" w:customStyle="1" w:styleId="ft12676">
    <w:name w:val="ft12676"/>
    <w:uiPriority w:val="99"/>
    <w:qFormat/>
    <w:rsid w:val="00986055"/>
  </w:style>
  <w:style w:type="character" w:customStyle="1" w:styleId="ft12686">
    <w:name w:val="ft12686"/>
    <w:uiPriority w:val="99"/>
    <w:qFormat/>
    <w:rsid w:val="00986055"/>
  </w:style>
  <w:style w:type="character" w:customStyle="1" w:styleId="ft12696">
    <w:name w:val="ft12696"/>
    <w:uiPriority w:val="99"/>
    <w:qFormat/>
    <w:rsid w:val="00986055"/>
  </w:style>
  <w:style w:type="character" w:customStyle="1" w:styleId="ft12701">
    <w:name w:val="ft12701"/>
    <w:uiPriority w:val="99"/>
    <w:qFormat/>
    <w:rsid w:val="00986055"/>
  </w:style>
  <w:style w:type="character" w:customStyle="1" w:styleId="ft12708">
    <w:name w:val="ft12708"/>
    <w:uiPriority w:val="99"/>
    <w:qFormat/>
    <w:rsid w:val="00986055"/>
  </w:style>
  <w:style w:type="character" w:customStyle="1" w:styleId="ft12715">
    <w:name w:val="ft12715"/>
    <w:uiPriority w:val="99"/>
    <w:qFormat/>
    <w:rsid w:val="00986055"/>
  </w:style>
  <w:style w:type="character" w:customStyle="1" w:styleId="ft12722">
    <w:name w:val="ft12722"/>
    <w:uiPriority w:val="99"/>
    <w:qFormat/>
    <w:rsid w:val="00986055"/>
  </w:style>
  <w:style w:type="character" w:customStyle="1" w:styleId="ft12787">
    <w:name w:val="ft12787"/>
    <w:uiPriority w:val="99"/>
    <w:qFormat/>
    <w:rsid w:val="00986055"/>
  </w:style>
  <w:style w:type="character" w:customStyle="1" w:styleId="ft12790">
    <w:name w:val="ft12790"/>
    <w:uiPriority w:val="99"/>
    <w:qFormat/>
    <w:rsid w:val="00986055"/>
  </w:style>
  <w:style w:type="character" w:customStyle="1" w:styleId="ft12850">
    <w:name w:val="ft12850"/>
    <w:uiPriority w:val="99"/>
    <w:qFormat/>
    <w:rsid w:val="00986055"/>
  </w:style>
  <w:style w:type="character" w:customStyle="1" w:styleId="ft12896">
    <w:name w:val="ft12896"/>
    <w:uiPriority w:val="99"/>
    <w:qFormat/>
    <w:rsid w:val="00986055"/>
  </w:style>
  <w:style w:type="character" w:customStyle="1" w:styleId="ft12942">
    <w:name w:val="ft12942"/>
    <w:uiPriority w:val="99"/>
    <w:qFormat/>
    <w:rsid w:val="00986055"/>
  </w:style>
  <w:style w:type="character" w:customStyle="1" w:styleId="ft12991">
    <w:name w:val="ft12991"/>
    <w:uiPriority w:val="99"/>
    <w:qFormat/>
    <w:rsid w:val="00986055"/>
  </w:style>
  <w:style w:type="character" w:customStyle="1" w:styleId="ft13046">
    <w:name w:val="ft13046"/>
    <w:uiPriority w:val="99"/>
    <w:qFormat/>
    <w:rsid w:val="00986055"/>
  </w:style>
  <w:style w:type="character" w:customStyle="1" w:styleId="ft13079">
    <w:name w:val="ft13079"/>
    <w:uiPriority w:val="99"/>
    <w:qFormat/>
    <w:rsid w:val="00986055"/>
  </w:style>
  <w:style w:type="character" w:customStyle="1" w:styleId="ft13129">
    <w:name w:val="ft13129"/>
    <w:uiPriority w:val="99"/>
    <w:qFormat/>
    <w:rsid w:val="00986055"/>
  </w:style>
  <w:style w:type="character" w:customStyle="1" w:styleId="ft13186">
    <w:name w:val="ft13186"/>
    <w:uiPriority w:val="99"/>
    <w:qFormat/>
    <w:rsid w:val="00986055"/>
  </w:style>
  <w:style w:type="character" w:customStyle="1" w:styleId="ft13226">
    <w:name w:val="ft13226"/>
    <w:uiPriority w:val="99"/>
    <w:qFormat/>
    <w:rsid w:val="00986055"/>
  </w:style>
  <w:style w:type="character" w:customStyle="1" w:styleId="ft13271">
    <w:name w:val="ft13271"/>
    <w:uiPriority w:val="99"/>
    <w:qFormat/>
    <w:rsid w:val="00986055"/>
  </w:style>
  <w:style w:type="character" w:customStyle="1" w:styleId="ft13309">
    <w:name w:val="ft13309"/>
    <w:uiPriority w:val="99"/>
    <w:qFormat/>
    <w:rsid w:val="00986055"/>
  </w:style>
  <w:style w:type="character" w:customStyle="1" w:styleId="ft13366">
    <w:name w:val="ft13366"/>
    <w:uiPriority w:val="99"/>
    <w:qFormat/>
    <w:rsid w:val="00986055"/>
  </w:style>
  <w:style w:type="character" w:customStyle="1" w:styleId="ft13418">
    <w:name w:val="ft13418"/>
    <w:uiPriority w:val="99"/>
    <w:qFormat/>
    <w:rsid w:val="00986055"/>
  </w:style>
  <w:style w:type="character" w:customStyle="1" w:styleId="ft13441">
    <w:name w:val="ft13441"/>
    <w:uiPriority w:val="99"/>
    <w:qFormat/>
    <w:rsid w:val="00986055"/>
  </w:style>
  <w:style w:type="character" w:customStyle="1" w:styleId="ft13487">
    <w:name w:val="ft13487"/>
    <w:uiPriority w:val="99"/>
    <w:qFormat/>
    <w:rsid w:val="00986055"/>
  </w:style>
  <w:style w:type="character" w:customStyle="1" w:styleId="ft13488">
    <w:name w:val="ft13488"/>
    <w:uiPriority w:val="99"/>
    <w:qFormat/>
    <w:rsid w:val="00986055"/>
  </w:style>
  <w:style w:type="character" w:customStyle="1" w:styleId="ft13494">
    <w:name w:val="ft13494"/>
    <w:uiPriority w:val="99"/>
    <w:qFormat/>
    <w:rsid w:val="00986055"/>
  </w:style>
  <w:style w:type="character" w:customStyle="1" w:styleId="ft13500">
    <w:name w:val="ft13500"/>
    <w:uiPriority w:val="99"/>
    <w:qFormat/>
    <w:rsid w:val="00986055"/>
  </w:style>
  <w:style w:type="character" w:customStyle="1" w:styleId="ft13505">
    <w:name w:val="ft13505"/>
    <w:uiPriority w:val="99"/>
    <w:qFormat/>
    <w:rsid w:val="00986055"/>
  </w:style>
  <w:style w:type="character" w:customStyle="1" w:styleId="ft13518">
    <w:name w:val="ft13518"/>
    <w:uiPriority w:val="99"/>
    <w:qFormat/>
    <w:rsid w:val="00986055"/>
  </w:style>
  <w:style w:type="character" w:customStyle="1" w:styleId="ft13525">
    <w:name w:val="ft13525"/>
    <w:uiPriority w:val="99"/>
    <w:qFormat/>
    <w:rsid w:val="00986055"/>
  </w:style>
  <w:style w:type="character" w:customStyle="1" w:styleId="ft13537">
    <w:name w:val="ft13537"/>
    <w:uiPriority w:val="99"/>
    <w:qFormat/>
    <w:rsid w:val="00986055"/>
  </w:style>
  <w:style w:type="character" w:customStyle="1" w:styleId="ft13542">
    <w:name w:val="ft13542"/>
    <w:uiPriority w:val="99"/>
    <w:qFormat/>
    <w:rsid w:val="00986055"/>
  </w:style>
  <w:style w:type="character" w:customStyle="1" w:styleId="ft13555">
    <w:name w:val="ft13555"/>
    <w:uiPriority w:val="99"/>
    <w:qFormat/>
    <w:rsid w:val="00986055"/>
  </w:style>
  <w:style w:type="character" w:customStyle="1" w:styleId="ft13563">
    <w:name w:val="ft13563"/>
    <w:uiPriority w:val="99"/>
    <w:qFormat/>
    <w:rsid w:val="00986055"/>
  </w:style>
  <w:style w:type="character" w:customStyle="1" w:styleId="ft13566">
    <w:name w:val="ft13566"/>
    <w:uiPriority w:val="99"/>
    <w:qFormat/>
    <w:rsid w:val="00986055"/>
  </w:style>
  <w:style w:type="character" w:customStyle="1" w:styleId="ft13578">
    <w:name w:val="ft13578"/>
    <w:uiPriority w:val="99"/>
    <w:qFormat/>
    <w:rsid w:val="00986055"/>
  </w:style>
  <w:style w:type="character" w:customStyle="1" w:styleId="ft13580">
    <w:name w:val="ft13580"/>
    <w:uiPriority w:val="99"/>
    <w:qFormat/>
    <w:rsid w:val="00986055"/>
  </w:style>
  <w:style w:type="character" w:customStyle="1" w:styleId="ft13588">
    <w:name w:val="ft13588"/>
    <w:uiPriority w:val="99"/>
    <w:qFormat/>
    <w:rsid w:val="00986055"/>
  </w:style>
  <w:style w:type="character" w:customStyle="1" w:styleId="ft13644">
    <w:name w:val="ft13644"/>
    <w:uiPriority w:val="99"/>
    <w:qFormat/>
    <w:rsid w:val="00986055"/>
  </w:style>
  <w:style w:type="character" w:customStyle="1" w:styleId="ft13668">
    <w:name w:val="ft13668"/>
    <w:uiPriority w:val="99"/>
    <w:qFormat/>
    <w:rsid w:val="00986055"/>
  </w:style>
  <w:style w:type="character" w:customStyle="1" w:styleId="ft13712">
    <w:name w:val="ft13712"/>
    <w:uiPriority w:val="99"/>
    <w:qFormat/>
    <w:rsid w:val="00986055"/>
  </w:style>
  <w:style w:type="character" w:customStyle="1" w:styleId="ft13768">
    <w:name w:val="ft13768"/>
    <w:uiPriority w:val="99"/>
    <w:qFormat/>
    <w:rsid w:val="00986055"/>
  </w:style>
  <w:style w:type="character" w:customStyle="1" w:styleId="ft13810">
    <w:name w:val="ft13810"/>
    <w:uiPriority w:val="99"/>
    <w:qFormat/>
    <w:rsid w:val="00986055"/>
  </w:style>
  <w:style w:type="character" w:customStyle="1" w:styleId="ft13834">
    <w:name w:val="ft13834"/>
    <w:uiPriority w:val="99"/>
    <w:qFormat/>
    <w:rsid w:val="00986055"/>
  </w:style>
  <w:style w:type="character" w:customStyle="1" w:styleId="ft13885">
    <w:name w:val="ft13885"/>
    <w:uiPriority w:val="99"/>
    <w:qFormat/>
    <w:rsid w:val="00986055"/>
  </w:style>
  <w:style w:type="character" w:customStyle="1" w:styleId="affffffff4">
    <w:name w:val="Оглавление"/>
    <w:uiPriority w:val="99"/>
    <w:qFormat/>
    <w:rsid w:val="00986055"/>
    <w:rPr>
      <w:rFonts w:ascii="Times New Roman" w:hAnsi="Times New Roman"/>
      <w:b/>
      <w:i/>
      <w:sz w:val="28"/>
    </w:rPr>
  </w:style>
  <w:style w:type="character" w:customStyle="1" w:styleId="postbody">
    <w:name w:val="postbody"/>
    <w:uiPriority w:val="99"/>
    <w:qFormat/>
    <w:rsid w:val="00986055"/>
  </w:style>
  <w:style w:type="character" w:customStyle="1" w:styleId="FontStyle41">
    <w:name w:val="Font Style41"/>
    <w:uiPriority w:val="99"/>
    <w:qFormat/>
    <w:rsid w:val="00986055"/>
    <w:rPr>
      <w:rFonts w:ascii="Times New Roman" w:hAnsi="Times New Roman"/>
      <w:sz w:val="22"/>
    </w:rPr>
  </w:style>
  <w:style w:type="character" w:customStyle="1" w:styleId="submenu-table">
    <w:name w:val="submenu-table"/>
    <w:uiPriority w:val="99"/>
    <w:qFormat/>
    <w:rsid w:val="00986055"/>
  </w:style>
  <w:style w:type="character" w:customStyle="1" w:styleId="Heading2Char2">
    <w:name w:val="Heading 2 Char2"/>
    <w:aliases w:val="Знак3 Знак Char2"/>
    <w:uiPriority w:val="99"/>
    <w:qFormat/>
    <w:locked/>
    <w:rsid w:val="00986055"/>
    <w:rPr>
      <w:rFonts w:ascii="Times New Roman" w:hAnsi="Times New Roman"/>
      <w:sz w:val="24"/>
    </w:rPr>
  </w:style>
  <w:style w:type="character" w:customStyle="1" w:styleId="FontStyle48">
    <w:name w:val="Font Style48"/>
    <w:uiPriority w:val="99"/>
    <w:qFormat/>
    <w:rsid w:val="00986055"/>
    <w:rPr>
      <w:rFonts w:ascii="Times New Roman" w:hAnsi="Times New Roman"/>
      <w:i/>
      <w:sz w:val="18"/>
    </w:rPr>
  </w:style>
  <w:style w:type="character" w:customStyle="1" w:styleId="FontStyle51">
    <w:name w:val="Font Style51"/>
    <w:uiPriority w:val="99"/>
    <w:qFormat/>
    <w:rsid w:val="00986055"/>
    <w:rPr>
      <w:rFonts w:ascii="Times New Roman" w:hAnsi="Times New Roman"/>
      <w:b/>
      <w:sz w:val="18"/>
    </w:rPr>
  </w:style>
  <w:style w:type="character" w:customStyle="1" w:styleId="FontStyle75">
    <w:name w:val="Font Style75"/>
    <w:uiPriority w:val="99"/>
    <w:qFormat/>
    <w:rsid w:val="00986055"/>
    <w:rPr>
      <w:rFonts w:ascii="Times New Roman" w:hAnsi="Times New Roman"/>
      <w:b/>
      <w:sz w:val="16"/>
    </w:rPr>
  </w:style>
  <w:style w:type="character" w:customStyle="1" w:styleId="FontStyle56">
    <w:name w:val="Font Style56"/>
    <w:uiPriority w:val="99"/>
    <w:qFormat/>
    <w:rsid w:val="00986055"/>
    <w:rPr>
      <w:rFonts w:ascii="Times New Roman" w:hAnsi="Times New Roman"/>
      <w:b/>
      <w:spacing w:val="-10"/>
      <w:sz w:val="18"/>
    </w:rPr>
  </w:style>
  <w:style w:type="character" w:customStyle="1" w:styleId="FontStyle57">
    <w:name w:val="Font Style57"/>
    <w:uiPriority w:val="99"/>
    <w:qFormat/>
    <w:rsid w:val="00986055"/>
    <w:rPr>
      <w:rFonts w:ascii="Times New Roman" w:hAnsi="Times New Roman"/>
      <w:b/>
      <w:spacing w:val="-10"/>
      <w:sz w:val="22"/>
    </w:rPr>
  </w:style>
  <w:style w:type="character" w:customStyle="1" w:styleId="FontStyle59">
    <w:name w:val="Font Style59"/>
    <w:uiPriority w:val="99"/>
    <w:qFormat/>
    <w:rsid w:val="00986055"/>
    <w:rPr>
      <w:rFonts w:ascii="Candara" w:hAnsi="Candara"/>
      <w:b/>
      <w:i/>
      <w:sz w:val="16"/>
    </w:rPr>
  </w:style>
  <w:style w:type="character" w:customStyle="1" w:styleId="affffffff5">
    <w:name w:val="Выделенный"/>
    <w:uiPriority w:val="99"/>
    <w:qFormat/>
    <w:rsid w:val="00986055"/>
    <w:rPr>
      <w:b/>
      <w:lang w:val="ru-RU" w:eastAsia="ru-RU"/>
    </w:rPr>
  </w:style>
  <w:style w:type="character" w:customStyle="1" w:styleId="textcopy">
    <w:name w:val="textcopy"/>
    <w:uiPriority w:val="99"/>
    <w:qFormat/>
    <w:rsid w:val="00986055"/>
  </w:style>
  <w:style w:type="character" w:customStyle="1" w:styleId="style210">
    <w:name w:val="style21"/>
    <w:uiPriority w:val="99"/>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uiPriority w:val="99"/>
    <w:qFormat/>
    <w:rsid w:val="00986055"/>
    <w:rPr>
      <w:rFonts w:ascii="Times New Roman" w:hAnsi="Times New Roman"/>
      <w:sz w:val="18"/>
    </w:rPr>
  </w:style>
  <w:style w:type="character" w:customStyle="1" w:styleId="FontStyle179">
    <w:name w:val="Font Style179"/>
    <w:uiPriority w:val="99"/>
    <w:qFormat/>
    <w:rsid w:val="00986055"/>
    <w:rPr>
      <w:rFonts w:ascii="Times New Roman" w:hAnsi="Times New Roman"/>
      <w:i/>
      <w:sz w:val="18"/>
    </w:rPr>
  </w:style>
  <w:style w:type="character" w:customStyle="1" w:styleId="FontStyle266">
    <w:name w:val="Font Style266"/>
    <w:uiPriority w:val="99"/>
    <w:qFormat/>
    <w:rsid w:val="00986055"/>
    <w:rPr>
      <w:rFonts w:ascii="Times New Roman" w:hAnsi="Times New Roman"/>
      <w:sz w:val="18"/>
    </w:rPr>
  </w:style>
  <w:style w:type="character" w:customStyle="1" w:styleId="FontStyle267">
    <w:name w:val="Font Style267"/>
    <w:uiPriority w:val="99"/>
    <w:qFormat/>
    <w:rsid w:val="00986055"/>
    <w:rPr>
      <w:rFonts w:ascii="Times New Roman" w:hAnsi="Times New Roman"/>
      <w:i/>
      <w:sz w:val="18"/>
    </w:rPr>
  </w:style>
  <w:style w:type="character" w:customStyle="1" w:styleId="FontStyle202">
    <w:name w:val="Font Style202"/>
    <w:uiPriority w:val="99"/>
    <w:qFormat/>
    <w:rsid w:val="00986055"/>
    <w:rPr>
      <w:rFonts w:ascii="Times New Roman" w:hAnsi="Times New Roman"/>
      <w:sz w:val="18"/>
    </w:rPr>
  </w:style>
  <w:style w:type="character" w:customStyle="1" w:styleId="FontStyle564">
    <w:name w:val="Font Style564"/>
    <w:uiPriority w:val="99"/>
    <w:qFormat/>
    <w:rsid w:val="00986055"/>
    <w:rPr>
      <w:rFonts w:ascii="Times New Roman" w:hAnsi="Times New Roman"/>
      <w:sz w:val="20"/>
    </w:rPr>
  </w:style>
  <w:style w:type="character" w:customStyle="1" w:styleId="FontStyle592">
    <w:name w:val="Font Style592"/>
    <w:uiPriority w:val="99"/>
    <w:qFormat/>
    <w:rsid w:val="00986055"/>
    <w:rPr>
      <w:rFonts w:ascii="Franklin Gothic Medium Cond" w:hAnsi="Franklin Gothic Medium Cond"/>
      <w:i/>
      <w:spacing w:val="30"/>
      <w:sz w:val="20"/>
    </w:rPr>
  </w:style>
  <w:style w:type="character" w:customStyle="1" w:styleId="FontStyle563">
    <w:name w:val="Font Style563"/>
    <w:uiPriority w:val="99"/>
    <w:qFormat/>
    <w:rsid w:val="00986055"/>
    <w:rPr>
      <w:rFonts w:ascii="Times New Roman" w:hAnsi="Times New Roman"/>
      <w:b/>
      <w:sz w:val="20"/>
    </w:rPr>
  </w:style>
  <w:style w:type="character" w:customStyle="1" w:styleId="FontStyle134">
    <w:name w:val="Font Style134"/>
    <w:uiPriority w:val="99"/>
    <w:qFormat/>
    <w:rsid w:val="00986055"/>
    <w:rPr>
      <w:rFonts w:ascii="Times New Roman" w:hAnsi="Times New Roman"/>
      <w:b/>
      <w:sz w:val="18"/>
    </w:rPr>
  </w:style>
  <w:style w:type="character" w:customStyle="1" w:styleId="textcop1">
    <w:name w:val="textcop1"/>
    <w:uiPriority w:val="99"/>
    <w:qFormat/>
    <w:rsid w:val="00986055"/>
    <w:rPr>
      <w:rFonts w:ascii="Arial" w:hAnsi="Arial"/>
      <w:color w:val="000000"/>
      <w:sz w:val="20"/>
    </w:rPr>
  </w:style>
  <w:style w:type="character" w:customStyle="1" w:styleId="hl1">
    <w:name w:val="hl1"/>
    <w:uiPriority w:val="99"/>
    <w:qFormat/>
    <w:rsid w:val="00986055"/>
    <w:rPr>
      <w:color w:val="4682B4"/>
    </w:rPr>
  </w:style>
  <w:style w:type="character" w:customStyle="1" w:styleId="b1">
    <w:name w:val="b1"/>
    <w:uiPriority w:val="99"/>
    <w:qFormat/>
    <w:rsid w:val="00986055"/>
    <w:rPr>
      <w:b/>
    </w:rPr>
  </w:style>
  <w:style w:type="character" w:customStyle="1" w:styleId="FontStyle201">
    <w:name w:val="Font Style201"/>
    <w:uiPriority w:val="99"/>
    <w:qFormat/>
    <w:rsid w:val="00986055"/>
    <w:rPr>
      <w:rFonts w:ascii="Times New Roman" w:hAnsi="Times New Roman"/>
      <w:sz w:val="26"/>
    </w:rPr>
  </w:style>
  <w:style w:type="character" w:customStyle="1" w:styleId="2610">
    <w:name w:val="Знак Знак261"/>
    <w:uiPriority w:val="99"/>
    <w:qFormat/>
    <w:rsid w:val="00986055"/>
    <w:rPr>
      <w:rFonts w:ascii="Cambria" w:hAnsi="Cambria"/>
      <w:b/>
      <w:sz w:val="26"/>
    </w:rPr>
  </w:style>
  <w:style w:type="character" w:customStyle="1" w:styleId="250">
    <w:name w:val="Знак Знак25"/>
    <w:uiPriority w:val="99"/>
    <w:qFormat/>
    <w:locked/>
    <w:rsid w:val="00986055"/>
    <w:rPr>
      <w:sz w:val="24"/>
      <w:lang w:val="ru-RU" w:eastAsia="ru-RU"/>
    </w:rPr>
  </w:style>
  <w:style w:type="character" w:customStyle="1" w:styleId="241">
    <w:name w:val="Знак Знак241"/>
    <w:uiPriority w:val="99"/>
    <w:qFormat/>
    <w:rsid w:val="00986055"/>
    <w:rPr>
      <w:rFonts w:ascii="Times New Roman" w:hAnsi="Times New Roman"/>
      <w:b/>
      <w:i/>
      <w:sz w:val="26"/>
    </w:rPr>
  </w:style>
  <w:style w:type="character" w:customStyle="1" w:styleId="231">
    <w:name w:val="Знак Знак231"/>
    <w:uiPriority w:val="99"/>
    <w:qFormat/>
    <w:locked/>
    <w:rsid w:val="00986055"/>
    <w:rPr>
      <w:sz w:val="24"/>
      <w:lang w:val="ru-RU" w:eastAsia="ru-RU"/>
    </w:rPr>
  </w:style>
  <w:style w:type="character" w:customStyle="1" w:styleId="225">
    <w:name w:val="Знак Знак22"/>
    <w:uiPriority w:val="99"/>
    <w:qFormat/>
    <w:locked/>
    <w:rsid w:val="00986055"/>
    <w:rPr>
      <w:color w:val="000000"/>
      <w:sz w:val="24"/>
      <w:lang w:val="ru-RU" w:eastAsia="ru-RU"/>
    </w:rPr>
  </w:style>
  <w:style w:type="character" w:customStyle="1" w:styleId="200">
    <w:name w:val="Знак Знак20"/>
    <w:uiPriority w:val="99"/>
    <w:qFormat/>
    <w:locked/>
    <w:rsid w:val="00986055"/>
    <w:rPr>
      <w:rFonts w:ascii="Tahoma" w:hAnsi="Tahoma"/>
      <w:sz w:val="16"/>
      <w:lang w:val="ru-RU" w:eastAsia="ru-RU"/>
    </w:rPr>
  </w:style>
  <w:style w:type="character" w:customStyle="1" w:styleId="190">
    <w:name w:val="Знак Знак19"/>
    <w:uiPriority w:val="99"/>
    <w:qFormat/>
    <w:locked/>
    <w:rsid w:val="00986055"/>
    <w:rPr>
      <w:sz w:val="24"/>
      <w:lang w:val="en-US" w:eastAsia="ru-RU"/>
    </w:rPr>
  </w:style>
  <w:style w:type="character" w:customStyle="1" w:styleId="180">
    <w:name w:val="Знак Знак18"/>
    <w:uiPriority w:val="99"/>
    <w:qFormat/>
    <w:locked/>
    <w:rsid w:val="00986055"/>
    <w:rPr>
      <w:b/>
      <w:lang w:val="ru-RU" w:eastAsia="ru-RU"/>
    </w:rPr>
  </w:style>
  <w:style w:type="character" w:customStyle="1" w:styleId="170">
    <w:name w:val="Знак Знак17"/>
    <w:uiPriority w:val="99"/>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Знак7 Знак Знак1 Знак, Знак6 Знак1"/>
    <w:uiPriority w:val="99"/>
    <w:qFormat/>
    <w:rsid w:val="00986055"/>
    <w:rPr>
      <w:rFonts w:ascii="Times New Roman" w:hAnsi="Times New Roman"/>
      <w:sz w:val="24"/>
      <w:lang w:eastAsia="ru-RU"/>
    </w:rPr>
  </w:style>
  <w:style w:type="character" w:customStyle="1" w:styleId="BodyTextFirstIndent2Char">
    <w:name w:val="Body Text First Indent 2 Char"/>
    <w:uiPriority w:val="99"/>
    <w:qFormat/>
    <w:locked/>
    <w:rsid w:val="00986055"/>
    <w:rPr>
      <w:rFonts w:ascii="PragmaticaCTT" w:hAnsi="PragmaticaCTT"/>
      <w:sz w:val="24"/>
      <w:lang w:eastAsia="ru-RU"/>
    </w:rPr>
  </w:style>
  <w:style w:type="character" w:customStyle="1" w:styleId="1fffff1">
    <w:name w:val="Текст выноски Знак1"/>
    <w:uiPriority w:val="99"/>
    <w:qFormat/>
    <w:rsid w:val="00986055"/>
    <w:rPr>
      <w:rFonts w:ascii="Segoe UI" w:hAnsi="Segoe UI"/>
      <w:sz w:val="18"/>
      <w:lang w:eastAsia="ru-RU"/>
    </w:rPr>
  </w:style>
  <w:style w:type="character" w:customStyle="1" w:styleId="2ff5">
    <w:name w:val="Основной текст2"/>
    <w:uiPriority w:val="99"/>
    <w:rsid w:val="00986055"/>
    <w:rPr>
      <w:rFonts w:ascii="Times New Roman" w:hAnsi="Times New Roman"/>
      <w:spacing w:val="0"/>
      <w:sz w:val="21"/>
    </w:rPr>
  </w:style>
  <w:style w:type="character" w:customStyle="1" w:styleId="FontStyle573">
    <w:name w:val="Font Style573"/>
    <w:uiPriority w:val="99"/>
    <w:qFormat/>
    <w:rsid w:val="00986055"/>
    <w:rPr>
      <w:rFonts w:ascii="Times New Roman" w:hAnsi="Times New Roman"/>
      <w:i/>
      <w:sz w:val="20"/>
    </w:rPr>
  </w:style>
  <w:style w:type="character" w:customStyle="1" w:styleId="FontStyle115">
    <w:name w:val="Font Style115"/>
    <w:uiPriority w:val="99"/>
    <w:qFormat/>
    <w:rsid w:val="00986055"/>
    <w:rPr>
      <w:rFonts w:ascii="Times New Roman" w:hAnsi="Times New Roman"/>
      <w:sz w:val="28"/>
    </w:rPr>
  </w:style>
  <w:style w:type="character" w:customStyle="1" w:styleId="FontStyle293">
    <w:name w:val="Font Style293"/>
    <w:uiPriority w:val="99"/>
    <w:qFormat/>
    <w:rsid w:val="00986055"/>
    <w:rPr>
      <w:rFonts w:ascii="Times New Roman" w:hAnsi="Times New Roman"/>
      <w:sz w:val="20"/>
    </w:rPr>
  </w:style>
  <w:style w:type="character" w:customStyle="1" w:styleId="FontStyle325">
    <w:name w:val="Font Style325"/>
    <w:uiPriority w:val="99"/>
    <w:qFormat/>
    <w:rsid w:val="00986055"/>
    <w:rPr>
      <w:rFonts w:ascii="Times New Roman" w:hAnsi="Times New Roman"/>
      <w:sz w:val="26"/>
    </w:rPr>
  </w:style>
  <w:style w:type="character" w:customStyle="1" w:styleId="FontStyle219">
    <w:name w:val="Font Style219"/>
    <w:uiPriority w:val="99"/>
    <w:qFormat/>
    <w:rsid w:val="00986055"/>
    <w:rPr>
      <w:rFonts w:ascii="Times New Roman" w:hAnsi="Times New Roman"/>
      <w:b/>
      <w:sz w:val="18"/>
    </w:rPr>
  </w:style>
  <w:style w:type="character" w:customStyle="1" w:styleId="FontStyle207">
    <w:name w:val="Font Style207"/>
    <w:uiPriority w:val="99"/>
    <w:qFormat/>
    <w:rsid w:val="00986055"/>
    <w:rPr>
      <w:rFonts w:ascii="Times New Roman" w:hAnsi="Times New Roman"/>
      <w:i/>
      <w:sz w:val="18"/>
    </w:rPr>
  </w:style>
  <w:style w:type="character" w:customStyle="1" w:styleId="FontStyle574">
    <w:name w:val="Font Style574"/>
    <w:uiPriority w:val="99"/>
    <w:qFormat/>
    <w:rsid w:val="00986055"/>
    <w:rPr>
      <w:rFonts w:ascii="Times New Roman" w:hAnsi="Times New Roman"/>
      <w:b/>
      <w:i/>
      <w:sz w:val="20"/>
    </w:rPr>
  </w:style>
  <w:style w:type="character" w:customStyle="1" w:styleId="FontStyle588">
    <w:name w:val="Font Style588"/>
    <w:uiPriority w:val="99"/>
    <w:qFormat/>
    <w:rsid w:val="00986055"/>
    <w:rPr>
      <w:rFonts w:ascii="Times New Roman" w:hAnsi="Times New Roman"/>
      <w:sz w:val="20"/>
    </w:rPr>
  </w:style>
  <w:style w:type="character" w:customStyle="1" w:styleId="FontStyle117">
    <w:name w:val="Font Style117"/>
    <w:uiPriority w:val="99"/>
    <w:qFormat/>
    <w:rsid w:val="00986055"/>
    <w:rPr>
      <w:rFonts w:ascii="Times New Roman" w:hAnsi="Times New Roman"/>
      <w:i/>
      <w:sz w:val="28"/>
    </w:rPr>
  </w:style>
  <w:style w:type="character" w:customStyle="1" w:styleId="1fffff2">
    <w:name w:val="Основной текст + Полужирный1"/>
    <w:uiPriority w:val="99"/>
    <w:qFormat/>
    <w:rsid w:val="00986055"/>
    <w:rPr>
      <w:rFonts w:ascii="Times New Roman" w:hAnsi="Times New Roman"/>
      <w:b/>
      <w:sz w:val="20"/>
    </w:rPr>
  </w:style>
  <w:style w:type="character" w:customStyle="1" w:styleId="150">
    <w:name w:val="Знак Знак15"/>
    <w:uiPriority w:val="99"/>
    <w:qFormat/>
    <w:rsid w:val="00986055"/>
    <w:rPr>
      <w:rFonts w:ascii="Times New Roman" w:hAnsi="Times New Roman"/>
      <w:sz w:val="24"/>
      <w:lang w:eastAsia="ru-RU"/>
    </w:rPr>
  </w:style>
  <w:style w:type="character" w:customStyle="1" w:styleId="r">
    <w:name w:val="r"/>
    <w:uiPriority w:val="99"/>
    <w:qFormat/>
    <w:rsid w:val="00986055"/>
  </w:style>
  <w:style w:type="character" w:customStyle="1" w:styleId="Garamond">
    <w:name w:val="Основной текст + Garamond"/>
    <w:aliases w:val="12 pt56"/>
    <w:uiPriority w:val="99"/>
    <w:qFormat/>
    <w:rsid w:val="00986055"/>
    <w:rPr>
      <w:rFonts w:ascii="Garamond" w:hAnsi="Garamond"/>
      <w:sz w:val="24"/>
    </w:rPr>
  </w:style>
  <w:style w:type="character" w:customStyle="1" w:styleId="FontStyle278">
    <w:name w:val="Font Style278"/>
    <w:uiPriority w:val="99"/>
    <w:qFormat/>
    <w:rsid w:val="00986055"/>
    <w:rPr>
      <w:rFonts w:ascii="Times New Roman" w:hAnsi="Times New Roman"/>
      <w:color w:val="000000"/>
      <w:sz w:val="22"/>
    </w:rPr>
  </w:style>
  <w:style w:type="character" w:customStyle="1" w:styleId="FontStyle271">
    <w:name w:val="Font Style271"/>
    <w:uiPriority w:val="99"/>
    <w:qFormat/>
    <w:rsid w:val="00986055"/>
    <w:rPr>
      <w:rFonts w:ascii="Times New Roman" w:hAnsi="Times New Roman"/>
      <w:i/>
      <w:color w:val="000000"/>
      <w:sz w:val="22"/>
    </w:rPr>
  </w:style>
  <w:style w:type="character" w:customStyle="1" w:styleId="21d">
    <w:name w:val="Знак Знак21"/>
    <w:uiPriority w:val="99"/>
    <w:qFormat/>
    <w:locked/>
    <w:rsid w:val="00986055"/>
    <w:rPr>
      <w:b/>
      <w:sz w:val="28"/>
      <w:lang w:val="ru-RU" w:eastAsia="ru-RU"/>
    </w:rPr>
  </w:style>
  <w:style w:type="character" w:customStyle="1" w:styleId="413">
    <w:name w:val="Знак Знак41"/>
    <w:uiPriority w:val="99"/>
    <w:qFormat/>
    <w:locked/>
    <w:rsid w:val="00986055"/>
    <w:rPr>
      <w:rFonts w:ascii="Arial" w:hAnsi="Arial"/>
      <w:b/>
      <w:i/>
      <w:sz w:val="28"/>
      <w:lang w:val="ru-RU" w:eastAsia="en-US"/>
    </w:rPr>
  </w:style>
  <w:style w:type="character" w:customStyle="1" w:styleId="402">
    <w:name w:val="Знак Знак40"/>
    <w:uiPriority w:val="99"/>
    <w:qFormat/>
    <w:locked/>
    <w:rsid w:val="00986055"/>
    <w:rPr>
      <w:b/>
      <w:sz w:val="27"/>
      <w:lang w:val="ru-RU" w:eastAsia="ru-RU"/>
    </w:rPr>
  </w:style>
  <w:style w:type="character" w:customStyle="1" w:styleId="390">
    <w:name w:val="Знак Знак39"/>
    <w:uiPriority w:val="99"/>
    <w:qFormat/>
    <w:locked/>
    <w:rsid w:val="00986055"/>
    <w:rPr>
      <w:b/>
      <w:sz w:val="28"/>
      <w:lang w:val="ru-RU" w:eastAsia="ru-RU"/>
    </w:rPr>
  </w:style>
  <w:style w:type="character" w:customStyle="1" w:styleId="380">
    <w:name w:val="Знак Знак38"/>
    <w:uiPriority w:val="99"/>
    <w:qFormat/>
    <w:locked/>
    <w:rsid w:val="00986055"/>
    <w:rPr>
      <w:b/>
      <w:i/>
      <w:sz w:val="26"/>
      <w:lang w:val="ru-RU" w:eastAsia="ru-RU"/>
    </w:rPr>
  </w:style>
  <w:style w:type="character" w:customStyle="1" w:styleId="370">
    <w:name w:val="Знак Знак37"/>
    <w:uiPriority w:val="99"/>
    <w:qFormat/>
    <w:locked/>
    <w:rsid w:val="00986055"/>
    <w:rPr>
      <w:sz w:val="24"/>
      <w:lang w:val="ru-RU" w:eastAsia="ru-RU"/>
    </w:rPr>
  </w:style>
  <w:style w:type="character" w:customStyle="1" w:styleId="360">
    <w:name w:val="Знак Знак36"/>
    <w:uiPriority w:val="99"/>
    <w:qFormat/>
    <w:locked/>
    <w:rsid w:val="00986055"/>
    <w:rPr>
      <w:sz w:val="24"/>
      <w:lang w:val="ru-RU" w:eastAsia="ru-RU"/>
    </w:rPr>
  </w:style>
  <w:style w:type="character" w:customStyle="1" w:styleId="351">
    <w:name w:val="Знак Знак35"/>
    <w:uiPriority w:val="99"/>
    <w:qFormat/>
    <w:locked/>
    <w:rsid w:val="00986055"/>
    <w:rPr>
      <w:i/>
      <w:sz w:val="24"/>
      <w:lang w:val="ru-RU" w:eastAsia="ru-RU"/>
    </w:rPr>
  </w:style>
  <w:style w:type="character" w:customStyle="1" w:styleId="341">
    <w:name w:val="Знак Знак34"/>
    <w:uiPriority w:val="99"/>
    <w:qFormat/>
    <w:locked/>
    <w:rsid w:val="00986055"/>
    <w:rPr>
      <w:rFonts w:ascii="Arial" w:hAnsi="Arial"/>
      <w:sz w:val="22"/>
      <w:lang w:val="ru-RU" w:eastAsia="ru-RU"/>
    </w:rPr>
  </w:style>
  <w:style w:type="character" w:customStyle="1" w:styleId="HTML11">
    <w:name w:val="Адрес HTML Знак1"/>
    <w:uiPriority w:val="99"/>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uiPriority w:val="99"/>
    <w:qFormat/>
    <w:locked/>
    <w:rsid w:val="00986055"/>
    <w:rPr>
      <w:rFonts w:ascii="Tahoma" w:hAnsi="Tahoma"/>
      <w:sz w:val="16"/>
    </w:rPr>
  </w:style>
  <w:style w:type="character" w:customStyle="1" w:styleId="323">
    <w:name w:val="Знак Знак32"/>
    <w:uiPriority w:val="99"/>
    <w:qFormat/>
    <w:locked/>
    <w:rsid w:val="00986055"/>
    <w:rPr>
      <w:lang w:val="ru-RU" w:eastAsia="ru-RU"/>
    </w:rPr>
  </w:style>
  <w:style w:type="character" w:customStyle="1" w:styleId="316">
    <w:name w:val="Знак Знак31"/>
    <w:uiPriority w:val="99"/>
    <w:qFormat/>
    <w:locked/>
    <w:rsid w:val="00986055"/>
    <w:rPr>
      <w:sz w:val="24"/>
      <w:lang w:val="ru-RU" w:eastAsia="ru-RU"/>
    </w:rPr>
  </w:style>
  <w:style w:type="character" w:customStyle="1" w:styleId="301">
    <w:name w:val="Знак Знак30"/>
    <w:uiPriority w:val="99"/>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uiPriority w:val="99"/>
    <w:qFormat/>
    <w:locked/>
    <w:rsid w:val="00986055"/>
    <w:rPr>
      <w:sz w:val="24"/>
      <w:lang w:val="ru-RU" w:eastAsia="ru-RU"/>
    </w:rPr>
  </w:style>
  <w:style w:type="character" w:customStyle="1" w:styleId="128">
    <w:name w:val="Знак Знак12"/>
    <w:uiPriority w:val="99"/>
    <w:qFormat/>
    <w:locked/>
    <w:rsid w:val="00986055"/>
    <w:rPr>
      <w:rFonts w:ascii="PragmaticaCTT" w:hAnsi="PragmaticaCTT"/>
      <w:sz w:val="24"/>
      <w:lang w:val="ru-RU" w:eastAsia="ru-RU"/>
    </w:rPr>
  </w:style>
  <w:style w:type="character" w:customStyle="1" w:styleId="290">
    <w:name w:val="Знак Знак29"/>
    <w:uiPriority w:val="99"/>
    <w:qFormat/>
    <w:locked/>
    <w:rsid w:val="00986055"/>
    <w:rPr>
      <w:sz w:val="16"/>
      <w:lang w:val="ru-RU" w:eastAsia="ru-RU"/>
    </w:rPr>
  </w:style>
  <w:style w:type="character" w:customStyle="1" w:styleId="280">
    <w:name w:val="Знак Знак28"/>
    <w:uiPriority w:val="99"/>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uiPriority w:val="99"/>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uiPriority w:val="99"/>
    <w:qFormat/>
    <w:locked/>
    <w:rsid w:val="00986055"/>
    <w:rPr>
      <w:rFonts w:ascii="Times New Roman" w:eastAsia="Calibri" w:hAnsi="Times New Roman" w:cs="Times New Roman"/>
      <w:i/>
      <w:color w:val="000000"/>
      <w:sz w:val="24"/>
      <w:szCs w:val="20"/>
    </w:rPr>
  </w:style>
  <w:style w:type="character" w:customStyle="1" w:styleId="21f">
    <w:name w:val="Цитата 2 Знак1"/>
    <w:uiPriority w:val="99"/>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uiPriority w:val="99"/>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uiPriority w:val="99"/>
    <w:qFormat/>
    <w:rsid w:val="00986055"/>
    <w:rPr>
      <w:rFonts w:ascii="Times New Roman" w:hAnsi="Times New Roman"/>
      <w:i/>
      <w:color w:val="5B9BD5"/>
      <w:sz w:val="24"/>
      <w:lang w:eastAsia="ru-RU"/>
    </w:rPr>
  </w:style>
  <w:style w:type="character" w:customStyle="1" w:styleId="SubtleEmphasis1">
    <w:name w:val="Subtle Emphasis1"/>
    <w:uiPriority w:val="99"/>
    <w:rsid w:val="00986055"/>
    <w:rPr>
      <w:i/>
      <w:color w:val="808080"/>
    </w:rPr>
  </w:style>
  <w:style w:type="character" w:customStyle="1" w:styleId="hpsatn">
    <w:name w:val="hps atn"/>
    <w:uiPriority w:val="99"/>
    <w:qFormat/>
    <w:rsid w:val="00986055"/>
  </w:style>
  <w:style w:type="character" w:customStyle="1" w:styleId="udar">
    <w:name w:val="udar"/>
    <w:uiPriority w:val="99"/>
    <w:qFormat/>
    <w:rsid w:val="00986055"/>
  </w:style>
  <w:style w:type="character" w:customStyle="1" w:styleId="FontStyle139">
    <w:name w:val="Font Style139"/>
    <w:uiPriority w:val="99"/>
    <w:qFormat/>
    <w:rsid w:val="00986055"/>
    <w:rPr>
      <w:rFonts w:ascii="Palatino Linotype" w:hAnsi="Palatino Linotype"/>
      <w:sz w:val="18"/>
    </w:rPr>
  </w:style>
  <w:style w:type="character" w:customStyle="1" w:styleId="FontStyle156">
    <w:name w:val="Font Style156"/>
    <w:uiPriority w:val="99"/>
    <w:qFormat/>
    <w:rsid w:val="00986055"/>
    <w:rPr>
      <w:rFonts w:ascii="Palatino Linotype" w:hAnsi="Palatino Linotype"/>
      <w:sz w:val="18"/>
    </w:rPr>
  </w:style>
  <w:style w:type="character" w:customStyle="1" w:styleId="FontStyle157">
    <w:name w:val="Font Style157"/>
    <w:uiPriority w:val="99"/>
    <w:qFormat/>
    <w:rsid w:val="00986055"/>
    <w:rPr>
      <w:rFonts w:ascii="Palatino Linotype" w:hAnsi="Palatino Linotype"/>
      <w:sz w:val="18"/>
    </w:rPr>
  </w:style>
  <w:style w:type="character" w:customStyle="1" w:styleId="FontStyle138">
    <w:name w:val="Font Style138"/>
    <w:uiPriority w:val="99"/>
    <w:qFormat/>
    <w:rsid w:val="00986055"/>
    <w:rPr>
      <w:rFonts w:ascii="Palatino Linotype" w:hAnsi="Palatino Linotype"/>
      <w:b/>
      <w:sz w:val="18"/>
    </w:rPr>
  </w:style>
  <w:style w:type="character" w:customStyle="1" w:styleId="FontStyle146">
    <w:name w:val="Font Style146"/>
    <w:uiPriority w:val="99"/>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uiPriority w:val="9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uiPriority w:val="99"/>
    <w:rsid w:val="00986055"/>
    <w:rPr>
      <w:rFonts w:ascii="Arial" w:hAnsi="Arial"/>
      <w:b/>
      <w:i/>
      <w:sz w:val="21"/>
      <w:shd w:val="clear" w:color="auto" w:fill="FFFFFF"/>
    </w:rPr>
  </w:style>
  <w:style w:type="character" w:customStyle="1" w:styleId="affffffff7">
    <w:name w:val="Основной текст + Полужирный"/>
    <w:aliases w:val="Курсив87,Интервал 0 pt122"/>
    <w:uiPriority w:val="99"/>
    <w:qFormat/>
    <w:rsid w:val="00986055"/>
    <w:rPr>
      <w:rFonts w:ascii="Century Schoolbook" w:hAnsi="Century Schoolbook"/>
      <w:b/>
      <w:sz w:val="18"/>
      <w:shd w:val="clear" w:color="auto" w:fill="FFFFFF"/>
    </w:rPr>
  </w:style>
  <w:style w:type="character" w:customStyle="1" w:styleId="21f0">
    <w:name w:val="Заголовок 2 Знак1"/>
    <w:uiPriority w:val="99"/>
    <w:qFormat/>
    <w:rsid w:val="00986055"/>
    <w:rPr>
      <w:rFonts w:ascii="Arial" w:hAnsi="Arial"/>
      <w:b/>
      <w:i/>
      <w:sz w:val="28"/>
    </w:rPr>
  </w:style>
  <w:style w:type="character" w:customStyle="1" w:styleId="414">
    <w:name w:val="Заголовок 4 Знак1"/>
    <w:uiPriority w:val="99"/>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uiPriority w:val="99"/>
    <w:qFormat/>
    <w:locked/>
    <w:rsid w:val="00986055"/>
    <w:rPr>
      <w:rFonts w:ascii="Times New Roman" w:hAnsi="Times New Roman"/>
      <w:b/>
      <w:sz w:val="27"/>
      <w:lang w:eastAsia="ru-RU"/>
    </w:rPr>
  </w:style>
  <w:style w:type="character" w:customStyle="1" w:styleId="610">
    <w:name w:val="Заголовок 6 Знак1"/>
    <w:uiPriority w:val="99"/>
    <w:qFormat/>
    <w:rsid w:val="00986055"/>
    <w:rPr>
      <w:b/>
      <w:sz w:val="22"/>
      <w:lang w:val="ru-RU" w:eastAsia="ru-RU"/>
    </w:rPr>
  </w:style>
  <w:style w:type="character" w:customStyle="1" w:styleId="tbb121">
    <w:name w:val="tbb121"/>
    <w:uiPriority w:val="99"/>
    <w:qFormat/>
    <w:rsid w:val="00986055"/>
    <w:rPr>
      <w:rFonts w:ascii="Arial" w:hAnsi="Arial"/>
      <w:b/>
      <w:color w:val="000000"/>
      <w:sz w:val="18"/>
      <w:u w:val="none"/>
    </w:rPr>
  </w:style>
  <w:style w:type="character" w:customStyle="1" w:styleId="tbl121">
    <w:name w:val="tbl121"/>
    <w:uiPriority w:val="99"/>
    <w:qFormat/>
    <w:rsid w:val="00986055"/>
    <w:rPr>
      <w:rFonts w:ascii="Tahoma" w:hAnsi="Tahoma"/>
      <w:color w:val="000000"/>
      <w:sz w:val="18"/>
      <w:u w:val="none"/>
    </w:rPr>
  </w:style>
  <w:style w:type="character" w:customStyle="1" w:styleId="em11">
    <w:name w:val="em11"/>
    <w:uiPriority w:val="99"/>
    <w:qFormat/>
    <w:rsid w:val="00986055"/>
    <w:rPr>
      <w:b/>
      <w:sz w:val="24"/>
    </w:rPr>
  </w:style>
  <w:style w:type="character" w:customStyle="1" w:styleId="8pt">
    <w:name w:val="Основной текст + 8 pt"/>
    <w:uiPriority w:val="99"/>
    <w:qFormat/>
    <w:rsid w:val="00986055"/>
    <w:rPr>
      <w:rFonts w:ascii="Times New Roman" w:hAnsi="Times New Roman"/>
      <w:spacing w:val="0"/>
      <w:sz w:val="16"/>
    </w:rPr>
  </w:style>
  <w:style w:type="character" w:customStyle="1" w:styleId="7pt">
    <w:name w:val="Основной текст + 7 pt"/>
    <w:uiPriority w:val="99"/>
    <w:qFormat/>
    <w:rsid w:val="00986055"/>
    <w:rPr>
      <w:rFonts w:ascii="Times New Roman" w:hAnsi="Times New Roman"/>
      <w:spacing w:val="0"/>
      <w:sz w:val="14"/>
    </w:rPr>
  </w:style>
  <w:style w:type="character" w:customStyle="1" w:styleId="10pt">
    <w:name w:val="Основной текст + 10 pt"/>
    <w:uiPriority w:val="99"/>
    <w:qFormat/>
    <w:rsid w:val="00986055"/>
    <w:rPr>
      <w:rFonts w:ascii="Times New Roman" w:hAnsi="Times New Roman"/>
      <w:b/>
      <w:spacing w:val="0"/>
      <w:sz w:val="20"/>
    </w:rPr>
  </w:style>
  <w:style w:type="character" w:customStyle="1" w:styleId="affffffff8">
    <w:name w:val="Основной текст + Курсив"/>
    <w:aliases w:val="Интервал 1 pt144"/>
    <w:uiPriority w:val="99"/>
    <w:qFormat/>
    <w:rsid w:val="00986055"/>
    <w:rPr>
      <w:rFonts w:ascii="Times New Roman" w:hAnsi="Times New Roman"/>
      <w:i/>
      <w:spacing w:val="0"/>
      <w:sz w:val="21"/>
    </w:rPr>
  </w:style>
  <w:style w:type="character" w:customStyle="1" w:styleId="5pt">
    <w:name w:val="Основной текст + 5 pt"/>
    <w:uiPriority w:val="99"/>
    <w:qFormat/>
    <w:rsid w:val="00986055"/>
    <w:rPr>
      <w:rFonts w:ascii="Times New Roman" w:hAnsi="Times New Roman"/>
      <w:spacing w:val="10"/>
      <w:sz w:val="10"/>
    </w:rPr>
  </w:style>
  <w:style w:type="character" w:customStyle="1" w:styleId="9pt">
    <w:name w:val="Основной текст + 9 pt"/>
    <w:uiPriority w:val="99"/>
    <w:qFormat/>
    <w:rsid w:val="00986055"/>
    <w:rPr>
      <w:rFonts w:ascii="Times New Roman" w:hAnsi="Times New Roman"/>
      <w:spacing w:val="0"/>
      <w:sz w:val="18"/>
    </w:rPr>
  </w:style>
  <w:style w:type="character" w:customStyle="1" w:styleId="TimesNewRoman0">
    <w:name w:val="Основной текст + Times New Roman"/>
    <w:uiPriority w:val="99"/>
    <w:qFormat/>
    <w:rsid w:val="00986055"/>
    <w:rPr>
      <w:rFonts w:ascii="Times New Roman" w:hAnsi="Times New Roman"/>
      <w:spacing w:val="0"/>
      <w:sz w:val="21"/>
    </w:rPr>
  </w:style>
  <w:style w:type="character" w:customStyle="1" w:styleId="WW-9pt">
    <w:name w:val="WW-Основной текст + 9 pt"/>
    <w:uiPriority w:val="99"/>
    <w:qFormat/>
    <w:rsid w:val="00986055"/>
    <w:rPr>
      <w:rFonts w:ascii="Times New Roman" w:hAnsi="Times New Roman"/>
      <w:spacing w:val="0"/>
      <w:sz w:val="18"/>
    </w:rPr>
  </w:style>
  <w:style w:type="character" w:customStyle="1" w:styleId="gogofoundword">
    <w:name w:val="gogofoundword"/>
    <w:uiPriority w:val="99"/>
    <w:qFormat/>
    <w:rsid w:val="00986055"/>
  </w:style>
  <w:style w:type="character" w:customStyle="1" w:styleId="DefaultParagraphFont1">
    <w:name w:val="Default Paragraph Font1"/>
    <w:uiPriority w:val="99"/>
    <w:rsid w:val="00986055"/>
  </w:style>
  <w:style w:type="character" w:customStyle="1" w:styleId="FontStyle124">
    <w:name w:val="Font Style124"/>
    <w:uiPriority w:val="99"/>
    <w:qFormat/>
    <w:rsid w:val="00986055"/>
    <w:rPr>
      <w:rFonts w:ascii="Times New Roman" w:hAnsi="Times New Roman"/>
      <w:b/>
      <w:sz w:val="18"/>
    </w:rPr>
  </w:style>
  <w:style w:type="character" w:customStyle="1" w:styleId="red">
    <w:name w:val="red"/>
    <w:uiPriority w:val="99"/>
    <w:qFormat/>
    <w:rsid w:val="00986055"/>
  </w:style>
  <w:style w:type="character" w:customStyle="1" w:styleId="msosubtleemphasis0">
    <w:name w:val="msosubtleemphasis"/>
    <w:uiPriority w:val="99"/>
    <w:qFormat/>
    <w:rsid w:val="00986055"/>
    <w:rPr>
      <w:i/>
      <w:color w:val="808080"/>
    </w:rPr>
  </w:style>
  <w:style w:type="character" w:customStyle="1" w:styleId="FontStyle120">
    <w:name w:val="Font Style120"/>
    <w:uiPriority w:val="99"/>
    <w:qFormat/>
    <w:rsid w:val="00986055"/>
    <w:rPr>
      <w:rFonts w:ascii="Times New Roman" w:hAnsi="Times New Roman"/>
      <w:b/>
      <w:sz w:val="26"/>
    </w:rPr>
  </w:style>
  <w:style w:type="character" w:customStyle="1" w:styleId="FontStyle121">
    <w:name w:val="Font Style121"/>
    <w:uiPriority w:val="99"/>
    <w:qFormat/>
    <w:rsid w:val="00986055"/>
    <w:rPr>
      <w:rFonts w:ascii="Times New Roman" w:hAnsi="Times New Roman"/>
      <w:sz w:val="26"/>
    </w:rPr>
  </w:style>
  <w:style w:type="character" w:customStyle="1" w:styleId="t9">
    <w:name w:val="t9"/>
    <w:uiPriority w:val="99"/>
    <w:qFormat/>
    <w:rsid w:val="00986055"/>
    <w:rPr>
      <w:rFonts w:ascii="Times New Roman" w:hAnsi="Times New Roman"/>
    </w:rPr>
  </w:style>
  <w:style w:type="character" w:customStyle="1" w:styleId="t10">
    <w:name w:val="t10"/>
    <w:uiPriority w:val="99"/>
    <w:qFormat/>
    <w:rsid w:val="00986055"/>
    <w:rPr>
      <w:rFonts w:ascii="Times New Roman" w:hAnsi="Times New Roman"/>
    </w:rPr>
  </w:style>
  <w:style w:type="character" w:customStyle="1" w:styleId="c2">
    <w:name w:val="c2"/>
    <w:uiPriority w:val="99"/>
    <w:qFormat/>
    <w:rsid w:val="00986055"/>
    <w:rPr>
      <w:rFonts w:ascii="Times New Roman" w:hAnsi="Times New Roman"/>
    </w:rPr>
  </w:style>
  <w:style w:type="character" w:customStyle="1" w:styleId="c0">
    <w:name w:val="c0"/>
    <w:uiPriority w:val="99"/>
    <w:qFormat/>
    <w:rsid w:val="00986055"/>
    <w:rPr>
      <w:rFonts w:ascii="Times New Roman" w:hAnsi="Times New Roman"/>
    </w:rPr>
  </w:style>
  <w:style w:type="character" w:customStyle="1" w:styleId="ft776">
    <w:name w:val="ft776"/>
    <w:uiPriority w:val="99"/>
    <w:qFormat/>
    <w:rsid w:val="00986055"/>
    <w:rPr>
      <w:rFonts w:ascii="Times New Roman" w:hAnsi="Times New Roman"/>
    </w:rPr>
  </w:style>
  <w:style w:type="character" w:customStyle="1" w:styleId="highlight">
    <w:name w:val="highlight"/>
    <w:uiPriority w:val="99"/>
    <w:qFormat/>
    <w:rsid w:val="00986055"/>
    <w:rPr>
      <w:rFonts w:ascii="Times New Roman" w:hAnsi="Times New Roman"/>
    </w:rPr>
  </w:style>
  <w:style w:type="character" w:customStyle="1" w:styleId="ft431">
    <w:name w:val="ft431"/>
    <w:uiPriority w:val="99"/>
    <w:qFormat/>
    <w:rsid w:val="00986055"/>
    <w:rPr>
      <w:rFonts w:ascii="Times New Roman" w:hAnsi="Times New Roman"/>
    </w:rPr>
  </w:style>
  <w:style w:type="character" w:customStyle="1" w:styleId="ft793">
    <w:name w:val="ft793"/>
    <w:uiPriority w:val="99"/>
    <w:qFormat/>
    <w:rsid w:val="00986055"/>
    <w:rPr>
      <w:rFonts w:ascii="Times New Roman" w:hAnsi="Times New Roman"/>
    </w:rPr>
  </w:style>
  <w:style w:type="character" w:customStyle="1" w:styleId="ft802">
    <w:name w:val="ft802"/>
    <w:uiPriority w:val="99"/>
    <w:qFormat/>
    <w:rsid w:val="00986055"/>
    <w:rPr>
      <w:rFonts w:ascii="Times New Roman" w:hAnsi="Times New Roman"/>
    </w:rPr>
  </w:style>
  <w:style w:type="character" w:customStyle="1" w:styleId="ft890">
    <w:name w:val="ft890"/>
    <w:uiPriority w:val="99"/>
    <w:qFormat/>
    <w:rsid w:val="00986055"/>
    <w:rPr>
      <w:rFonts w:ascii="Times New Roman" w:hAnsi="Times New Roman"/>
    </w:rPr>
  </w:style>
  <w:style w:type="character" w:customStyle="1" w:styleId="ft904">
    <w:name w:val="ft904"/>
    <w:uiPriority w:val="99"/>
    <w:qFormat/>
    <w:rsid w:val="00986055"/>
    <w:rPr>
      <w:rFonts w:ascii="Times New Roman" w:hAnsi="Times New Roman"/>
    </w:rPr>
  </w:style>
  <w:style w:type="character" w:customStyle="1" w:styleId="ft914">
    <w:name w:val="ft914"/>
    <w:uiPriority w:val="99"/>
    <w:qFormat/>
    <w:rsid w:val="00986055"/>
    <w:rPr>
      <w:rFonts w:ascii="Times New Roman" w:hAnsi="Times New Roman"/>
    </w:rPr>
  </w:style>
  <w:style w:type="character" w:customStyle="1" w:styleId="accented">
    <w:name w:val="accented"/>
    <w:uiPriority w:val="99"/>
    <w:qFormat/>
    <w:rsid w:val="00986055"/>
  </w:style>
  <w:style w:type="character" w:customStyle="1" w:styleId="FontStyle214">
    <w:name w:val="Font Style214"/>
    <w:uiPriority w:val="99"/>
    <w:qFormat/>
    <w:rsid w:val="00986055"/>
    <w:rPr>
      <w:rFonts w:ascii="Trebuchet MS" w:hAnsi="Trebuchet MS"/>
      <w:b/>
      <w:color w:val="000000"/>
      <w:sz w:val="22"/>
    </w:rPr>
  </w:style>
  <w:style w:type="character" w:customStyle="1" w:styleId="affffffff9">
    <w:name w:val="Цветовое выделение"/>
    <w:uiPriority w:val="99"/>
    <w:qFormat/>
    <w:rsid w:val="00986055"/>
    <w:rPr>
      <w:b/>
      <w:color w:val="000080"/>
      <w:sz w:val="22"/>
    </w:rPr>
  </w:style>
  <w:style w:type="character" w:customStyle="1" w:styleId="affffffffa">
    <w:name w:val="Гипертекстовая ссылка"/>
    <w:uiPriority w:val="99"/>
    <w:qFormat/>
    <w:rsid w:val="00986055"/>
    <w:rPr>
      <w:b/>
      <w:color w:val="008000"/>
      <w:sz w:val="22"/>
      <w:u w:val="single"/>
    </w:rPr>
  </w:style>
  <w:style w:type="character" w:customStyle="1" w:styleId="HTML12">
    <w:name w:val="Стандартный HTML Знак1"/>
    <w:uiPriority w:val="99"/>
    <w:qFormat/>
    <w:rsid w:val="00986055"/>
    <w:rPr>
      <w:rFonts w:ascii="Consolas" w:hAnsi="Consolas"/>
      <w:sz w:val="20"/>
      <w:lang w:val="ru-RU" w:eastAsia="ru-RU"/>
    </w:rPr>
  </w:style>
  <w:style w:type="character" w:customStyle="1" w:styleId="FontStyle53">
    <w:name w:val="Font Style53"/>
    <w:uiPriority w:val="99"/>
    <w:qFormat/>
    <w:rsid w:val="00986055"/>
    <w:rPr>
      <w:rFonts w:ascii="Arial" w:hAnsi="Arial"/>
      <w:b/>
      <w:sz w:val="18"/>
    </w:rPr>
  </w:style>
  <w:style w:type="character" w:customStyle="1" w:styleId="21f1">
    <w:name w:val="Красная строка 2 Знак1"/>
    <w:uiPriority w:val="99"/>
    <w:qFormat/>
    <w:rsid w:val="00986055"/>
    <w:rPr>
      <w:sz w:val="24"/>
      <w:lang w:val="ru-RU" w:eastAsia="ru-RU"/>
    </w:rPr>
  </w:style>
  <w:style w:type="character" w:customStyle="1" w:styleId="1fffff6">
    <w:name w:val="Название Знак1"/>
    <w:uiPriority w:val="99"/>
    <w:qFormat/>
    <w:rsid w:val="00986055"/>
    <w:rPr>
      <w:rFonts w:ascii="Cambria" w:hAnsi="Cambria"/>
      <w:color w:val="17365D"/>
      <w:spacing w:val="5"/>
      <w:kern w:val="28"/>
      <w:sz w:val="52"/>
      <w:lang w:eastAsia="ru-RU"/>
    </w:rPr>
  </w:style>
  <w:style w:type="character" w:customStyle="1" w:styleId="font0">
    <w:name w:val="font0"/>
    <w:uiPriority w:val="99"/>
    <w:qFormat/>
    <w:rsid w:val="00986055"/>
  </w:style>
  <w:style w:type="character" w:customStyle="1" w:styleId="s3">
    <w:name w:val="s3"/>
    <w:uiPriority w:val="99"/>
    <w:qFormat/>
    <w:rsid w:val="00986055"/>
    <w:rPr>
      <w:rFonts w:ascii="Times New Roman" w:hAnsi="Times New Roman"/>
    </w:rPr>
  </w:style>
  <w:style w:type="character" w:customStyle="1" w:styleId="FontStyle46">
    <w:name w:val="Font Style46"/>
    <w:uiPriority w:val="99"/>
    <w:qFormat/>
    <w:rsid w:val="00986055"/>
    <w:rPr>
      <w:rFonts w:ascii="Times New Roman" w:hAnsi="Times New Roman"/>
      <w:b/>
      <w:sz w:val="30"/>
    </w:rPr>
  </w:style>
  <w:style w:type="character" w:customStyle="1" w:styleId="newstitle">
    <w:name w:val="news_title"/>
    <w:uiPriority w:val="99"/>
    <w:qFormat/>
    <w:rsid w:val="00986055"/>
  </w:style>
  <w:style w:type="character" w:customStyle="1" w:styleId="s1">
    <w:name w:val="s1"/>
    <w:uiPriority w:val="99"/>
    <w:qFormat/>
    <w:rsid w:val="00986055"/>
    <w:rPr>
      <w:rFonts w:ascii="Times New Roman" w:hAnsi="Times New Roman"/>
    </w:rPr>
  </w:style>
  <w:style w:type="character" w:customStyle="1" w:styleId="WW8Num8z0">
    <w:name w:val="WW8Num8z0"/>
    <w:uiPriority w:val="99"/>
    <w:qFormat/>
    <w:rsid w:val="00986055"/>
    <w:rPr>
      <w:rFonts w:ascii="Wingdings 2" w:hAnsi="Wingdings 2"/>
    </w:rPr>
  </w:style>
  <w:style w:type="character" w:customStyle="1" w:styleId="ep">
    <w:name w:val="ep"/>
    <w:uiPriority w:val="99"/>
    <w:qFormat/>
    <w:rsid w:val="00986055"/>
  </w:style>
  <w:style w:type="character" w:customStyle="1" w:styleId="searchterm1">
    <w:name w:val="searchterm1"/>
    <w:uiPriority w:val="99"/>
    <w:qFormat/>
    <w:rsid w:val="00986055"/>
    <w:rPr>
      <w:b/>
      <w:sz w:val="2"/>
      <w:bdr w:val="single" w:sz="6" w:space="0" w:color="0000FF"/>
      <w:shd w:val="clear" w:color="auto" w:fill="CCCCFF"/>
    </w:rPr>
  </w:style>
  <w:style w:type="character" w:customStyle="1" w:styleId="review-h52">
    <w:name w:val="review-h52"/>
    <w:uiPriority w:val="99"/>
    <w:qFormat/>
    <w:rsid w:val="00986055"/>
    <w:rPr>
      <w:b/>
      <w:color w:val="004080"/>
      <w:sz w:val="18"/>
      <w:u w:val="none"/>
    </w:rPr>
  </w:style>
  <w:style w:type="character" w:customStyle="1" w:styleId="FontStyle571">
    <w:name w:val="Font Style571"/>
    <w:uiPriority w:val="99"/>
    <w:qFormat/>
    <w:rsid w:val="00986055"/>
    <w:rPr>
      <w:rFonts w:ascii="Candara" w:hAnsi="Candara"/>
      <w:b/>
      <w:sz w:val="24"/>
    </w:rPr>
  </w:style>
  <w:style w:type="character" w:customStyle="1" w:styleId="FontStyle596">
    <w:name w:val="Font Style596"/>
    <w:uiPriority w:val="99"/>
    <w:qFormat/>
    <w:rsid w:val="00986055"/>
    <w:rPr>
      <w:rFonts w:ascii="Times New Roman" w:hAnsi="Times New Roman"/>
      <w:b/>
      <w:i/>
      <w:sz w:val="16"/>
    </w:rPr>
  </w:style>
  <w:style w:type="character" w:customStyle="1" w:styleId="FontStyle264">
    <w:name w:val="Font Style264"/>
    <w:uiPriority w:val="99"/>
    <w:qFormat/>
    <w:rsid w:val="00986055"/>
    <w:rPr>
      <w:rFonts w:ascii="Franklin Gothic Demi" w:hAnsi="Franklin Gothic Demi"/>
      <w:b/>
      <w:sz w:val="22"/>
    </w:rPr>
  </w:style>
  <w:style w:type="character" w:customStyle="1" w:styleId="FontStyle260">
    <w:name w:val="Font Style260"/>
    <w:uiPriority w:val="99"/>
    <w:qFormat/>
    <w:rsid w:val="00986055"/>
    <w:rPr>
      <w:rFonts w:ascii="Franklin Gothic Demi" w:hAnsi="Franklin Gothic Demi"/>
      <w:b/>
      <w:sz w:val="26"/>
    </w:rPr>
  </w:style>
  <w:style w:type="character" w:customStyle="1" w:styleId="FontStyle426">
    <w:name w:val="Font Style426"/>
    <w:uiPriority w:val="99"/>
    <w:qFormat/>
    <w:rsid w:val="00986055"/>
    <w:rPr>
      <w:rFonts w:ascii="Times New Roman" w:hAnsi="Times New Roman"/>
      <w:color w:val="000000"/>
      <w:sz w:val="20"/>
    </w:rPr>
  </w:style>
  <w:style w:type="character" w:customStyle="1" w:styleId="FontStyle707">
    <w:name w:val="Font Style707"/>
    <w:uiPriority w:val="99"/>
    <w:qFormat/>
    <w:rsid w:val="00986055"/>
    <w:rPr>
      <w:rFonts w:ascii="Bookman Old Style" w:hAnsi="Bookman Old Style"/>
      <w:color w:val="000000"/>
      <w:sz w:val="16"/>
    </w:rPr>
  </w:style>
  <w:style w:type="character" w:customStyle="1" w:styleId="FontStyle679">
    <w:name w:val="Font Style679"/>
    <w:uiPriority w:val="99"/>
    <w:qFormat/>
    <w:rsid w:val="00986055"/>
    <w:rPr>
      <w:rFonts w:ascii="Times New Roman" w:hAnsi="Times New Roman"/>
      <w:i/>
      <w:color w:val="000000"/>
      <w:sz w:val="20"/>
    </w:rPr>
  </w:style>
  <w:style w:type="character" w:customStyle="1" w:styleId="FontStyle695">
    <w:name w:val="Font Style695"/>
    <w:uiPriority w:val="99"/>
    <w:qFormat/>
    <w:rsid w:val="00986055"/>
    <w:rPr>
      <w:rFonts w:ascii="Times New Roman" w:hAnsi="Times New Roman"/>
      <w:b/>
      <w:color w:val="000000"/>
      <w:sz w:val="16"/>
    </w:rPr>
  </w:style>
  <w:style w:type="character" w:customStyle="1" w:styleId="FontStyle668">
    <w:name w:val="Font Style668"/>
    <w:uiPriority w:val="99"/>
    <w:qFormat/>
    <w:rsid w:val="00986055"/>
    <w:rPr>
      <w:rFonts w:ascii="Times New Roman" w:hAnsi="Times New Roman"/>
      <w:color w:val="000000"/>
      <w:sz w:val="20"/>
    </w:rPr>
  </w:style>
  <w:style w:type="character" w:customStyle="1" w:styleId="FontStyle527">
    <w:name w:val="Font Style527"/>
    <w:uiPriority w:val="99"/>
    <w:qFormat/>
    <w:rsid w:val="00986055"/>
    <w:rPr>
      <w:rFonts w:ascii="Times New Roman" w:hAnsi="Times New Roman"/>
      <w:b/>
      <w:color w:val="000000"/>
      <w:sz w:val="16"/>
    </w:rPr>
  </w:style>
  <w:style w:type="character" w:customStyle="1" w:styleId="FontStyle236">
    <w:name w:val="Font Style236"/>
    <w:uiPriority w:val="99"/>
    <w:qFormat/>
    <w:rsid w:val="00986055"/>
    <w:rPr>
      <w:rFonts w:ascii="Times New Roman" w:hAnsi="Times New Roman"/>
      <w:color w:val="000000"/>
      <w:sz w:val="20"/>
    </w:rPr>
  </w:style>
  <w:style w:type="character" w:customStyle="1" w:styleId="FontStyle719">
    <w:name w:val="Font Style719"/>
    <w:uiPriority w:val="99"/>
    <w:qFormat/>
    <w:rsid w:val="00986055"/>
    <w:rPr>
      <w:rFonts w:ascii="Bookman Old Style" w:hAnsi="Bookman Old Style"/>
      <w:b/>
      <w:color w:val="000000"/>
      <w:sz w:val="16"/>
    </w:rPr>
  </w:style>
  <w:style w:type="character" w:customStyle="1" w:styleId="FontStyle720">
    <w:name w:val="Font Style720"/>
    <w:uiPriority w:val="99"/>
    <w:qFormat/>
    <w:rsid w:val="00986055"/>
    <w:rPr>
      <w:rFonts w:ascii="Tahoma" w:hAnsi="Tahoma"/>
      <w:color w:val="000000"/>
      <w:sz w:val="14"/>
    </w:rPr>
  </w:style>
  <w:style w:type="character" w:customStyle="1" w:styleId="FontStyle815">
    <w:name w:val="Font Style815"/>
    <w:uiPriority w:val="99"/>
    <w:qFormat/>
    <w:rsid w:val="00986055"/>
    <w:rPr>
      <w:rFonts w:ascii="Bookman Old Style" w:hAnsi="Bookman Old Style"/>
      <w:color w:val="000000"/>
      <w:sz w:val="16"/>
    </w:rPr>
  </w:style>
  <w:style w:type="character" w:customStyle="1" w:styleId="FontStyle106">
    <w:name w:val="Font Style106"/>
    <w:uiPriority w:val="99"/>
    <w:qFormat/>
    <w:rsid w:val="00986055"/>
    <w:rPr>
      <w:rFonts w:ascii="Times New Roman" w:hAnsi="Times New Roman"/>
      <w:color w:val="000000"/>
      <w:sz w:val="24"/>
    </w:rPr>
  </w:style>
  <w:style w:type="character" w:customStyle="1" w:styleId="FontStyle122">
    <w:name w:val="Font Style122"/>
    <w:uiPriority w:val="99"/>
    <w:qFormat/>
    <w:rsid w:val="00986055"/>
    <w:rPr>
      <w:rFonts w:ascii="Times New Roman" w:hAnsi="Times New Roman"/>
      <w:color w:val="000000"/>
      <w:sz w:val="22"/>
    </w:rPr>
  </w:style>
  <w:style w:type="character" w:customStyle="1" w:styleId="146pt">
    <w:name w:val="Основной текст (14) + 6 pt"/>
    <w:uiPriority w:val="99"/>
    <w:qFormat/>
    <w:rsid w:val="00986055"/>
    <w:rPr>
      <w:rFonts w:ascii="Times New Roman" w:hAnsi="Times New Roman"/>
      <w:sz w:val="12"/>
      <w:shd w:val="clear" w:color="auto" w:fill="FFFFFF"/>
    </w:rPr>
  </w:style>
  <w:style w:type="character" w:customStyle="1" w:styleId="listing-desc">
    <w:name w:val="listing-desc"/>
    <w:uiPriority w:val="99"/>
    <w:qFormat/>
    <w:rsid w:val="00986055"/>
    <w:rPr>
      <w:rFonts w:ascii="Times New Roman" w:hAnsi="Times New Roman"/>
    </w:rPr>
  </w:style>
  <w:style w:type="character" w:customStyle="1" w:styleId="WW8Num1z0">
    <w:name w:val="WW8Num1z0"/>
    <w:uiPriority w:val="99"/>
    <w:qFormat/>
    <w:rsid w:val="00986055"/>
  </w:style>
  <w:style w:type="character" w:customStyle="1" w:styleId="WW8Num2z0">
    <w:name w:val="WW8Num2z0"/>
    <w:uiPriority w:val="99"/>
    <w:qFormat/>
    <w:rsid w:val="00986055"/>
  </w:style>
  <w:style w:type="character" w:customStyle="1" w:styleId="WW8Num3z0">
    <w:name w:val="WW8Num3z0"/>
    <w:uiPriority w:val="99"/>
    <w:qFormat/>
    <w:rsid w:val="00986055"/>
  </w:style>
  <w:style w:type="character" w:customStyle="1" w:styleId="WW8Num1z1">
    <w:name w:val="WW8Num1z1"/>
    <w:uiPriority w:val="99"/>
    <w:qFormat/>
    <w:rsid w:val="00986055"/>
  </w:style>
  <w:style w:type="character" w:customStyle="1" w:styleId="WW8Num1z2">
    <w:name w:val="WW8Num1z2"/>
    <w:uiPriority w:val="99"/>
    <w:qFormat/>
    <w:rsid w:val="00986055"/>
  </w:style>
  <w:style w:type="character" w:customStyle="1" w:styleId="WW8Num1z3">
    <w:name w:val="WW8Num1z3"/>
    <w:uiPriority w:val="99"/>
    <w:qFormat/>
    <w:rsid w:val="00986055"/>
  </w:style>
  <w:style w:type="character" w:customStyle="1" w:styleId="WW8Num1z4">
    <w:name w:val="WW8Num1z4"/>
    <w:uiPriority w:val="99"/>
    <w:qFormat/>
    <w:rsid w:val="00986055"/>
  </w:style>
  <w:style w:type="character" w:customStyle="1" w:styleId="WW8Num1z5">
    <w:name w:val="WW8Num1z5"/>
    <w:uiPriority w:val="99"/>
    <w:qFormat/>
    <w:rsid w:val="00986055"/>
  </w:style>
  <w:style w:type="character" w:customStyle="1" w:styleId="WW8Num1z6">
    <w:name w:val="WW8Num1z6"/>
    <w:uiPriority w:val="99"/>
    <w:qFormat/>
    <w:rsid w:val="00986055"/>
  </w:style>
  <w:style w:type="character" w:customStyle="1" w:styleId="WW8Num1z7">
    <w:name w:val="WW8Num1z7"/>
    <w:uiPriority w:val="99"/>
    <w:qFormat/>
    <w:rsid w:val="00986055"/>
  </w:style>
  <w:style w:type="character" w:customStyle="1" w:styleId="WW8Num1z8">
    <w:name w:val="WW8Num1z8"/>
    <w:uiPriority w:val="99"/>
    <w:qFormat/>
    <w:rsid w:val="00986055"/>
  </w:style>
  <w:style w:type="character" w:customStyle="1" w:styleId="1fffff7">
    <w:name w:val="Основной шрифт абзаца1"/>
    <w:uiPriority w:val="99"/>
    <w:qFormat/>
    <w:rsid w:val="00986055"/>
  </w:style>
  <w:style w:type="character" w:customStyle="1" w:styleId="affffffffb">
    <w:name w:val="Символ сноски"/>
    <w:uiPriority w:val="99"/>
    <w:qFormat/>
    <w:rsid w:val="00986055"/>
    <w:rPr>
      <w:vertAlign w:val="superscript"/>
    </w:rPr>
  </w:style>
  <w:style w:type="character" w:customStyle="1" w:styleId="-">
    <w:name w:val="опред-е"/>
    <w:uiPriority w:val="99"/>
    <w:qFormat/>
    <w:rsid w:val="00986055"/>
    <w:rPr>
      <w:b/>
    </w:rPr>
  </w:style>
  <w:style w:type="character" w:customStyle="1" w:styleId="FontStyle436">
    <w:name w:val="Font Style436"/>
    <w:uiPriority w:val="99"/>
    <w:qFormat/>
    <w:rsid w:val="00986055"/>
    <w:rPr>
      <w:rFonts w:ascii="Times New Roman" w:hAnsi="Times New Roman"/>
      <w:b/>
      <w:sz w:val="18"/>
    </w:rPr>
  </w:style>
  <w:style w:type="character" w:customStyle="1" w:styleId="FontStyle434">
    <w:name w:val="Font Style434"/>
    <w:uiPriority w:val="99"/>
    <w:qFormat/>
    <w:rsid w:val="00986055"/>
    <w:rPr>
      <w:rFonts w:ascii="Times New Roman" w:hAnsi="Times New Roman"/>
      <w:sz w:val="18"/>
    </w:rPr>
  </w:style>
  <w:style w:type="character" w:customStyle="1" w:styleId="2ff7">
    <w:name w:val="Основной текст Знак2"/>
    <w:uiPriority w:val="99"/>
    <w:qFormat/>
    <w:locked/>
    <w:rsid w:val="00986055"/>
    <w:rPr>
      <w:sz w:val="24"/>
      <w:lang w:val="ru-RU" w:eastAsia="ru-RU"/>
    </w:rPr>
  </w:style>
  <w:style w:type="character" w:customStyle="1" w:styleId="95">
    <w:name w:val="Знак Знак9"/>
    <w:link w:val="3fa"/>
    <w:uiPriority w:val="99"/>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uiPriority w:val="99"/>
    <w:qFormat/>
    <w:locked/>
    <w:rsid w:val="00986055"/>
    <w:rPr>
      <w:b/>
      <w:caps/>
      <w:sz w:val="24"/>
      <w:lang w:val="ru-RU" w:eastAsia="ru-RU"/>
    </w:rPr>
  </w:style>
  <w:style w:type="character" w:customStyle="1" w:styleId="st1">
    <w:name w:val="st1"/>
    <w:uiPriority w:val="99"/>
    <w:qFormat/>
    <w:rsid w:val="00986055"/>
  </w:style>
  <w:style w:type="character" w:customStyle="1" w:styleId="2ff8">
    <w:name w:val="Основной текст Знак Знак Знак2"/>
    <w:uiPriority w:val="99"/>
    <w:qFormat/>
    <w:locked/>
    <w:rsid w:val="00986055"/>
    <w:rPr>
      <w:sz w:val="24"/>
      <w:lang w:val="ru-RU" w:eastAsia="ru-RU"/>
    </w:rPr>
  </w:style>
  <w:style w:type="character" w:customStyle="1" w:styleId="FontStyle126">
    <w:name w:val="Font Style126"/>
    <w:uiPriority w:val="99"/>
    <w:qFormat/>
    <w:rsid w:val="00986055"/>
    <w:rPr>
      <w:rFonts w:ascii="Times New Roman" w:hAnsi="Times New Roman"/>
      <w:color w:val="000000"/>
      <w:sz w:val="20"/>
    </w:rPr>
  </w:style>
  <w:style w:type="character" w:customStyle="1" w:styleId="137">
    <w:name w:val="Знак Знак13"/>
    <w:uiPriority w:val="99"/>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uiPriority w:val="99"/>
    <w:qFormat/>
    <w:locked/>
    <w:rsid w:val="00986055"/>
    <w:rPr>
      <w:sz w:val="24"/>
    </w:rPr>
  </w:style>
  <w:style w:type="character" w:customStyle="1" w:styleId="460">
    <w:name w:val="Знак Знак46"/>
    <w:uiPriority w:val="99"/>
    <w:qFormat/>
    <w:locked/>
    <w:rsid w:val="00986055"/>
    <w:rPr>
      <w:b/>
      <w:sz w:val="27"/>
      <w:lang w:val="ru-RU" w:eastAsia="ru-RU"/>
    </w:rPr>
  </w:style>
  <w:style w:type="character" w:customStyle="1" w:styleId="rvts6">
    <w:name w:val="rvts6"/>
    <w:uiPriority w:val="99"/>
    <w:qFormat/>
    <w:rsid w:val="00986055"/>
    <w:rPr>
      <w:rFonts w:ascii="Times New Roman" w:hAnsi="Times New Roman"/>
      <w:sz w:val="28"/>
    </w:rPr>
  </w:style>
  <w:style w:type="character" w:customStyle="1" w:styleId="3917">
    <w:name w:val="3917"/>
    <w:uiPriority w:val="99"/>
    <w:qFormat/>
    <w:rsid w:val="00986055"/>
  </w:style>
  <w:style w:type="character" w:customStyle="1" w:styleId="epm">
    <w:name w:val="epm"/>
    <w:uiPriority w:val="99"/>
    <w:qFormat/>
    <w:rsid w:val="00986055"/>
  </w:style>
  <w:style w:type="character" w:customStyle="1" w:styleId="affffffffc">
    <w:name w:val="Стиль Зеленый"/>
    <w:uiPriority w:val="99"/>
    <w:qFormat/>
    <w:rsid w:val="00986055"/>
    <w:rPr>
      <w:color w:val="00B050"/>
      <w:spacing w:val="0"/>
    </w:rPr>
  </w:style>
  <w:style w:type="character" w:customStyle="1" w:styleId="FontStyle44">
    <w:name w:val="Font Style44"/>
    <w:uiPriority w:val="99"/>
    <w:qFormat/>
    <w:rsid w:val="00986055"/>
    <w:rPr>
      <w:rFonts w:ascii="Times New Roman" w:hAnsi="Times New Roman"/>
      <w:b/>
      <w:sz w:val="26"/>
    </w:rPr>
  </w:style>
  <w:style w:type="character" w:customStyle="1" w:styleId="FontStyle45">
    <w:name w:val="Font Style45"/>
    <w:uiPriority w:val="99"/>
    <w:qFormat/>
    <w:rsid w:val="00986055"/>
    <w:rPr>
      <w:rFonts w:ascii="Times New Roman" w:hAnsi="Times New Roman"/>
      <w:i/>
      <w:sz w:val="26"/>
    </w:rPr>
  </w:style>
  <w:style w:type="character" w:customStyle="1" w:styleId="s10">
    <w:name w:val="s_10"/>
    <w:uiPriority w:val="99"/>
    <w:qFormat/>
    <w:rsid w:val="00986055"/>
  </w:style>
  <w:style w:type="character" w:customStyle="1" w:styleId="s5">
    <w:name w:val="s5"/>
    <w:uiPriority w:val="99"/>
    <w:qFormat/>
    <w:rsid w:val="00986055"/>
  </w:style>
  <w:style w:type="character" w:customStyle="1" w:styleId="sz12">
    <w:name w:val="sz12"/>
    <w:uiPriority w:val="99"/>
    <w:qFormat/>
    <w:rsid w:val="00986055"/>
  </w:style>
  <w:style w:type="character" w:customStyle="1" w:styleId="s6">
    <w:name w:val="s6"/>
    <w:uiPriority w:val="99"/>
    <w:qFormat/>
    <w:rsid w:val="00986055"/>
  </w:style>
  <w:style w:type="character" w:customStyle="1" w:styleId="FontStyle133">
    <w:name w:val="Font Style133"/>
    <w:uiPriority w:val="99"/>
    <w:qFormat/>
    <w:rsid w:val="00986055"/>
    <w:rPr>
      <w:rFonts w:ascii="Times New Roman" w:hAnsi="Times New Roman"/>
      <w:i/>
      <w:sz w:val="18"/>
    </w:rPr>
  </w:style>
  <w:style w:type="character" w:customStyle="1" w:styleId="blk3">
    <w:name w:val="blk3"/>
    <w:uiPriority w:val="99"/>
    <w:qFormat/>
    <w:rsid w:val="00986055"/>
  </w:style>
  <w:style w:type="character" w:customStyle="1" w:styleId="11d">
    <w:name w:val="Знак1 Знак Знак1"/>
    <w:aliases w:val=" Знак1 Знак Знак4,Знак1 Знак Знак43"/>
    <w:uiPriority w:val="99"/>
    <w:qFormat/>
    <w:locked/>
    <w:rsid w:val="00986055"/>
    <w:rPr>
      <w:rFonts w:ascii="Times New Roman" w:hAnsi="Times New Roman"/>
      <w:sz w:val="24"/>
      <w:lang w:eastAsia="ru-RU"/>
    </w:rPr>
  </w:style>
  <w:style w:type="character" w:customStyle="1" w:styleId="480">
    <w:name w:val="Знак Знак48"/>
    <w:uiPriority w:val="99"/>
    <w:qFormat/>
    <w:locked/>
    <w:rsid w:val="00986055"/>
    <w:rPr>
      <w:b/>
      <w:sz w:val="27"/>
      <w:lang w:val="ru-RU" w:eastAsia="ru-RU"/>
    </w:rPr>
  </w:style>
  <w:style w:type="paragraph" w:styleId="z-">
    <w:name w:val="HTML Top of Form"/>
    <w:basedOn w:val="a8"/>
    <w:next w:val="a8"/>
    <w:link w:val="z-0"/>
    <w:uiPriority w:val="99"/>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uiPriority w:val="99"/>
    <w:qFormat/>
    <w:rsid w:val="00986055"/>
    <w:rPr>
      <w:rFonts w:ascii="Arial" w:eastAsia="Calibri" w:hAnsi="Arial" w:cs="Times New Roman"/>
      <w:vanish/>
      <w:sz w:val="16"/>
      <w:szCs w:val="20"/>
      <w:lang w:eastAsia="ru-RU"/>
    </w:rPr>
  </w:style>
  <w:style w:type="character" w:customStyle="1" w:styleId="440">
    <w:name w:val="Знак Знак44"/>
    <w:uiPriority w:val="99"/>
    <w:qFormat/>
    <w:rsid w:val="00986055"/>
    <w:rPr>
      <w:sz w:val="24"/>
      <w:lang w:val="ru-RU" w:eastAsia="ru-RU"/>
    </w:rPr>
  </w:style>
  <w:style w:type="character" w:customStyle="1" w:styleId="510">
    <w:name w:val="Знак Знак51"/>
    <w:uiPriority w:val="99"/>
    <w:qFormat/>
    <w:locked/>
    <w:rsid w:val="00986055"/>
    <w:rPr>
      <w:b/>
      <w:sz w:val="27"/>
      <w:lang w:val="ru-RU" w:eastAsia="ru-RU"/>
    </w:rPr>
  </w:style>
  <w:style w:type="character" w:customStyle="1" w:styleId="FontStyle16">
    <w:name w:val="Font Style16"/>
    <w:uiPriority w:val="99"/>
    <w:qFormat/>
    <w:rsid w:val="00986055"/>
    <w:rPr>
      <w:rFonts w:ascii="Century Gothic" w:hAnsi="Century Gothic"/>
      <w:sz w:val="18"/>
    </w:rPr>
  </w:style>
  <w:style w:type="character" w:customStyle="1" w:styleId="430">
    <w:name w:val="Знак Знак43"/>
    <w:uiPriority w:val="99"/>
    <w:qFormat/>
    <w:locked/>
    <w:rsid w:val="00986055"/>
    <w:rPr>
      <w:sz w:val="24"/>
    </w:rPr>
  </w:style>
  <w:style w:type="character" w:customStyle="1" w:styleId="st">
    <w:name w:val="st"/>
    <w:uiPriority w:val="99"/>
    <w:qFormat/>
    <w:rsid w:val="00986055"/>
  </w:style>
  <w:style w:type="paragraph" w:styleId="z-1">
    <w:name w:val="HTML Bottom of Form"/>
    <w:basedOn w:val="a8"/>
    <w:next w:val="a8"/>
    <w:link w:val="z-2"/>
    <w:uiPriority w:val="99"/>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uiPriority w:val="99"/>
    <w:qFormat/>
    <w:rsid w:val="00986055"/>
    <w:rPr>
      <w:rFonts w:ascii="Arial" w:eastAsia="Calibri" w:hAnsi="Arial" w:cs="Times New Roman"/>
      <w:vanish/>
      <w:sz w:val="16"/>
      <w:szCs w:val="20"/>
      <w:lang w:eastAsia="ru-RU"/>
    </w:rPr>
  </w:style>
  <w:style w:type="character" w:customStyle="1" w:styleId="keyworddef">
    <w:name w:val="keyword_def"/>
    <w:uiPriority w:val="99"/>
    <w:qFormat/>
    <w:rsid w:val="00986055"/>
  </w:style>
  <w:style w:type="character" w:customStyle="1" w:styleId="bold">
    <w:name w:val="bold"/>
    <w:uiPriority w:val="99"/>
    <w:qFormat/>
    <w:rsid w:val="00986055"/>
    <w:rPr>
      <w:rFonts w:ascii="Times New Roman" w:hAnsi="Times New Roman"/>
    </w:rPr>
  </w:style>
  <w:style w:type="character" w:customStyle="1" w:styleId="lbldata1">
    <w:name w:val="lbldata1"/>
    <w:uiPriority w:val="99"/>
    <w:qFormat/>
    <w:rsid w:val="00986055"/>
    <w:rPr>
      <w:rFonts w:ascii="Arial" w:hAnsi="Arial"/>
      <w:sz w:val="24"/>
      <w:u w:val="single"/>
    </w:rPr>
  </w:style>
  <w:style w:type="character" w:customStyle="1" w:styleId="FontStyle17">
    <w:name w:val="Font Style17"/>
    <w:uiPriority w:val="99"/>
    <w:qFormat/>
    <w:rsid w:val="00986055"/>
    <w:rPr>
      <w:rFonts w:ascii="Times New Roman" w:hAnsi="Times New Roman"/>
      <w:sz w:val="20"/>
    </w:rPr>
  </w:style>
  <w:style w:type="character" w:customStyle="1" w:styleId="FontStyle18">
    <w:name w:val="Font Style18"/>
    <w:uiPriority w:val="99"/>
    <w:qFormat/>
    <w:rsid w:val="00986055"/>
    <w:rPr>
      <w:rFonts w:ascii="Times New Roman" w:hAnsi="Times New Roman"/>
      <w:i/>
      <w:sz w:val="20"/>
    </w:rPr>
  </w:style>
  <w:style w:type="character" w:customStyle="1" w:styleId="FontStyle19">
    <w:name w:val="Font Style19"/>
    <w:uiPriority w:val="99"/>
    <w:qFormat/>
    <w:rsid w:val="00986055"/>
    <w:rPr>
      <w:rFonts w:ascii="Times New Roman" w:hAnsi="Times New Roman"/>
      <w:sz w:val="20"/>
    </w:rPr>
  </w:style>
  <w:style w:type="character" w:customStyle="1" w:styleId="420">
    <w:name w:val="Знак Знак42"/>
    <w:uiPriority w:val="99"/>
    <w:qFormat/>
    <w:locked/>
    <w:rsid w:val="00986055"/>
    <w:rPr>
      <w:color w:val="000000"/>
      <w:sz w:val="24"/>
      <w:lang w:val="ru-RU" w:eastAsia="ru-RU"/>
    </w:rPr>
  </w:style>
  <w:style w:type="character" w:customStyle="1" w:styleId="490">
    <w:name w:val="Знак Знак49"/>
    <w:uiPriority w:val="99"/>
    <w:qFormat/>
    <w:rsid w:val="00986055"/>
    <w:rPr>
      <w:rFonts w:ascii="Times New Roman" w:hAnsi="Times New Roman"/>
      <w:b/>
      <w:caps/>
      <w:sz w:val="24"/>
      <w:lang w:eastAsia="ru-RU"/>
    </w:rPr>
  </w:style>
  <w:style w:type="character" w:customStyle="1" w:styleId="c4">
    <w:name w:val="c4"/>
    <w:uiPriority w:val="99"/>
    <w:qFormat/>
    <w:rsid w:val="00986055"/>
  </w:style>
  <w:style w:type="character" w:customStyle="1" w:styleId="470">
    <w:name w:val="Знак Знак47"/>
    <w:uiPriority w:val="99"/>
    <w:qFormat/>
    <w:rsid w:val="00986055"/>
    <w:rPr>
      <w:rFonts w:ascii="Times New Roman" w:hAnsi="Times New Roman"/>
      <w:b/>
      <w:sz w:val="27"/>
      <w:lang w:eastAsia="ru-RU"/>
    </w:rPr>
  </w:style>
  <w:style w:type="character" w:customStyle="1" w:styleId="450">
    <w:name w:val="Знак Знак45"/>
    <w:uiPriority w:val="99"/>
    <w:qFormat/>
    <w:rsid w:val="00986055"/>
    <w:rPr>
      <w:rFonts w:ascii="Times New Roman" w:hAnsi="Times New Roman"/>
      <w:b/>
      <w:i/>
      <w:sz w:val="26"/>
      <w:lang w:eastAsia="ru-RU"/>
    </w:rPr>
  </w:style>
  <w:style w:type="character" w:customStyle="1" w:styleId="1fffff8">
    <w:name w:val="Текст макроса Знак1"/>
    <w:uiPriority w:val="99"/>
    <w:qFormat/>
    <w:rsid w:val="00986055"/>
    <w:rPr>
      <w:rFonts w:ascii="Consolas" w:hAnsi="Consolas"/>
      <w:sz w:val="20"/>
      <w:lang w:eastAsia="ru-RU"/>
    </w:rPr>
  </w:style>
  <w:style w:type="character" w:customStyle="1" w:styleId="toctext">
    <w:name w:val="toctext"/>
    <w:uiPriority w:val="99"/>
    <w:qFormat/>
    <w:rsid w:val="00986055"/>
  </w:style>
  <w:style w:type="character" w:customStyle="1" w:styleId="searchmatch">
    <w:name w:val="searchmatch"/>
    <w:uiPriority w:val="99"/>
    <w:qFormat/>
    <w:rsid w:val="00986055"/>
  </w:style>
  <w:style w:type="character" w:customStyle="1" w:styleId="745">
    <w:name w:val="Основной текст (7)45"/>
    <w:uiPriority w:val="99"/>
    <w:qFormat/>
    <w:rsid w:val="00986055"/>
    <w:rPr>
      <w:rFonts w:ascii="Times New Roman" w:hAnsi="Times New Roman"/>
      <w:spacing w:val="0"/>
      <w:sz w:val="20"/>
    </w:rPr>
  </w:style>
  <w:style w:type="character" w:customStyle="1" w:styleId="c7">
    <w:name w:val="c7"/>
    <w:uiPriority w:val="99"/>
    <w:qFormat/>
    <w:rsid w:val="00986055"/>
  </w:style>
  <w:style w:type="character" w:customStyle="1" w:styleId="affffffffd">
    <w:name w:val="полужирный"/>
    <w:uiPriority w:val="99"/>
    <w:qFormat/>
    <w:rsid w:val="00986055"/>
    <w:rPr>
      <w:rFonts w:ascii="Times New Roman" w:hAnsi="Times New Roman"/>
      <w:b/>
      <w:color w:val="auto"/>
      <w:sz w:val="24"/>
    </w:rPr>
  </w:style>
  <w:style w:type="character" w:customStyle="1" w:styleId="authorabout1">
    <w:name w:val="authorabout1"/>
    <w:uiPriority w:val="99"/>
    <w:qFormat/>
    <w:rsid w:val="00986055"/>
    <w:rPr>
      <w:sz w:val="26"/>
    </w:rPr>
  </w:style>
  <w:style w:type="character" w:customStyle="1" w:styleId="Sylfaen1">
    <w:name w:val="Основной текст + Sylfaen1"/>
    <w:aliases w:val="10 pt"/>
    <w:uiPriority w:val="99"/>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uiPriority w:val="99"/>
    <w:qFormat/>
    <w:rsid w:val="00986055"/>
    <w:rPr>
      <w:rFonts w:ascii="Sylfaen" w:hAnsi="Sylfaen"/>
      <w:sz w:val="19"/>
      <w:u w:val="none"/>
      <w:lang w:val="ru-RU" w:eastAsia="ru-RU"/>
    </w:rPr>
  </w:style>
  <w:style w:type="character" w:customStyle="1" w:styleId="129">
    <w:name w:val="Стиль Выделение + 12 пт не курсив"/>
    <w:uiPriority w:val="99"/>
    <w:qFormat/>
    <w:rsid w:val="00986055"/>
    <w:rPr>
      <w:rFonts w:ascii="Times New Roman" w:hAnsi="Times New Roman"/>
      <w:b/>
      <w:i/>
      <w:sz w:val="24"/>
    </w:rPr>
  </w:style>
  <w:style w:type="character" w:customStyle="1" w:styleId="743">
    <w:name w:val="Основной текст (7)43"/>
    <w:uiPriority w:val="99"/>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uiPriority w:val="99"/>
    <w:qFormat/>
    <w:locked/>
    <w:rsid w:val="00986055"/>
    <w:rPr>
      <w:b/>
      <w:sz w:val="28"/>
      <w:lang w:val="ru-RU" w:eastAsia="ru-RU"/>
    </w:rPr>
  </w:style>
  <w:style w:type="character" w:customStyle="1" w:styleId="sem">
    <w:name w:val="sem"/>
    <w:uiPriority w:val="99"/>
    <w:qFormat/>
    <w:rsid w:val="00986055"/>
  </w:style>
  <w:style w:type="character" w:customStyle="1" w:styleId="520">
    <w:name w:val="Знак Знак52"/>
    <w:uiPriority w:val="99"/>
    <w:qFormat/>
    <w:rsid w:val="00986055"/>
    <w:rPr>
      <w:rFonts w:ascii="Arial" w:hAnsi="Arial"/>
      <w:b/>
      <w:i/>
      <w:sz w:val="28"/>
    </w:rPr>
  </w:style>
  <w:style w:type="character" w:customStyle="1" w:styleId="ipa">
    <w:name w:val="ipa"/>
    <w:uiPriority w:val="99"/>
    <w:qFormat/>
    <w:rsid w:val="00986055"/>
    <w:rPr>
      <w:rFonts w:ascii="Times New Roman" w:hAnsi="Times New Roman"/>
    </w:rPr>
  </w:style>
  <w:style w:type="character" w:customStyle="1" w:styleId="fliesstext">
    <w:name w:val="fliesstext"/>
    <w:uiPriority w:val="99"/>
    <w:qFormat/>
    <w:rsid w:val="00986055"/>
    <w:rPr>
      <w:rFonts w:ascii="Times New Roman" w:hAnsi="Times New Roman"/>
    </w:rPr>
  </w:style>
  <w:style w:type="character" w:customStyle="1" w:styleId="skypec2ctextspan">
    <w:name w:val="skype_c2c_text_span"/>
    <w:uiPriority w:val="99"/>
    <w:qFormat/>
    <w:rsid w:val="00986055"/>
    <w:rPr>
      <w:rFonts w:ascii="Times New Roman" w:hAnsi="Times New Roman"/>
    </w:rPr>
  </w:style>
  <w:style w:type="character" w:customStyle="1" w:styleId="w">
    <w:name w:val="w"/>
    <w:uiPriority w:val="99"/>
    <w:qFormat/>
    <w:rsid w:val="00986055"/>
  </w:style>
  <w:style w:type="character" w:customStyle="1" w:styleId="selectionindex">
    <w:name w:val="selection_index"/>
    <w:uiPriority w:val="99"/>
    <w:qFormat/>
    <w:rsid w:val="00986055"/>
  </w:style>
  <w:style w:type="character" w:customStyle="1" w:styleId="citecrochet">
    <w:name w:val="cite_crochet"/>
    <w:uiPriority w:val="99"/>
    <w:qFormat/>
    <w:rsid w:val="00986055"/>
  </w:style>
  <w:style w:type="character" w:customStyle="1" w:styleId="hoverable">
    <w:name w:val="hoverable"/>
    <w:uiPriority w:val="99"/>
    <w:qFormat/>
    <w:rsid w:val="00986055"/>
  </w:style>
  <w:style w:type="character" w:customStyle="1" w:styleId="3fb">
    <w:name w:val="Основной текст Знак3"/>
    <w:qFormat/>
    <w:locked/>
    <w:rsid w:val="00986055"/>
    <w:rPr>
      <w:sz w:val="24"/>
    </w:rPr>
  </w:style>
  <w:style w:type="character" w:customStyle="1" w:styleId="s15122">
    <w:name w:val="s15122"/>
    <w:uiPriority w:val="99"/>
    <w:qFormat/>
    <w:rsid w:val="00986055"/>
  </w:style>
  <w:style w:type="character" w:customStyle="1" w:styleId="shorttext">
    <w:name w:val="short_text"/>
    <w:uiPriority w:val="99"/>
    <w:qFormat/>
    <w:rsid w:val="00986055"/>
  </w:style>
  <w:style w:type="character" w:customStyle="1" w:styleId="CommentTextChar1">
    <w:name w:val="Comment Text Char1"/>
    <w:uiPriority w:val="99"/>
    <w:qFormat/>
    <w:rsid w:val="00986055"/>
    <w:rPr>
      <w:rFonts w:ascii="Times New Roman" w:hAnsi="Times New Roman"/>
    </w:rPr>
  </w:style>
  <w:style w:type="character" w:customStyle="1" w:styleId="12a">
    <w:name w:val="Знак1 Знак Знак2"/>
    <w:aliases w:val="Основной текст Знак Знак4, Знак1 Знак Знак2"/>
    <w:uiPriority w:val="99"/>
    <w:qFormat/>
    <w:locked/>
    <w:rsid w:val="00986055"/>
    <w:rPr>
      <w:sz w:val="24"/>
    </w:rPr>
  </w:style>
  <w:style w:type="character" w:customStyle="1" w:styleId="1fffff9">
    <w:name w:val="Основной текст Знак Знак Знак1"/>
    <w:uiPriority w:val="99"/>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uiPriority w:val="99"/>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uiPriority w:val="99"/>
    <w:qFormat/>
    <w:rsid w:val="00986055"/>
    <w:rPr>
      <w:rFonts w:ascii="Times New Roman" w:hAnsi="Times New Roman"/>
      <w:b/>
      <w:sz w:val="18"/>
    </w:rPr>
  </w:style>
  <w:style w:type="character" w:customStyle="1" w:styleId="FontStyle58">
    <w:name w:val="Font Style58"/>
    <w:uiPriority w:val="99"/>
    <w:qFormat/>
    <w:rsid w:val="00986055"/>
    <w:rPr>
      <w:rFonts w:ascii="Times New Roman" w:hAnsi="Times New Roman"/>
      <w:b/>
      <w:w w:val="40"/>
      <w:sz w:val="38"/>
    </w:rPr>
  </w:style>
  <w:style w:type="character" w:customStyle="1" w:styleId="FontStyle26">
    <w:name w:val="Font Style26"/>
    <w:uiPriority w:val="99"/>
    <w:qFormat/>
    <w:rsid w:val="00986055"/>
    <w:rPr>
      <w:rFonts w:ascii="Times New Roman" w:hAnsi="Times New Roman"/>
      <w:sz w:val="26"/>
    </w:rPr>
  </w:style>
  <w:style w:type="character" w:customStyle="1" w:styleId="b-serp-itemtextpassage">
    <w:name w:val="b-serp-item__text_passage"/>
    <w:uiPriority w:val="99"/>
    <w:qFormat/>
    <w:rsid w:val="00986055"/>
  </w:style>
  <w:style w:type="character" w:customStyle="1" w:styleId="postheader">
    <w:name w:val="postheader"/>
    <w:uiPriority w:val="99"/>
    <w:qFormat/>
    <w:rsid w:val="00986055"/>
  </w:style>
  <w:style w:type="character" w:customStyle="1" w:styleId="field-label-subj-value3font-optima-mb">
    <w:name w:val="field-label-subj-value3 font-optima-mb"/>
    <w:uiPriority w:val="99"/>
    <w:qFormat/>
    <w:rsid w:val="00986055"/>
  </w:style>
  <w:style w:type="character" w:customStyle="1" w:styleId="65">
    <w:name w:val="Знак6 Знак Знак"/>
    <w:uiPriority w:val="99"/>
    <w:qFormat/>
    <w:rsid w:val="00986055"/>
    <w:rPr>
      <w:sz w:val="24"/>
      <w:lang w:val="ru-RU" w:eastAsia="ru-RU"/>
    </w:rPr>
  </w:style>
  <w:style w:type="character" w:customStyle="1" w:styleId="searchterm">
    <w:name w:val="searchterm"/>
    <w:uiPriority w:val="99"/>
    <w:qFormat/>
    <w:rsid w:val="00986055"/>
  </w:style>
  <w:style w:type="character" w:customStyle="1" w:styleId="3200">
    <w:name w:val="Основной текст (3) + Полужирный20"/>
    <w:aliases w:val="Курсив19"/>
    <w:uiPriority w:val="99"/>
    <w:qFormat/>
    <w:rsid w:val="00986055"/>
    <w:rPr>
      <w:rFonts w:ascii="Times New Roman" w:hAnsi="Times New Roman"/>
      <w:b/>
      <w:i/>
      <w:spacing w:val="0"/>
      <w:sz w:val="23"/>
    </w:rPr>
  </w:style>
  <w:style w:type="character" w:customStyle="1" w:styleId="349">
    <w:name w:val="Основной текст (3)49"/>
    <w:uiPriority w:val="9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uiPriority w:val="99"/>
    <w:qFormat/>
    <w:locked/>
    <w:rsid w:val="00986055"/>
    <w:rPr>
      <w:rFonts w:ascii="Times New Roman" w:hAnsi="Times New Roman"/>
      <w:b/>
      <w:kern w:val="32"/>
      <w:sz w:val="32"/>
      <w:lang w:eastAsia="ru-RU"/>
    </w:rPr>
  </w:style>
  <w:style w:type="character" w:customStyle="1" w:styleId="news">
    <w:name w:val="news"/>
    <w:uiPriority w:val="99"/>
    <w:qFormat/>
    <w:rsid w:val="00986055"/>
    <w:rPr>
      <w:rFonts w:ascii="Times New Roman" w:hAnsi="Times New Roman"/>
    </w:rPr>
  </w:style>
  <w:style w:type="character" w:customStyle="1" w:styleId="affffffffe">
    <w:name w:val="выделение"/>
    <w:uiPriority w:val="99"/>
    <w:qFormat/>
    <w:rsid w:val="00986055"/>
    <w:rPr>
      <w:rFonts w:ascii="Times New Roman" w:hAnsi="Times New Roman"/>
    </w:rPr>
  </w:style>
  <w:style w:type="character" w:customStyle="1" w:styleId="347">
    <w:name w:val="Основной текст (3)47"/>
    <w:uiPriority w:val="99"/>
    <w:qFormat/>
    <w:rsid w:val="00986055"/>
    <w:rPr>
      <w:rFonts w:ascii="Times New Roman" w:hAnsi="Times New Roman"/>
      <w:spacing w:val="0"/>
      <w:sz w:val="20"/>
    </w:rPr>
  </w:style>
  <w:style w:type="character" w:customStyle="1" w:styleId="345">
    <w:name w:val="Основной текст (3)45"/>
    <w:uiPriority w:val="99"/>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986055"/>
    <w:rPr>
      <w:lang w:eastAsia="ru-RU"/>
    </w:rPr>
  </w:style>
  <w:style w:type="character" w:customStyle="1" w:styleId="611">
    <w:name w:val="Знак Знак61"/>
    <w:uiPriority w:val="99"/>
    <w:qFormat/>
    <w:locked/>
    <w:rsid w:val="00986055"/>
    <w:rPr>
      <w:sz w:val="24"/>
      <w:lang w:val="ru-RU" w:eastAsia="ru-RU"/>
    </w:rPr>
  </w:style>
  <w:style w:type="character" w:customStyle="1" w:styleId="FontStyle205">
    <w:name w:val="Font Style205"/>
    <w:uiPriority w:val="99"/>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uiPriority w:val="99"/>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uiPriority w:val="99"/>
    <w:qFormat/>
    <w:rsid w:val="00986055"/>
    <w:rPr>
      <w:rFonts w:ascii="Times New Roman" w:hAnsi="Times New Roman"/>
      <w:sz w:val="24"/>
    </w:rPr>
  </w:style>
  <w:style w:type="character" w:customStyle="1" w:styleId="PlainTextChar1">
    <w:name w:val="Plain Text Char1"/>
    <w:aliases w:val="Знак3 Char11,Heading 12 Char11"/>
    <w:uiPriority w:val="99"/>
    <w:qFormat/>
    <w:rsid w:val="00986055"/>
    <w:rPr>
      <w:rFonts w:ascii="Courier New" w:hAnsi="Courier New"/>
    </w:rPr>
  </w:style>
  <w:style w:type="character" w:customStyle="1" w:styleId="HeaderChar1">
    <w:name w:val="Header Char1"/>
    <w:uiPriority w:val="99"/>
    <w:qFormat/>
    <w:rsid w:val="00986055"/>
    <w:rPr>
      <w:rFonts w:ascii="Times New Roman" w:hAnsi="Times New Roman"/>
      <w:sz w:val="24"/>
    </w:rPr>
  </w:style>
  <w:style w:type="character" w:customStyle="1" w:styleId="FooterChar1">
    <w:name w:val="Footer Char1"/>
    <w:uiPriority w:val="99"/>
    <w:qFormat/>
    <w:rsid w:val="00986055"/>
    <w:rPr>
      <w:rFonts w:ascii="Times New Roman" w:hAnsi="Times New Roman"/>
      <w:sz w:val="24"/>
    </w:rPr>
  </w:style>
  <w:style w:type="character" w:customStyle="1" w:styleId="TitleChar1">
    <w:name w:val="Title Char1"/>
    <w:uiPriority w:val="99"/>
    <w:qFormat/>
    <w:rsid w:val="00986055"/>
    <w:rPr>
      <w:rFonts w:ascii="Cambria" w:hAnsi="Cambria"/>
      <w:b/>
      <w:kern w:val="28"/>
      <w:sz w:val="32"/>
    </w:rPr>
  </w:style>
  <w:style w:type="character" w:customStyle="1" w:styleId="BodyText2Char1">
    <w:name w:val="Body Text 2 Char1"/>
    <w:uiPriority w:val="99"/>
    <w:qFormat/>
    <w:rsid w:val="00986055"/>
    <w:rPr>
      <w:rFonts w:ascii="Times New Roman" w:hAnsi="Times New Roman"/>
      <w:sz w:val="24"/>
    </w:rPr>
  </w:style>
  <w:style w:type="character" w:customStyle="1" w:styleId="BodyText3Char1">
    <w:name w:val="Body Text 3 Char1"/>
    <w:aliases w:val="Знак5 Char1"/>
    <w:uiPriority w:val="99"/>
    <w:qFormat/>
    <w:rsid w:val="00986055"/>
    <w:rPr>
      <w:rFonts w:ascii="Times New Roman" w:hAnsi="Times New Roman"/>
      <w:sz w:val="16"/>
    </w:rPr>
  </w:style>
  <w:style w:type="character" w:customStyle="1" w:styleId="BodyTextIndent2Char1">
    <w:name w:val="Body Text Indent 2 Char1"/>
    <w:uiPriority w:val="99"/>
    <w:qFormat/>
    <w:rsid w:val="00986055"/>
    <w:rPr>
      <w:rFonts w:ascii="Times New Roman" w:hAnsi="Times New Roman"/>
      <w:sz w:val="24"/>
    </w:rPr>
  </w:style>
  <w:style w:type="character" w:customStyle="1" w:styleId="BodyTextIndent3Char1">
    <w:name w:val="Body Text Indent 3 Char1"/>
    <w:uiPriority w:val="99"/>
    <w:qFormat/>
    <w:rsid w:val="00986055"/>
    <w:rPr>
      <w:rFonts w:ascii="Times New Roman" w:hAnsi="Times New Roman"/>
      <w:sz w:val="16"/>
    </w:rPr>
  </w:style>
  <w:style w:type="character" w:customStyle="1" w:styleId="DocumentMapChar1">
    <w:name w:val="Document Map Char1"/>
    <w:uiPriority w:val="99"/>
    <w:qFormat/>
    <w:rsid w:val="00986055"/>
    <w:rPr>
      <w:rFonts w:ascii="Times New Roman" w:hAnsi="Times New Roman"/>
      <w:sz w:val="2"/>
    </w:rPr>
  </w:style>
  <w:style w:type="character" w:customStyle="1" w:styleId="CommentSubjectChar1">
    <w:name w:val="Comment Subject Char1"/>
    <w:uiPriority w:val="99"/>
    <w:qFormat/>
    <w:rsid w:val="00986055"/>
    <w:rPr>
      <w:rFonts w:ascii="Times New Roman" w:hAnsi="Times New Roman"/>
      <w:b/>
      <w:i/>
      <w:color w:val="4F81BD"/>
      <w:spacing w:val="15"/>
      <w:sz w:val="20"/>
      <w:lang w:eastAsia="ru-RU"/>
    </w:rPr>
  </w:style>
  <w:style w:type="character" w:customStyle="1" w:styleId="BalloonTextChar1">
    <w:name w:val="Balloon Text Char1"/>
    <w:uiPriority w:val="99"/>
    <w:qFormat/>
    <w:rsid w:val="00986055"/>
    <w:rPr>
      <w:rFonts w:ascii="Times New Roman" w:hAnsi="Times New Roman"/>
      <w:sz w:val="2"/>
    </w:rPr>
  </w:style>
  <w:style w:type="character" w:customStyle="1" w:styleId="SubtitleChar1">
    <w:name w:val="Subtitle Char1"/>
    <w:uiPriority w:val="99"/>
    <w:qFormat/>
    <w:rsid w:val="00986055"/>
    <w:rPr>
      <w:rFonts w:ascii="Cambria" w:hAnsi="Cambria"/>
      <w:sz w:val="24"/>
    </w:rPr>
  </w:style>
  <w:style w:type="character" w:customStyle="1" w:styleId="QuoteChar1">
    <w:name w:val="Quote Char1"/>
    <w:uiPriority w:val="99"/>
    <w:qFormat/>
    <w:rsid w:val="00986055"/>
    <w:rPr>
      <w:rFonts w:ascii="Times New Roman" w:hAnsi="Times New Roman"/>
      <w:i/>
      <w:color w:val="000000"/>
      <w:sz w:val="24"/>
    </w:rPr>
  </w:style>
  <w:style w:type="character" w:customStyle="1" w:styleId="IntenseQuoteChar1">
    <w:name w:val="Intense Quote Char1"/>
    <w:uiPriority w:val="99"/>
    <w:qFormat/>
    <w:rsid w:val="00986055"/>
    <w:rPr>
      <w:rFonts w:ascii="Times New Roman" w:hAnsi="Times New Roman"/>
      <w:b/>
      <w:i/>
      <w:color w:val="4F81BD"/>
      <w:sz w:val="24"/>
    </w:rPr>
  </w:style>
  <w:style w:type="character" w:customStyle="1" w:styleId="BodyTextFirstIndentChar1">
    <w:name w:val="Body Text First Indent Char1"/>
    <w:uiPriority w:val="99"/>
    <w:qFormat/>
    <w:rsid w:val="00986055"/>
    <w:rPr>
      <w:rFonts w:ascii="Times New Roman" w:hAnsi="Times New Roman"/>
      <w:sz w:val="24"/>
      <w:lang w:eastAsia="ru-RU"/>
    </w:rPr>
  </w:style>
  <w:style w:type="character" w:customStyle="1" w:styleId="BodyTextFirstIndent2Char1">
    <w:name w:val="Body Text First Indent 2 Char1"/>
    <w:uiPriority w:val="99"/>
    <w:qFormat/>
    <w:rsid w:val="00986055"/>
    <w:rPr>
      <w:rFonts w:ascii="Times New Roman" w:hAnsi="Times New Roman"/>
      <w:sz w:val="24"/>
      <w:lang w:eastAsia="ru-RU"/>
    </w:rPr>
  </w:style>
  <w:style w:type="character" w:customStyle="1" w:styleId="1fffffa">
    <w:name w:val="Слабое выделение1"/>
    <w:uiPriority w:val="99"/>
    <w:qFormat/>
    <w:rsid w:val="00986055"/>
    <w:rPr>
      <w:i/>
      <w:color w:val="808080"/>
    </w:rPr>
  </w:style>
  <w:style w:type="character" w:customStyle="1" w:styleId="PlaceholderText1">
    <w:name w:val="Placeholder Text1"/>
    <w:uiPriority w:val="99"/>
    <w:rsid w:val="00986055"/>
    <w:rPr>
      <w:rFonts w:ascii="Times New Roman" w:hAnsi="Times New Roman"/>
      <w:color w:val="808080"/>
    </w:rPr>
  </w:style>
  <w:style w:type="character" w:customStyle="1" w:styleId="fontstyle14">
    <w:name w:val="fontstyle14"/>
    <w:uiPriority w:val="99"/>
    <w:qFormat/>
    <w:rsid w:val="00986055"/>
  </w:style>
  <w:style w:type="character" w:customStyle="1" w:styleId="FontStyle820">
    <w:name w:val="Font Style820"/>
    <w:uiPriority w:val="99"/>
    <w:qFormat/>
    <w:rsid w:val="00986055"/>
    <w:rPr>
      <w:rFonts w:ascii="Times New Roman" w:hAnsi="Times New Roman"/>
      <w:sz w:val="22"/>
    </w:rPr>
  </w:style>
  <w:style w:type="character" w:customStyle="1" w:styleId="FontStyle594">
    <w:name w:val="Font Style594"/>
    <w:uiPriority w:val="99"/>
    <w:qFormat/>
    <w:rsid w:val="00986055"/>
    <w:rPr>
      <w:rFonts w:ascii="Times New Roman" w:hAnsi="Times New Roman"/>
      <w:i/>
      <w:sz w:val="20"/>
    </w:rPr>
  </w:style>
  <w:style w:type="character" w:customStyle="1" w:styleId="FontStyle187">
    <w:name w:val="Font Style187"/>
    <w:uiPriority w:val="99"/>
    <w:qFormat/>
    <w:rsid w:val="00986055"/>
    <w:rPr>
      <w:rFonts w:ascii="Times New Roman" w:hAnsi="Times New Roman"/>
      <w:i/>
      <w:sz w:val="20"/>
    </w:rPr>
  </w:style>
  <w:style w:type="character" w:customStyle="1" w:styleId="FontStyle600">
    <w:name w:val="Font Style600"/>
    <w:uiPriority w:val="99"/>
    <w:qFormat/>
    <w:rsid w:val="00986055"/>
    <w:rPr>
      <w:rFonts w:ascii="Times New Roman" w:hAnsi="Times New Roman"/>
      <w:sz w:val="22"/>
    </w:rPr>
  </w:style>
  <w:style w:type="character" w:customStyle="1" w:styleId="FontStyle624">
    <w:name w:val="Font Style624"/>
    <w:uiPriority w:val="99"/>
    <w:qFormat/>
    <w:rsid w:val="00986055"/>
    <w:rPr>
      <w:rFonts w:ascii="Times New Roman" w:hAnsi="Times New Roman"/>
      <w:b/>
      <w:i/>
      <w:sz w:val="22"/>
    </w:rPr>
  </w:style>
  <w:style w:type="character" w:customStyle="1" w:styleId="FontStyle572">
    <w:name w:val="Font Style572"/>
    <w:uiPriority w:val="99"/>
    <w:qFormat/>
    <w:rsid w:val="00986055"/>
    <w:rPr>
      <w:rFonts w:ascii="Times New Roman" w:hAnsi="Times New Roman"/>
      <w:sz w:val="16"/>
    </w:rPr>
  </w:style>
  <w:style w:type="character" w:customStyle="1" w:styleId="FontStyle184">
    <w:name w:val="Font Style184"/>
    <w:uiPriority w:val="99"/>
    <w:qFormat/>
    <w:rsid w:val="00986055"/>
    <w:rPr>
      <w:rFonts w:ascii="Times New Roman" w:hAnsi="Times New Roman"/>
      <w:sz w:val="20"/>
    </w:rPr>
  </w:style>
  <w:style w:type="character" w:customStyle="1" w:styleId="550">
    <w:name w:val="Знак Знак55"/>
    <w:uiPriority w:val="99"/>
    <w:qFormat/>
    <w:locked/>
    <w:rsid w:val="00986055"/>
    <w:rPr>
      <w:sz w:val="24"/>
      <w:lang w:val="ru-RU" w:eastAsia="ru-RU"/>
    </w:rPr>
  </w:style>
  <w:style w:type="character" w:customStyle="1" w:styleId="650">
    <w:name w:val="Знак Знак65"/>
    <w:uiPriority w:val="99"/>
    <w:qFormat/>
    <w:locked/>
    <w:rsid w:val="00986055"/>
    <w:rPr>
      <w:b/>
      <w:sz w:val="27"/>
      <w:lang w:val="ru-RU" w:eastAsia="ru-RU"/>
    </w:rPr>
  </w:style>
  <w:style w:type="character" w:customStyle="1" w:styleId="640">
    <w:name w:val="Знак Знак64"/>
    <w:uiPriority w:val="99"/>
    <w:qFormat/>
    <w:locked/>
    <w:rsid w:val="00986055"/>
    <w:rPr>
      <w:b/>
      <w:sz w:val="28"/>
      <w:lang w:val="ru-RU" w:eastAsia="ru-RU"/>
    </w:rPr>
  </w:style>
  <w:style w:type="character" w:customStyle="1" w:styleId="630">
    <w:name w:val="Знак Знак63"/>
    <w:uiPriority w:val="99"/>
    <w:qFormat/>
    <w:locked/>
    <w:rsid w:val="00986055"/>
    <w:rPr>
      <w:b/>
      <w:i/>
      <w:sz w:val="26"/>
      <w:lang w:val="ru-RU" w:eastAsia="ru-RU"/>
    </w:rPr>
  </w:style>
  <w:style w:type="character" w:customStyle="1" w:styleId="620">
    <w:name w:val="Знак Знак62"/>
    <w:uiPriority w:val="99"/>
    <w:qFormat/>
    <w:locked/>
    <w:rsid w:val="00986055"/>
    <w:rPr>
      <w:sz w:val="24"/>
      <w:lang w:val="ru-RU" w:eastAsia="ru-RU"/>
    </w:rPr>
  </w:style>
  <w:style w:type="character" w:customStyle="1" w:styleId="600">
    <w:name w:val="Знак Знак60"/>
    <w:uiPriority w:val="99"/>
    <w:qFormat/>
    <w:locked/>
    <w:rsid w:val="00986055"/>
    <w:rPr>
      <w:i/>
      <w:sz w:val="24"/>
      <w:lang w:val="ru-RU" w:eastAsia="ru-RU"/>
    </w:rPr>
  </w:style>
  <w:style w:type="character" w:customStyle="1" w:styleId="590">
    <w:name w:val="Знак Знак59"/>
    <w:uiPriority w:val="99"/>
    <w:qFormat/>
    <w:locked/>
    <w:rsid w:val="00986055"/>
    <w:rPr>
      <w:rFonts w:ascii="Arial" w:hAnsi="Arial"/>
      <w:sz w:val="22"/>
      <w:lang w:val="ru-RU" w:eastAsia="ru-RU"/>
    </w:rPr>
  </w:style>
  <w:style w:type="character" w:customStyle="1" w:styleId="580">
    <w:name w:val="Знак Знак58"/>
    <w:uiPriority w:val="99"/>
    <w:qFormat/>
    <w:locked/>
    <w:rsid w:val="00986055"/>
    <w:rPr>
      <w:rFonts w:ascii="Courier New" w:hAnsi="Courier New"/>
      <w:lang w:val="ru-RU" w:eastAsia="ru-RU"/>
    </w:rPr>
  </w:style>
  <w:style w:type="character" w:customStyle="1" w:styleId="570">
    <w:name w:val="Знак Знак57"/>
    <w:uiPriority w:val="99"/>
    <w:qFormat/>
    <w:locked/>
    <w:rsid w:val="00986055"/>
    <w:rPr>
      <w:lang w:val="ru-RU" w:eastAsia="ru-RU"/>
    </w:rPr>
  </w:style>
  <w:style w:type="character" w:customStyle="1" w:styleId="560">
    <w:name w:val="Знак Знак56"/>
    <w:uiPriority w:val="99"/>
    <w:qFormat/>
    <w:locked/>
    <w:rsid w:val="00986055"/>
    <w:rPr>
      <w:sz w:val="24"/>
      <w:lang w:val="ru-RU" w:eastAsia="ru-RU"/>
    </w:rPr>
  </w:style>
  <w:style w:type="character" w:customStyle="1" w:styleId="540">
    <w:name w:val="Знак Знак54"/>
    <w:uiPriority w:val="99"/>
    <w:qFormat/>
    <w:locked/>
    <w:rsid w:val="00986055"/>
    <w:rPr>
      <w:sz w:val="24"/>
      <w:lang w:val="en-US" w:eastAsia="ru-RU"/>
    </w:rPr>
  </w:style>
  <w:style w:type="character" w:customStyle="1" w:styleId="b-material-headdate-day">
    <w:name w:val="b-material-head__date-day"/>
    <w:uiPriority w:val="99"/>
    <w:qFormat/>
    <w:rsid w:val="00986055"/>
  </w:style>
  <w:style w:type="character" w:customStyle="1" w:styleId="s2">
    <w:name w:val="s2"/>
    <w:uiPriority w:val="99"/>
    <w:qFormat/>
    <w:rsid w:val="00986055"/>
  </w:style>
  <w:style w:type="character" w:customStyle="1" w:styleId="WW8Num16z0">
    <w:name w:val="WW8Num16z0"/>
    <w:uiPriority w:val="99"/>
    <w:qFormat/>
    <w:rsid w:val="00986055"/>
    <w:rPr>
      <w:rFonts w:ascii="Wingdings" w:hAnsi="Wingdings"/>
    </w:rPr>
  </w:style>
  <w:style w:type="character" w:customStyle="1" w:styleId="WW8Num4z0">
    <w:name w:val="WW8Num4z0"/>
    <w:uiPriority w:val="99"/>
    <w:qFormat/>
    <w:rsid w:val="00986055"/>
    <w:rPr>
      <w:color w:val="auto"/>
    </w:rPr>
  </w:style>
  <w:style w:type="character" w:customStyle="1" w:styleId="WW8Num5z0">
    <w:name w:val="WW8Num5z0"/>
    <w:uiPriority w:val="99"/>
    <w:qFormat/>
    <w:rsid w:val="00986055"/>
    <w:rPr>
      <w:b/>
      <w:sz w:val="20"/>
    </w:rPr>
  </w:style>
  <w:style w:type="character" w:customStyle="1" w:styleId="WW8Num6z0">
    <w:name w:val="WW8Num6z0"/>
    <w:uiPriority w:val="99"/>
    <w:qFormat/>
    <w:rsid w:val="00986055"/>
    <w:rPr>
      <w:sz w:val="20"/>
    </w:rPr>
  </w:style>
  <w:style w:type="character" w:customStyle="1" w:styleId="WW8Num7z0">
    <w:name w:val="WW8Num7z0"/>
    <w:uiPriority w:val="99"/>
    <w:qFormat/>
    <w:rsid w:val="00986055"/>
    <w:rPr>
      <w:b/>
      <w:sz w:val="20"/>
    </w:rPr>
  </w:style>
  <w:style w:type="character" w:customStyle="1" w:styleId="WW8Num9z0">
    <w:name w:val="WW8Num9z0"/>
    <w:uiPriority w:val="99"/>
    <w:qFormat/>
    <w:rsid w:val="00986055"/>
    <w:rPr>
      <w:sz w:val="20"/>
    </w:rPr>
  </w:style>
  <w:style w:type="character" w:customStyle="1" w:styleId="WW8Num9z1">
    <w:name w:val="WW8Num9z1"/>
    <w:uiPriority w:val="99"/>
    <w:qFormat/>
    <w:rsid w:val="00986055"/>
    <w:rPr>
      <w:rFonts w:ascii="Symbol" w:hAnsi="Symbol"/>
      <w:sz w:val="20"/>
    </w:rPr>
  </w:style>
  <w:style w:type="character" w:customStyle="1" w:styleId="WW8Num9z2">
    <w:name w:val="WW8Num9z2"/>
    <w:uiPriority w:val="99"/>
    <w:qFormat/>
    <w:rsid w:val="00986055"/>
  </w:style>
  <w:style w:type="character" w:customStyle="1" w:styleId="WW8Num9z3">
    <w:name w:val="WW8Num9z3"/>
    <w:uiPriority w:val="99"/>
    <w:qFormat/>
    <w:rsid w:val="00986055"/>
  </w:style>
  <w:style w:type="character" w:customStyle="1" w:styleId="WW8Num9z4">
    <w:name w:val="WW8Num9z4"/>
    <w:uiPriority w:val="99"/>
    <w:qFormat/>
    <w:rsid w:val="00986055"/>
  </w:style>
  <w:style w:type="character" w:customStyle="1" w:styleId="WW8Num9z5">
    <w:name w:val="WW8Num9z5"/>
    <w:uiPriority w:val="99"/>
    <w:qFormat/>
    <w:rsid w:val="00986055"/>
  </w:style>
  <w:style w:type="character" w:customStyle="1" w:styleId="WW8Num9z6">
    <w:name w:val="WW8Num9z6"/>
    <w:uiPriority w:val="99"/>
    <w:qFormat/>
    <w:rsid w:val="00986055"/>
  </w:style>
  <w:style w:type="character" w:customStyle="1" w:styleId="WW8Num9z7">
    <w:name w:val="WW8Num9z7"/>
    <w:uiPriority w:val="99"/>
    <w:qFormat/>
    <w:rsid w:val="00986055"/>
  </w:style>
  <w:style w:type="character" w:customStyle="1" w:styleId="WW8Num9z8">
    <w:name w:val="WW8Num9z8"/>
    <w:uiPriority w:val="99"/>
    <w:qFormat/>
    <w:rsid w:val="00986055"/>
  </w:style>
  <w:style w:type="character" w:customStyle="1" w:styleId="WW8Num10z0">
    <w:name w:val="WW8Num10z0"/>
    <w:uiPriority w:val="99"/>
    <w:qFormat/>
    <w:rsid w:val="00986055"/>
    <w:rPr>
      <w:sz w:val="20"/>
    </w:rPr>
  </w:style>
  <w:style w:type="character" w:customStyle="1" w:styleId="WW8Num11z0">
    <w:name w:val="WW8Num11z0"/>
    <w:uiPriority w:val="99"/>
    <w:qFormat/>
    <w:rsid w:val="00986055"/>
    <w:rPr>
      <w:rFonts w:ascii="Symbol" w:hAnsi="Symbol"/>
      <w:b/>
    </w:rPr>
  </w:style>
  <w:style w:type="character" w:customStyle="1" w:styleId="WW8Num12z0">
    <w:name w:val="WW8Num12z0"/>
    <w:uiPriority w:val="99"/>
    <w:qFormat/>
    <w:rsid w:val="00986055"/>
    <w:rPr>
      <w:rFonts w:ascii="Symbol" w:hAnsi="Symbol"/>
      <w:sz w:val="24"/>
    </w:rPr>
  </w:style>
  <w:style w:type="character" w:customStyle="1" w:styleId="WW8Num13z0">
    <w:name w:val="WW8Num13z0"/>
    <w:uiPriority w:val="99"/>
    <w:qFormat/>
    <w:rsid w:val="00986055"/>
    <w:rPr>
      <w:rFonts w:ascii="Symbol" w:hAnsi="Symbol"/>
      <w:sz w:val="20"/>
    </w:rPr>
  </w:style>
  <w:style w:type="character" w:customStyle="1" w:styleId="WW8Num14z0">
    <w:name w:val="WW8Num14z0"/>
    <w:uiPriority w:val="99"/>
    <w:qFormat/>
    <w:rsid w:val="00986055"/>
    <w:rPr>
      <w:sz w:val="20"/>
    </w:rPr>
  </w:style>
  <w:style w:type="character" w:customStyle="1" w:styleId="WW8Num15z0">
    <w:name w:val="WW8Num15z0"/>
    <w:uiPriority w:val="99"/>
    <w:qFormat/>
    <w:rsid w:val="00986055"/>
    <w:rPr>
      <w:rFonts w:ascii="Times New Roman" w:hAnsi="Times New Roman"/>
      <w:sz w:val="20"/>
    </w:rPr>
  </w:style>
  <w:style w:type="character" w:customStyle="1" w:styleId="WW8Num17z0">
    <w:name w:val="WW8Num17z0"/>
    <w:uiPriority w:val="99"/>
    <w:qFormat/>
    <w:rsid w:val="00986055"/>
    <w:rPr>
      <w:rFonts w:ascii="Wingdings" w:hAnsi="Wingdings"/>
    </w:rPr>
  </w:style>
  <w:style w:type="character" w:customStyle="1" w:styleId="WW8Num18z0">
    <w:name w:val="WW8Num18z0"/>
    <w:uiPriority w:val="99"/>
    <w:qFormat/>
    <w:rsid w:val="00986055"/>
  </w:style>
  <w:style w:type="character" w:customStyle="1" w:styleId="WW8Num18z1">
    <w:name w:val="WW8Num18z1"/>
    <w:uiPriority w:val="99"/>
    <w:qFormat/>
    <w:rsid w:val="00986055"/>
    <w:rPr>
      <w:rFonts w:ascii="Symbol" w:hAnsi="Symbol"/>
      <w:sz w:val="20"/>
    </w:rPr>
  </w:style>
  <w:style w:type="character" w:customStyle="1" w:styleId="WW8Num18z2">
    <w:name w:val="WW8Num18z2"/>
    <w:uiPriority w:val="99"/>
    <w:qFormat/>
    <w:rsid w:val="00986055"/>
  </w:style>
  <w:style w:type="character" w:customStyle="1" w:styleId="WW8Num18z3">
    <w:name w:val="WW8Num18z3"/>
    <w:uiPriority w:val="99"/>
    <w:qFormat/>
    <w:rsid w:val="00986055"/>
  </w:style>
  <w:style w:type="character" w:customStyle="1" w:styleId="WW8Num18z4">
    <w:name w:val="WW8Num18z4"/>
    <w:uiPriority w:val="99"/>
    <w:qFormat/>
    <w:rsid w:val="00986055"/>
  </w:style>
  <w:style w:type="character" w:customStyle="1" w:styleId="WW8Num18z5">
    <w:name w:val="WW8Num18z5"/>
    <w:uiPriority w:val="99"/>
    <w:qFormat/>
    <w:rsid w:val="00986055"/>
  </w:style>
  <w:style w:type="character" w:customStyle="1" w:styleId="WW8Num18z6">
    <w:name w:val="WW8Num18z6"/>
    <w:uiPriority w:val="99"/>
    <w:qFormat/>
    <w:rsid w:val="00986055"/>
  </w:style>
  <w:style w:type="character" w:customStyle="1" w:styleId="WW8Num18z7">
    <w:name w:val="WW8Num18z7"/>
    <w:uiPriority w:val="99"/>
    <w:qFormat/>
    <w:rsid w:val="00986055"/>
  </w:style>
  <w:style w:type="character" w:customStyle="1" w:styleId="WW8Num18z8">
    <w:name w:val="WW8Num18z8"/>
    <w:uiPriority w:val="99"/>
    <w:qFormat/>
    <w:rsid w:val="00986055"/>
  </w:style>
  <w:style w:type="character" w:customStyle="1" w:styleId="WW8Num19z0">
    <w:name w:val="WW8Num19z0"/>
    <w:uiPriority w:val="99"/>
    <w:qFormat/>
    <w:rsid w:val="00986055"/>
  </w:style>
  <w:style w:type="character" w:customStyle="1" w:styleId="WW8Num19z1">
    <w:name w:val="WW8Num19z1"/>
    <w:uiPriority w:val="99"/>
    <w:qFormat/>
    <w:rsid w:val="00986055"/>
  </w:style>
  <w:style w:type="character" w:customStyle="1" w:styleId="WW8Num19z2">
    <w:name w:val="WW8Num19z2"/>
    <w:uiPriority w:val="99"/>
    <w:qFormat/>
    <w:rsid w:val="00986055"/>
  </w:style>
  <w:style w:type="character" w:customStyle="1" w:styleId="WW8Num19z3">
    <w:name w:val="WW8Num19z3"/>
    <w:uiPriority w:val="99"/>
    <w:qFormat/>
    <w:rsid w:val="00986055"/>
  </w:style>
  <w:style w:type="character" w:customStyle="1" w:styleId="WW8Num19z4">
    <w:name w:val="WW8Num19z4"/>
    <w:uiPriority w:val="99"/>
    <w:qFormat/>
    <w:rsid w:val="00986055"/>
  </w:style>
  <w:style w:type="character" w:customStyle="1" w:styleId="WW8Num19z5">
    <w:name w:val="WW8Num19z5"/>
    <w:uiPriority w:val="99"/>
    <w:qFormat/>
    <w:rsid w:val="00986055"/>
  </w:style>
  <w:style w:type="character" w:customStyle="1" w:styleId="WW8Num19z6">
    <w:name w:val="WW8Num19z6"/>
    <w:uiPriority w:val="99"/>
    <w:qFormat/>
    <w:rsid w:val="00986055"/>
  </w:style>
  <w:style w:type="character" w:customStyle="1" w:styleId="WW8Num19z7">
    <w:name w:val="WW8Num19z7"/>
    <w:uiPriority w:val="99"/>
    <w:qFormat/>
    <w:rsid w:val="00986055"/>
  </w:style>
  <w:style w:type="character" w:customStyle="1" w:styleId="WW8Num19z8">
    <w:name w:val="WW8Num19z8"/>
    <w:uiPriority w:val="99"/>
    <w:qFormat/>
    <w:rsid w:val="00986055"/>
  </w:style>
  <w:style w:type="character" w:customStyle="1" w:styleId="WW8Num4z1">
    <w:name w:val="WW8Num4z1"/>
    <w:uiPriority w:val="99"/>
    <w:qFormat/>
    <w:rsid w:val="00986055"/>
  </w:style>
  <w:style w:type="character" w:customStyle="1" w:styleId="WW8Num4z2">
    <w:name w:val="WW8Num4z2"/>
    <w:uiPriority w:val="99"/>
    <w:qFormat/>
    <w:rsid w:val="00986055"/>
  </w:style>
  <w:style w:type="character" w:customStyle="1" w:styleId="WW8Num4z3">
    <w:name w:val="WW8Num4z3"/>
    <w:uiPriority w:val="99"/>
    <w:qFormat/>
    <w:rsid w:val="00986055"/>
  </w:style>
  <w:style w:type="character" w:customStyle="1" w:styleId="WW8Num4z4">
    <w:name w:val="WW8Num4z4"/>
    <w:uiPriority w:val="99"/>
    <w:qFormat/>
    <w:rsid w:val="00986055"/>
  </w:style>
  <w:style w:type="character" w:customStyle="1" w:styleId="WW8Num4z5">
    <w:name w:val="WW8Num4z5"/>
    <w:uiPriority w:val="99"/>
    <w:qFormat/>
    <w:rsid w:val="00986055"/>
  </w:style>
  <w:style w:type="character" w:customStyle="1" w:styleId="WW8Num4z6">
    <w:name w:val="WW8Num4z6"/>
    <w:uiPriority w:val="99"/>
    <w:qFormat/>
    <w:rsid w:val="00986055"/>
  </w:style>
  <w:style w:type="character" w:customStyle="1" w:styleId="WW8Num4z7">
    <w:name w:val="WW8Num4z7"/>
    <w:uiPriority w:val="99"/>
    <w:qFormat/>
    <w:rsid w:val="00986055"/>
  </w:style>
  <w:style w:type="character" w:customStyle="1" w:styleId="WW8Num4z8">
    <w:name w:val="WW8Num4z8"/>
    <w:uiPriority w:val="99"/>
    <w:qFormat/>
    <w:rsid w:val="00986055"/>
  </w:style>
  <w:style w:type="character" w:customStyle="1" w:styleId="WW8Num5z1">
    <w:name w:val="WW8Num5z1"/>
    <w:uiPriority w:val="99"/>
    <w:qFormat/>
    <w:rsid w:val="00986055"/>
  </w:style>
  <w:style w:type="character" w:customStyle="1" w:styleId="WW8Num5z2">
    <w:name w:val="WW8Num5z2"/>
    <w:uiPriority w:val="99"/>
    <w:qFormat/>
    <w:rsid w:val="00986055"/>
  </w:style>
  <w:style w:type="character" w:customStyle="1" w:styleId="WW8Num5z3">
    <w:name w:val="WW8Num5z3"/>
    <w:uiPriority w:val="99"/>
    <w:qFormat/>
    <w:rsid w:val="00986055"/>
  </w:style>
  <w:style w:type="character" w:customStyle="1" w:styleId="WW8Num5z4">
    <w:name w:val="WW8Num5z4"/>
    <w:uiPriority w:val="99"/>
    <w:qFormat/>
    <w:rsid w:val="00986055"/>
  </w:style>
  <w:style w:type="character" w:customStyle="1" w:styleId="WW8Num5z5">
    <w:name w:val="WW8Num5z5"/>
    <w:uiPriority w:val="99"/>
    <w:qFormat/>
    <w:rsid w:val="00986055"/>
  </w:style>
  <w:style w:type="character" w:customStyle="1" w:styleId="WW8Num5z6">
    <w:name w:val="WW8Num5z6"/>
    <w:uiPriority w:val="99"/>
    <w:qFormat/>
    <w:rsid w:val="00986055"/>
  </w:style>
  <w:style w:type="character" w:customStyle="1" w:styleId="WW8Num5z7">
    <w:name w:val="WW8Num5z7"/>
    <w:uiPriority w:val="99"/>
    <w:qFormat/>
    <w:rsid w:val="00986055"/>
  </w:style>
  <w:style w:type="character" w:customStyle="1" w:styleId="WW8Num5z8">
    <w:name w:val="WW8Num5z8"/>
    <w:uiPriority w:val="99"/>
    <w:qFormat/>
    <w:rsid w:val="00986055"/>
  </w:style>
  <w:style w:type="character" w:customStyle="1" w:styleId="WW8Num6z1">
    <w:name w:val="WW8Num6z1"/>
    <w:uiPriority w:val="99"/>
    <w:qFormat/>
    <w:rsid w:val="00986055"/>
  </w:style>
  <w:style w:type="character" w:customStyle="1" w:styleId="WW8Num6z2">
    <w:name w:val="WW8Num6z2"/>
    <w:uiPriority w:val="99"/>
    <w:qFormat/>
    <w:rsid w:val="00986055"/>
  </w:style>
  <w:style w:type="character" w:customStyle="1" w:styleId="WW8Num6z3">
    <w:name w:val="WW8Num6z3"/>
    <w:uiPriority w:val="99"/>
    <w:qFormat/>
    <w:rsid w:val="00986055"/>
  </w:style>
  <w:style w:type="character" w:customStyle="1" w:styleId="WW8Num6z4">
    <w:name w:val="WW8Num6z4"/>
    <w:uiPriority w:val="99"/>
    <w:qFormat/>
    <w:rsid w:val="00986055"/>
  </w:style>
  <w:style w:type="character" w:customStyle="1" w:styleId="WW8Num6z5">
    <w:name w:val="WW8Num6z5"/>
    <w:uiPriority w:val="99"/>
    <w:qFormat/>
    <w:rsid w:val="00986055"/>
  </w:style>
  <w:style w:type="character" w:customStyle="1" w:styleId="WW8Num6z6">
    <w:name w:val="WW8Num6z6"/>
    <w:uiPriority w:val="99"/>
    <w:qFormat/>
    <w:rsid w:val="00986055"/>
  </w:style>
  <w:style w:type="character" w:customStyle="1" w:styleId="WW8Num6z7">
    <w:name w:val="WW8Num6z7"/>
    <w:uiPriority w:val="99"/>
    <w:qFormat/>
    <w:rsid w:val="00986055"/>
  </w:style>
  <w:style w:type="character" w:customStyle="1" w:styleId="WW8Num6z8">
    <w:name w:val="WW8Num6z8"/>
    <w:uiPriority w:val="99"/>
    <w:qFormat/>
    <w:rsid w:val="00986055"/>
  </w:style>
  <w:style w:type="character" w:customStyle="1" w:styleId="WW8Num7z1">
    <w:name w:val="WW8Num7z1"/>
    <w:uiPriority w:val="99"/>
    <w:qFormat/>
    <w:rsid w:val="00986055"/>
  </w:style>
  <w:style w:type="character" w:customStyle="1" w:styleId="WW8Num7z2">
    <w:name w:val="WW8Num7z2"/>
    <w:uiPriority w:val="99"/>
    <w:qFormat/>
    <w:rsid w:val="00986055"/>
  </w:style>
  <w:style w:type="character" w:customStyle="1" w:styleId="WW8Num7z3">
    <w:name w:val="WW8Num7z3"/>
    <w:uiPriority w:val="99"/>
    <w:qFormat/>
    <w:rsid w:val="00986055"/>
  </w:style>
  <w:style w:type="character" w:customStyle="1" w:styleId="WW8Num7z4">
    <w:name w:val="WW8Num7z4"/>
    <w:uiPriority w:val="99"/>
    <w:qFormat/>
    <w:rsid w:val="00986055"/>
  </w:style>
  <w:style w:type="character" w:customStyle="1" w:styleId="WW8Num7z5">
    <w:name w:val="WW8Num7z5"/>
    <w:uiPriority w:val="99"/>
    <w:qFormat/>
    <w:rsid w:val="00986055"/>
  </w:style>
  <w:style w:type="character" w:customStyle="1" w:styleId="WW8Num7z6">
    <w:name w:val="WW8Num7z6"/>
    <w:uiPriority w:val="99"/>
    <w:qFormat/>
    <w:rsid w:val="00986055"/>
  </w:style>
  <w:style w:type="character" w:customStyle="1" w:styleId="WW8Num7z7">
    <w:name w:val="WW8Num7z7"/>
    <w:uiPriority w:val="99"/>
    <w:qFormat/>
    <w:rsid w:val="00986055"/>
  </w:style>
  <w:style w:type="character" w:customStyle="1" w:styleId="WW8Num7z8">
    <w:name w:val="WW8Num7z8"/>
    <w:uiPriority w:val="99"/>
    <w:qFormat/>
    <w:rsid w:val="00986055"/>
  </w:style>
  <w:style w:type="character" w:customStyle="1" w:styleId="WW8Num8z1">
    <w:name w:val="WW8Num8z1"/>
    <w:uiPriority w:val="99"/>
    <w:qFormat/>
    <w:rsid w:val="00986055"/>
    <w:rPr>
      <w:rFonts w:ascii="Symbol" w:hAnsi="Symbol"/>
      <w:sz w:val="20"/>
    </w:rPr>
  </w:style>
  <w:style w:type="character" w:customStyle="1" w:styleId="WW8Num8z2">
    <w:name w:val="WW8Num8z2"/>
    <w:uiPriority w:val="99"/>
    <w:qFormat/>
    <w:rsid w:val="00986055"/>
  </w:style>
  <w:style w:type="character" w:customStyle="1" w:styleId="WW8Num8z3">
    <w:name w:val="WW8Num8z3"/>
    <w:uiPriority w:val="99"/>
    <w:qFormat/>
    <w:rsid w:val="00986055"/>
  </w:style>
  <w:style w:type="character" w:customStyle="1" w:styleId="WW8Num8z4">
    <w:name w:val="WW8Num8z4"/>
    <w:uiPriority w:val="99"/>
    <w:qFormat/>
    <w:rsid w:val="00986055"/>
  </w:style>
  <w:style w:type="character" w:customStyle="1" w:styleId="WW8Num8z5">
    <w:name w:val="WW8Num8z5"/>
    <w:uiPriority w:val="99"/>
    <w:qFormat/>
    <w:rsid w:val="00986055"/>
  </w:style>
  <w:style w:type="character" w:customStyle="1" w:styleId="WW8Num8z6">
    <w:name w:val="WW8Num8z6"/>
    <w:uiPriority w:val="99"/>
    <w:qFormat/>
    <w:rsid w:val="00986055"/>
  </w:style>
  <w:style w:type="character" w:customStyle="1" w:styleId="WW8Num8z7">
    <w:name w:val="WW8Num8z7"/>
    <w:uiPriority w:val="99"/>
    <w:qFormat/>
    <w:rsid w:val="00986055"/>
  </w:style>
  <w:style w:type="character" w:customStyle="1" w:styleId="WW8Num8z8">
    <w:name w:val="WW8Num8z8"/>
    <w:uiPriority w:val="99"/>
    <w:qFormat/>
    <w:rsid w:val="00986055"/>
  </w:style>
  <w:style w:type="character" w:customStyle="1" w:styleId="WW8Num10z1">
    <w:name w:val="WW8Num10z1"/>
    <w:uiPriority w:val="99"/>
    <w:qFormat/>
    <w:rsid w:val="00986055"/>
  </w:style>
  <w:style w:type="character" w:customStyle="1" w:styleId="WW8Num10z2">
    <w:name w:val="WW8Num10z2"/>
    <w:uiPriority w:val="99"/>
    <w:qFormat/>
    <w:rsid w:val="00986055"/>
  </w:style>
  <w:style w:type="character" w:customStyle="1" w:styleId="WW8Num10z3">
    <w:name w:val="WW8Num10z3"/>
    <w:uiPriority w:val="99"/>
    <w:qFormat/>
    <w:rsid w:val="00986055"/>
  </w:style>
  <w:style w:type="character" w:customStyle="1" w:styleId="WW8Num10z4">
    <w:name w:val="WW8Num10z4"/>
    <w:uiPriority w:val="99"/>
    <w:qFormat/>
    <w:rsid w:val="00986055"/>
  </w:style>
  <w:style w:type="character" w:customStyle="1" w:styleId="WW8Num10z5">
    <w:name w:val="WW8Num10z5"/>
    <w:uiPriority w:val="99"/>
    <w:qFormat/>
    <w:rsid w:val="00986055"/>
  </w:style>
  <w:style w:type="character" w:customStyle="1" w:styleId="WW8Num10z6">
    <w:name w:val="WW8Num10z6"/>
    <w:uiPriority w:val="99"/>
    <w:qFormat/>
    <w:rsid w:val="00986055"/>
  </w:style>
  <w:style w:type="character" w:customStyle="1" w:styleId="WW8Num10z7">
    <w:name w:val="WW8Num10z7"/>
    <w:uiPriority w:val="99"/>
    <w:qFormat/>
    <w:rsid w:val="00986055"/>
  </w:style>
  <w:style w:type="character" w:customStyle="1" w:styleId="WW8Num10z8">
    <w:name w:val="WW8Num10z8"/>
    <w:uiPriority w:val="99"/>
    <w:qFormat/>
    <w:rsid w:val="00986055"/>
  </w:style>
  <w:style w:type="character" w:customStyle="1" w:styleId="WW8Num11z1">
    <w:name w:val="WW8Num11z1"/>
    <w:uiPriority w:val="99"/>
    <w:qFormat/>
    <w:rsid w:val="00986055"/>
    <w:rPr>
      <w:sz w:val="20"/>
    </w:rPr>
  </w:style>
  <w:style w:type="character" w:customStyle="1" w:styleId="WW8Num11z2">
    <w:name w:val="WW8Num11z2"/>
    <w:uiPriority w:val="99"/>
    <w:qFormat/>
    <w:rsid w:val="00986055"/>
  </w:style>
  <w:style w:type="character" w:customStyle="1" w:styleId="WW8Num11z3">
    <w:name w:val="WW8Num11z3"/>
    <w:uiPriority w:val="99"/>
    <w:qFormat/>
    <w:rsid w:val="00986055"/>
  </w:style>
  <w:style w:type="character" w:customStyle="1" w:styleId="WW8Num11z4">
    <w:name w:val="WW8Num11z4"/>
    <w:uiPriority w:val="99"/>
    <w:qFormat/>
    <w:rsid w:val="00986055"/>
  </w:style>
  <w:style w:type="character" w:customStyle="1" w:styleId="WW8Num11z5">
    <w:name w:val="WW8Num11z5"/>
    <w:uiPriority w:val="99"/>
    <w:qFormat/>
    <w:rsid w:val="00986055"/>
  </w:style>
  <w:style w:type="character" w:customStyle="1" w:styleId="WW8Num11z6">
    <w:name w:val="WW8Num11z6"/>
    <w:uiPriority w:val="99"/>
    <w:qFormat/>
    <w:rsid w:val="00986055"/>
  </w:style>
  <w:style w:type="character" w:customStyle="1" w:styleId="WW8Num11z7">
    <w:name w:val="WW8Num11z7"/>
    <w:uiPriority w:val="99"/>
    <w:qFormat/>
    <w:rsid w:val="00986055"/>
  </w:style>
  <w:style w:type="character" w:customStyle="1" w:styleId="WW8Num11z8">
    <w:name w:val="WW8Num11z8"/>
    <w:uiPriority w:val="99"/>
    <w:qFormat/>
    <w:rsid w:val="00986055"/>
  </w:style>
  <w:style w:type="character" w:customStyle="1" w:styleId="WW8Num12z2">
    <w:name w:val="WW8Num12z2"/>
    <w:uiPriority w:val="99"/>
    <w:qFormat/>
    <w:rsid w:val="00986055"/>
    <w:rPr>
      <w:rFonts w:ascii="Wingdings" w:hAnsi="Wingdings"/>
    </w:rPr>
  </w:style>
  <w:style w:type="character" w:customStyle="1" w:styleId="WW8Num12z3">
    <w:name w:val="WW8Num12z3"/>
    <w:uiPriority w:val="99"/>
    <w:qFormat/>
    <w:rsid w:val="00986055"/>
    <w:rPr>
      <w:rFonts w:ascii="Symbol" w:hAnsi="Symbol"/>
    </w:rPr>
  </w:style>
  <w:style w:type="character" w:customStyle="1" w:styleId="WW8Num12z4">
    <w:name w:val="WW8Num12z4"/>
    <w:uiPriority w:val="99"/>
    <w:qFormat/>
    <w:rsid w:val="00986055"/>
    <w:rPr>
      <w:rFonts w:ascii="Courier New" w:hAnsi="Courier New"/>
    </w:rPr>
  </w:style>
  <w:style w:type="character" w:customStyle="1" w:styleId="WW8Num13z1">
    <w:name w:val="WW8Num13z1"/>
    <w:uiPriority w:val="99"/>
    <w:qFormat/>
    <w:rsid w:val="00986055"/>
  </w:style>
  <w:style w:type="character" w:customStyle="1" w:styleId="WW8Num13z2">
    <w:name w:val="WW8Num13z2"/>
    <w:uiPriority w:val="99"/>
    <w:qFormat/>
    <w:rsid w:val="00986055"/>
  </w:style>
  <w:style w:type="character" w:customStyle="1" w:styleId="WW8Num13z3">
    <w:name w:val="WW8Num13z3"/>
    <w:uiPriority w:val="99"/>
    <w:qFormat/>
    <w:rsid w:val="00986055"/>
  </w:style>
  <w:style w:type="character" w:customStyle="1" w:styleId="WW8Num13z4">
    <w:name w:val="WW8Num13z4"/>
    <w:uiPriority w:val="99"/>
    <w:qFormat/>
    <w:rsid w:val="00986055"/>
  </w:style>
  <w:style w:type="character" w:customStyle="1" w:styleId="WW8Num13z5">
    <w:name w:val="WW8Num13z5"/>
    <w:uiPriority w:val="99"/>
    <w:qFormat/>
    <w:rsid w:val="00986055"/>
  </w:style>
  <w:style w:type="character" w:customStyle="1" w:styleId="WW8Num13z6">
    <w:name w:val="WW8Num13z6"/>
    <w:uiPriority w:val="99"/>
    <w:qFormat/>
    <w:rsid w:val="00986055"/>
  </w:style>
  <w:style w:type="character" w:customStyle="1" w:styleId="WW8Num13z7">
    <w:name w:val="WW8Num13z7"/>
    <w:uiPriority w:val="99"/>
    <w:qFormat/>
    <w:rsid w:val="00986055"/>
  </w:style>
  <w:style w:type="character" w:customStyle="1" w:styleId="WW8Num13z8">
    <w:name w:val="WW8Num13z8"/>
    <w:uiPriority w:val="99"/>
    <w:qFormat/>
    <w:rsid w:val="00986055"/>
  </w:style>
  <w:style w:type="character" w:customStyle="1" w:styleId="WW8Num14z1">
    <w:name w:val="WW8Num14z1"/>
    <w:uiPriority w:val="99"/>
    <w:qFormat/>
    <w:rsid w:val="00986055"/>
  </w:style>
  <w:style w:type="character" w:customStyle="1" w:styleId="WW8Num14z2">
    <w:name w:val="WW8Num14z2"/>
    <w:uiPriority w:val="99"/>
    <w:qFormat/>
    <w:rsid w:val="00986055"/>
  </w:style>
  <w:style w:type="character" w:customStyle="1" w:styleId="WW8Num14z3">
    <w:name w:val="WW8Num14z3"/>
    <w:uiPriority w:val="99"/>
    <w:qFormat/>
    <w:rsid w:val="00986055"/>
  </w:style>
  <w:style w:type="character" w:customStyle="1" w:styleId="WW8Num14z4">
    <w:name w:val="WW8Num14z4"/>
    <w:uiPriority w:val="99"/>
    <w:qFormat/>
    <w:rsid w:val="00986055"/>
  </w:style>
  <w:style w:type="character" w:customStyle="1" w:styleId="WW8Num14z5">
    <w:name w:val="WW8Num14z5"/>
    <w:uiPriority w:val="99"/>
    <w:qFormat/>
    <w:rsid w:val="00986055"/>
  </w:style>
  <w:style w:type="character" w:customStyle="1" w:styleId="WW8Num14z6">
    <w:name w:val="WW8Num14z6"/>
    <w:uiPriority w:val="99"/>
    <w:qFormat/>
    <w:rsid w:val="00986055"/>
  </w:style>
  <w:style w:type="character" w:customStyle="1" w:styleId="WW8Num14z7">
    <w:name w:val="WW8Num14z7"/>
    <w:uiPriority w:val="99"/>
    <w:qFormat/>
    <w:rsid w:val="00986055"/>
  </w:style>
  <w:style w:type="character" w:customStyle="1" w:styleId="WW8Num14z8">
    <w:name w:val="WW8Num14z8"/>
    <w:uiPriority w:val="99"/>
    <w:qFormat/>
    <w:rsid w:val="00986055"/>
  </w:style>
  <w:style w:type="character" w:customStyle="1" w:styleId="WW8Num15z1">
    <w:name w:val="WW8Num15z1"/>
    <w:uiPriority w:val="99"/>
    <w:qFormat/>
    <w:rsid w:val="00986055"/>
  </w:style>
  <w:style w:type="character" w:customStyle="1" w:styleId="WW8Num15z2">
    <w:name w:val="WW8Num15z2"/>
    <w:uiPriority w:val="99"/>
    <w:qFormat/>
    <w:rsid w:val="00986055"/>
  </w:style>
  <w:style w:type="character" w:customStyle="1" w:styleId="WW8Num15z3">
    <w:name w:val="WW8Num15z3"/>
    <w:uiPriority w:val="99"/>
    <w:qFormat/>
    <w:rsid w:val="00986055"/>
  </w:style>
  <w:style w:type="character" w:customStyle="1" w:styleId="WW8Num15z4">
    <w:name w:val="WW8Num15z4"/>
    <w:uiPriority w:val="99"/>
    <w:qFormat/>
    <w:rsid w:val="00986055"/>
  </w:style>
  <w:style w:type="character" w:customStyle="1" w:styleId="WW8Num15z5">
    <w:name w:val="WW8Num15z5"/>
    <w:uiPriority w:val="99"/>
    <w:qFormat/>
    <w:rsid w:val="00986055"/>
  </w:style>
  <w:style w:type="character" w:customStyle="1" w:styleId="WW8Num15z6">
    <w:name w:val="WW8Num15z6"/>
    <w:uiPriority w:val="99"/>
    <w:qFormat/>
    <w:rsid w:val="00986055"/>
  </w:style>
  <w:style w:type="character" w:customStyle="1" w:styleId="WW8Num15z7">
    <w:name w:val="WW8Num15z7"/>
    <w:uiPriority w:val="99"/>
    <w:qFormat/>
    <w:rsid w:val="00986055"/>
  </w:style>
  <w:style w:type="character" w:customStyle="1" w:styleId="WW8Num15z8">
    <w:name w:val="WW8Num15z8"/>
    <w:uiPriority w:val="99"/>
    <w:qFormat/>
    <w:rsid w:val="00986055"/>
  </w:style>
  <w:style w:type="character" w:customStyle="1" w:styleId="WW8Num16z1">
    <w:name w:val="WW8Num16z1"/>
    <w:uiPriority w:val="99"/>
    <w:qFormat/>
    <w:rsid w:val="00986055"/>
  </w:style>
  <w:style w:type="character" w:customStyle="1" w:styleId="WW8Num16z2">
    <w:name w:val="WW8Num16z2"/>
    <w:uiPriority w:val="99"/>
    <w:qFormat/>
    <w:rsid w:val="00986055"/>
  </w:style>
  <w:style w:type="character" w:customStyle="1" w:styleId="WW8Num16z3">
    <w:name w:val="WW8Num16z3"/>
    <w:uiPriority w:val="99"/>
    <w:qFormat/>
    <w:rsid w:val="00986055"/>
  </w:style>
  <w:style w:type="character" w:customStyle="1" w:styleId="WW8Num16z4">
    <w:name w:val="WW8Num16z4"/>
    <w:uiPriority w:val="99"/>
    <w:qFormat/>
    <w:rsid w:val="00986055"/>
  </w:style>
  <w:style w:type="character" w:customStyle="1" w:styleId="WW8Num16z5">
    <w:name w:val="WW8Num16z5"/>
    <w:uiPriority w:val="99"/>
    <w:qFormat/>
    <w:rsid w:val="00986055"/>
  </w:style>
  <w:style w:type="character" w:customStyle="1" w:styleId="WW8Num16z6">
    <w:name w:val="WW8Num16z6"/>
    <w:uiPriority w:val="99"/>
    <w:qFormat/>
    <w:rsid w:val="00986055"/>
  </w:style>
  <w:style w:type="character" w:customStyle="1" w:styleId="WW8Num16z7">
    <w:name w:val="WW8Num16z7"/>
    <w:uiPriority w:val="99"/>
    <w:qFormat/>
    <w:rsid w:val="00986055"/>
  </w:style>
  <w:style w:type="character" w:customStyle="1" w:styleId="WW8Num16z8">
    <w:name w:val="WW8Num16z8"/>
    <w:uiPriority w:val="99"/>
    <w:qFormat/>
    <w:rsid w:val="00986055"/>
  </w:style>
  <w:style w:type="character" w:customStyle="1" w:styleId="afffffffff">
    <w:name w:val="Символ нумерации"/>
    <w:uiPriority w:val="99"/>
    <w:qFormat/>
    <w:rsid w:val="00986055"/>
  </w:style>
  <w:style w:type="character" w:customStyle="1" w:styleId="z-10">
    <w:name w:val="z-Начало формы Знак1"/>
    <w:uiPriority w:val="99"/>
    <w:qFormat/>
    <w:rsid w:val="00986055"/>
    <w:rPr>
      <w:rFonts w:ascii="Arial" w:hAnsi="Arial"/>
      <w:vanish/>
      <w:sz w:val="16"/>
    </w:rPr>
  </w:style>
  <w:style w:type="character" w:customStyle="1" w:styleId="s100">
    <w:name w:val="s10"/>
    <w:uiPriority w:val="99"/>
    <w:qFormat/>
    <w:rsid w:val="00986055"/>
  </w:style>
  <w:style w:type="character" w:customStyle="1" w:styleId="Heading12">
    <w:name w:val="Heading 12 Знак Знак"/>
    <w:uiPriority w:val="99"/>
    <w:qFormat/>
    <w:rsid w:val="00986055"/>
    <w:rPr>
      <w:rFonts w:ascii="Courier New" w:hAnsi="Courier New"/>
    </w:rPr>
  </w:style>
  <w:style w:type="character" w:customStyle="1" w:styleId="67">
    <w:name w:val="Знак Знак67"/>
    <w:uiPriority w:val="99"/>
    <w:qFormat/>
    <w:rsid w:val="00986055"/>
    <w:rPr>
      <w:rFonts w:ascii="Arial" w:hAnsi="Arial"/>
      <w:b/>
      <w:sz w:val="26"/>
    </w:rPr>
  </w:style>
  <w:style w:type="character" w:customStyle="1" w:styleId="66">
    <w:name w:val="Знак Знак66"/>
    <w:uiPriority w:val="99"/>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uiPriority w:val="99"/>
    <w:qFormat/>
    <w:rsid w:val="00986055"/>
    <w:rPr>
      <w:lang w:eastAsia="en-US"/>
    </w:rPr>
  </w:style>
  <w:style w:type="character" w:customStyle="1" w:styleId="226">
    <w:name w:val="Заголовок 2 Знак2"/>
    <w:uiPriority w:val="99"/>
    <w:qFormat/>
    <w:rsid w:val="00986055"/>
    <w:rPr>
      <w:rFonts w:ascii="Arial" w:hAnsi="Arial"/>
      <w:b/>
      <w:i/>
      <w:sz w:val="28"/>
    </w:rPr>
  </w:style>
  <w:style w:type="character" w:customStyle="1" w:styleId="afffffffff0">
    <w:name w:val="Основной текст Знак Знак Знак Знак"/>
    <w:uiPriority w:val="99"/>
    <w:locked/>
    <w:rsid w:val="00986055"/>
    <w:rPr>
      <w:sz w:val="24"/>
    </w:rPr>
  </w:style>
  <w:style w:type="character" w:customStyle="1" w:styleId="1fffffc">
    <w:name w:val="Текст концевой сноски Знак1"/>
    <w:uiPriority w:val="99"/>
    <w:qFormat/>
    <w:rsid w:val="00986055"/>
    <w:rPr>
      <w:rFonts w:ascii="Times New Roman" w:hAnsi="Times New Roman"/>
      <w:sz w:val="20"/>
      <w:lang w:eastAsia="ru-RU"/>
    </w:rPr>
  </w:style>
  <w:style w:type="character" w:customStyle="1" w:styleId="FontStyle528">
    <w:name w:val="Font Style528"/>
    <w:uiPriority w:val="99"/>
    <w:qFormat/>
    <w:rsid w:val="00986055"/>
    <w:rPr>
      <w:rFonts w:ascii="Times New Roman" w:hAnsi="Times New Roman"/>
      <w:b/>
      <w:i/>
      <w:sz w:val="16"/>
    </w:rPr>
  </w:style>
  <w:style w:type="character" w:customStyle="1" w:styleId="FontStyle514">
    <w:name w:val="Font Style514"/>
    <w:uiPriority w:val="99"/>
    <w:qFormat/>
    <w:rsid w:val="00986055"/>
    <w:rPr>
      <w:rFonts w:ascii="Times New Roman" w:hAnsi="Times New Roman"/>
      <w:sz w:val="20"/>
    </w:rPr>
  </w:style>
  <w:style w:type="character" w:customStyle="1" w:styleId="FontStyle511">
    <w:name w:val="Font Style511"/>
    <w:uiPriority w:val="99"/>
    <w:qFormat/>
    <w:rsid w:val="00986055"/>
    <w:rPr>
      <w:rFonts w:ascii="Times New Roman" w:hAnsi="Times New Roman"/>
      <w:i/>
      <w:sz w:val="20"/>
    </w:rPr>
  </w:style>
  <w:style w:type="character" w:customStyle="1" w:styleId="keyword1">
    <w:name w:val="keyword1"/>
    <w:uiPriority w:val="99"/>
    <w:qFormat/>
    <w:rsid w:val="00986055"/>
    <w:rPr>
      <w:i/>
    </w:rPr>
  </w:style>
  <w:style w:type="character" w:customStyle="1" w:styleId="font2">
    <w:name w:val="font2"/>
    <w:uiPriority w:val="99"/>
    <w:qFormat/>
    <w:rsid w:val="00986055"/>
    <w:rPr>
      <w:rFonts w:ascii="Times New Roman" w:hAnsi="Times New Roman"/>
    </w:rPr>
  </w:style>
  <w:style w:type="character" w:customStyle="1" w:styleId="keyworddef1">
    <w:name w:val="keyword_def1"/>
    <w:uiPriority w:val="99"/>
    <w:qFormat/>
    <w:rsid w:val="00986055"/>
    <w:rPr>
      <w:b/>
      <w:i/>
    </w:rPr>
  </w:style>
  <w:style w:type="character" w:customStyle="1" w:styleId="afffffffff1">
    <w:name w:val="Выделение в тексте документа"/>
    <w:uiPriority w:val="99"/>
    <w:qFormat/>
    <w:rsid w:val="00986055"/>
    <w:rPr>
      <w:rFonts w:ascii="Times New Roman" w:hAnsi="Times New Roman"/>
      <w:b/>
    </w:rPr>
  </w:style>
  <w:style w:type="character" w:customStyle="1" w:styleId="xmlemitalic1">
    <w:name w:val="xml_em_italic1"/>
    <w:uiPriority w:val="99"/>
    <w:qFormat/>
    <w:rsid w:val="00986055"/>
    <w:rPr>
      <w:i/>
    </w:rPr>
  </w:style>
  <w:style w:type="character" w:customStyle="1" w:styleId="afffffffff2">
    <w:name w:val="Текст.Акцентированный"/>
    <w:uiPriority w:val="99"/>
    <w:qFormat/>
    <w:rsid w:val="00986055"/>
    <w:rPr>
      <w:rFonts w:ascii="Times New Roman" w:hAnsi="Times New Roman"/>
      <w:i/>
    </w:rPr>
  </w:style>
  <w:style w:type="character" w:customStyle="1" w:styleId="fontstyle27">
    <w:name w:val="fontstyle27"/>
    <w:uiPriority w:val="99"/>
    <w:qFormat/>
    <w:rsid w:val="00986055"/>
  </w:style>
  <w:style w:type="character" w:customStyle="1" w:styleId="pav31">
    <w:name w:val="pav31"/>
    <w:uiPriority w:val="99"/>
    <w:qFormat/>
    <w:rsid w:val="00986055"/>
    <w:rPr>
      <w:rFonts w:ascii="Comic Sans MS" w:hAnsi="Comic Sans MS"/>
      <w:color w:val="272652"/>
      <w:sz w:val="12"/>
    </w:rPr>
  </w:style>
  <w:style w:type="character" w:customStyle="1" w:styleId="WW8Num3z1">
    <w:name w:val="WW8Num3z1"/>
    <w:uiPriority w:val="99"/>
    <w:qFormat/>
    <w:rsid w:val="00986055"/>
    <w:rPr>
      <w:rFonts w:ascii="Times New Roman" w:hAnsi="Times New Roman"/>
    </w:rPr>
  </w:style>
  <w:style w:type="character" w:customStyle="1" w:styleId="WW8Num17z1">
    <w:name w:val="WW8Num17z1"/>
    <w:uiPriority w:val="99"/>
    <w:qFormat/>
    <w:rsid w:val="00986055"/>
    <w:rPr>
      <w:rFonts w:ascii="Times New Roman" w:hAnsi="Times New Roman"/>
    </w:rPr>
  </w:style>
  <w:style w:type="character" w:customStyle="1" w:styleId="MTEquationSection">
    <w:name w:val="MTEquationSection"/>
    <w:uiPriority w:val="99"/>
    <w:qFormat/>
    <w:rsid w:val="00986055"/>
    <w:rPr>
      <w:vanish/>
      <w:color w:val="FF0000"/>
      <w:lang w:val="en-US"/>
    </w:rPr>
  </w:style>
  <w:style w:type="character" w:customStyle="1" w:styleId="texample1">
    <w:name w:val="texample1"/>
    <w:uiPriority w:val="99"/>
    <w:qFormat/>
    <w:rsid w:val="00986055"/>
    <w:rPr>
      <w:rFonts w:ascii="Courier New" w:hAnsi="Courier New"/>
      <w:color w:val="8B0000"/>
    </w:rPr>
  </w:style>
  <w:style w:type="character" w:customStyle="1" w:styleId="FontStyle28">
    <w:name w:val="Font Style28"/>
    <w:uiPriority w:val="99"/>
    <w:qFormat/>
    <w:rsid w:val="00986055"/>
    <w:rPr>
      <w:rFonts w:ascii="Times New Roman" w:hAnsi="Times New Roman"/>
      <w:i/>
      <w:sz w:val="18"/>
    </w:rPr>
  </w:style>
  <w:style w:type="character" w:customStyle="1" w:styleId="FontStyle20">
    <w:name w:val="Font Style20"/>
    <w:uiPriority w:val="99"/>
    <w:qFormat/>
    <w:rsid w:val="00986055"/>
    <w:rPr>
      <w:rFonts w:ascii="Book Antiqua" w:hAnsi="Book Antiqua"/>
      <w:sz w:val="18"/>
    </w:rPr>
  </w:style>
  <w:style w:type="character" w:customStyle="1" w:styleId="FontStyle140">
    <w:name w:val="Font Style14"/>
    <w:uiPriority w:val="99"/>
    <w:qFormat/>
    <w:rsid w:val="00986055"/>
    <w:rPr>
      <w:rFonts w:ascii="Franklin Gothic Book" w:hAnsi="Franklin Gothic Book"/>
      <w:b/>
      <w:sz w:val="30"/>
    </w:rPr>
  </w:style>
  <w:style w:type="character" w:customStyle="1" w:styleId="FontStyle13">
    <w:name w:val="Font Style13"/>
    <w:uiPriority w:val="99"/>
    <w:qFormat/>
    <w:rsid w:val="00986055"/>
    <w:rPr>
      <w:rFonts w:ascii="Arial" w:hAnsi="Arial"/>
      <w:b/>
      <w:sz w:val="14"/>
    </w:rPr>
  </w:style>
  <w:style w:type="character" w:customStyle="1" w:styleId="fontstyle15">
    <w:name w:val="fontstyle15"/>
    <w:uiPriority w:val="99"/>
    <w:qFormat/>
    <w:rsid w:val="00986055"/>
  </w:style>
  <w:style w:type="character" w:customStyle="1" w:styleId="fontstyle160">
    <w:name w:val="fontstyle16"/>
    <w:uiPriority w:val="99"/>
    <w:qFormat/>
    <w:rsid w:val="00986055"/>
  </w:style>
  <w:style w:type="character" w:customStyle="1" w:styleId="noprint">
    <w:name w:val="noprint"/>
    <w:uiPriority w:val="99"/>
    <w:qFormat/>
    <w:rsid w:val="00986055"/>
  </w:style>
  <w:style w:type="character" w:customStyle="1" w:styleId="a00">
    <w:name w:val="a0"/>
    <w:uiPriority w:val="99"/>
    <w:qFormat/>
    <w:rsid w:val="00986055"/>
  </w:style>
  <w:style w:type="character" w:customStyle="1" w:styleId="Typewriter">
    <w:name w:val="Typewriter"/>
    <w:uiPriority w:val="99"/>
    <w:qFormat/>
    <w:rsid w:val="00986055"/>
    <w:rPr>
      <w:rFonts w:ascii="Courier New" w:hAnsi="Courier New"/>
      <w:sz w:val="20"/>
    </w:rPr>
  </w:style>
  <w:style w:type="character" w:customStyle="1" w:styleId="keyword">
    <w:name w:val="keyword"/>
    <w:uiPriority w:val="99"/>
    <w:qFormat/>
    <w:rsid w:val="00986055"/>
  </w:style>
  <w:style w:type="character" w:customStyle="1" w:styleId="texample">
    <w:name w:val="texample"/>
    <w:uiPriority w:val="99"/>
    <w:qFormat/>
    <w:rsid w:val="00986055"/>
  </w:style>
  <w:style w:type="character" w:customStyle="1" w:styleId="sentence">
    <w:name w:val="sentence"/>
    <w:uiPriority w:val="99"/>
    <w:qFormat/>
    <w:rsid w:val="00986055"/>
  </w:style>
  <w:style w:type="character" w:customStyle="1" w:styleId="input">
    <w:name w:val="input"/>
    <w:uiPriority w:val="99"/>
    <w:qFormat/>
    <w:rsid w:val="00986055"/>
  </w:style>
  <w:style w:type="character" w:customStyle="1" w:styleId="xmlemitalic">
    <w:name w:val="xml_em_italic"/>
    <w:uiPriority w:val="99"/>
    <w:qFormat/>
    <w:rsid w:val="00986055"/>
  </w:style>
  <w:style w:type="character" w:customStyle="1" w:styleId="serp-urlitem">
    <w:name w:val="serp-url__item"/>
    <w:uiPriority w:val="99"/>
    <w:qFormat/>
    <w:rsid w:val="00986055"/>
  </w:style>
  <w:style w:type="character" w:customStyle="1" w:styleId="1fffffd">
    <w:name w:val="Гиперссылка1"/>
    <w:uiPriority w:val="99"/>
    <w:qFormat/>
    <w:rsid w:val="00986055"/>
    <w:rPr>
      <w:color w:val="006890"/>
      <w:u w:val="none"/>
    </w:rPr>
  </w:style>
  <w:style w:type="character" w:customStyle="1" w:styleId="maintxt">
    <w:name w:val="maintxt"/>
    <w:uiPriority w:val="99"/>
    <w:qFormat/>
    <w:rsid w:val="00986055"/>
    <w:rPr>
      <w:rFonts w:ascii="Times New Roman" w:hAnsi="Times New Roman"/>
    </w:rPr>
  </w:style>
  <w:style w:type="character" w:customStyle="1" w:styleId="zagl">
    <w:name w:val="zagl"/>
    <w:uiPriority w:val="99"/>
    <w:qFormat/>
    <w:rsid w:val="00986055"/>
  </w:style>
  <w:style w:type="character" w:customStyle="1" w:styleId="FontStyle135">
    <w:name w:val="Font Style135"/>
    <w:uiPriority w:val="99"/>
    <w:qFormat/>
    <w:rsid w:val="00986055"/>
    <w:rPr>
      <w:rFonts w:ascii="Times New Roman" w:hAnsi="Times New Roman"/>
      <w:sz w:val="20"/>
    </w:rPr>
  </w:style>
  <w:style w:type="character" w:customStyle="1" w:styleId="wrc131">
    <w:name w:val="wrc131"/>
    <w:uiPriority w:val="99"/>
    <w:qFormat/>
    <w:rsid w:val="00986055"/>
    <w:rPr>
      <w:vanish/>
    </w:rPr>
  </w:style>
  <w:style w:type="character" w:customStyle="1" w:styleId="butback">
    <w:name w:val="butback"/>
    <w:uiPriority w:val="99"/>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Знак1 Знак Знак1"/>
    <w:uiPriority w:val="99"/>
    <w:locked/>
    <w:rsid w:val="00986055"/>
    <w:rPr>
      <w:sz w:val="24"/>
      <w:lang w:val="ru-RU" w:eastAsia="ru-RU"/>
    </w:rPr>
  </w:style>
  <w:style w:type="character" w:customStyle="1" w:styleId="a30">
    <w:name w:val="a3"/>
    <w:uiPriority w:val="99"/>
    <w:qFormat/>
    <w:rsid w:val="00986055"/>
  </w:style>
  <w:style w:type="character" w:customStyle="1" w:styleId="formula">
    <w:name w:val="formula"/>
    <w:uiPriority w:val="99"/>
    <w:qFormat/>
    <w:rsid w:val="00986055"/>
  </w:style>
  <w:style w:type="character" w:customStyle="1" w:styleId="style170">
    <w:name w:val="style17"/>
    <w:uiPriority w:val="99"/>
    <w:qFormat/>
    <w:rsid w:val="00986055"/>
  </w:style>
  <w:style w:type="character" w:customStyle="1" w:styleId="texhtml">
    <w:name w:val="texhtml"/>
    <w:uiPriority w:val="99"/>
    <w:qFormat/>
    <w:rsid w:val="00986055"/>
  </w:style>
  <w:style w:type="character" w:customStyle="1" w:styleId="style230">
    <w:name w:val="style23"/>
    <w:uiPriority w:val="99"/>
    <w:qFormat/>
    <w:rsid w:val="00986055"/>
  </w:style>
  <w:style w:type="character" w:customStyle="1" w:styleId="BodyTextChar1">
    <w:name w:val="Body Text Char1"/>
    <w:uiPriority w:val="99"/>
    <w:qFormat/>
    <w:locked/>
    <w:rsid w:val="00986055"/>
    <w:rPr>
      <w:sz w:val="24"/>
      <w:lang w:eastAsia="ru-RU"/>
    </w:rPr>
  </w:style>
  <w:style w:type="character" w:customStyle="1" w:styleId="FontStyle29">
    <w:name w:val="Font Style29"/>
    <w:uiPriority w:val="99"/>
    <w:qFormat/>
    <w:rsid w:val="00986055"/>
    <w:rPr>
      <w:rFonts w:ascii="Times New Roman" w:hAnsi="Times New Roman"/>
      <w:sz w:val="26"/>
    </w:rPr>
  </w:style>
  <w:style w:type="character" w:customStyle="1" w:styleId="small1">
    <w:name w:val="small1"/>
    <w:uiPriority w:val="99"/>
    <w:qFormat/>
    <w:rsid w:val="00986055"/>
  </w:style>
  <w:style w:type="character" w:customStyle="1" w:styleId="answer-source">
    <w:name w:val="answer-source"/>
    <w:uiPriority w:val="99"/>
    <w:qFormat/>
    <w:rsid w:val="00986055"/>
  </w:style>
  <w:style w:type="character" w:customStyle="1" w:styleId="reftag">
    <w:name w:val="reftag"/>
    <w:uiPriority w:val="99"/>
    <w:qFormat/>
    <w:rsid w:val="00986055"/>
  </w:style>
  <w:style w:type="character" w:customStyle="1" w:styleId="tgc">
    <w:name w:val="_tgc"/>
    <w:uiPriority w:val="99"/>
    <w:qFormat/>
    <w:rsid w:val="00986055"/>
  </w:style>
  <w:style w:type="character" w:customStyle="1" w:styleId="FontStyle39">
    <w:name w:val="Font Style39"/>
    <w:uiPriority w:val="99"/>
    <w:qFormat/>
    <w:rsid w:val="00986055"/>
    <w:rPr>
      <w:rFonts w:ascii="Times New Roman" w:hAnsi="Times New Roman"/>
      <w:b/>
      <w:sz w:val="24"/>
    </w:rPr>
  </w:style>
  <w:style w:type="character" w:customStyle="1" w:styleId="FontStyle816">
    <w:name w:val="Font Style816"/>
    <w:uiPriority w:val="99"/>
    <w:qFormat/>
    <w:rsid w:val="00986055"/>
    <w:rPr>
      <w:rFonts w:ascii="Times New Roman" w:hAnsi="Times New Roman"/>
      <w:sz w:val="20"/>
    </w:rPr>
  </w:style>
  <w:style w:type="character" w:customStyle="1" w:styleId="EndnoteTextChar1">
    <w:name w:val="Endnote Text Char1"/>
    <w:uiPriority w:val="99"/>
    <w:qFormat/>
    <w:rsid w:val="00986055"/>
    <w:rPr>
      <w:rFonts w:ascii="Times New Roman" w:hAnsi="Times New Roman"/>
    </w:rPr>
  </w:style>
  <w:style w:type="character" w:customStyle="1" w:styleId="s7">
    <w:name w:val="s7"/>
    <w:uiPriority w:val="99"/>
    <w:qFormat/>
    <w:rsid w:val="00986055"/>
  </w:style>
  <w:style w:type="character" w:customStyle="1" w:styleId="s13">
    <w:name w:val="s13"/>
    <w:uiPriority w:val="99"/>
    <w:qFormat/>
    <w:rsid w:val="00986055"/>
  </w:style>
  <w:style w:type="character" w:customStyle="1" w:styleId="s14">
    <w:name w:val="s14"/>
    <w:uiPriority w:val="99"/>
    <w:qFormat/>
    <w:rsid w:val="00986055"/>
  </w:style>
  <w:style w:type="character" w:customStyle="1" w:styleId="s15">
    <w:name w:val="s15"/>
    <w:uiPriority w:val="99"/>
    <w:qFormat/>
    <w:rsid w:val="00986055"/>
  </w:style>
  <w:style w:type="character" w:customStyle="1" w:styleId="s9">
    <w:name w:val="s9"/>
    <w:uiPriority w:val="99"/>
    <w:qFormat/>
    <w:rsid w:val="00986055"/>
  </w:style>
  <w:style w:type="character" w:customStyle="1" w:styleId="712">
    <w:name w:val="Знак Знак71"/>
    <w:uiPriority w:val="99"/>
    <w:qFormat/>
    <w:rsid w:val="00986055"/>
    <w:rPr>
      <w:sz w:val="16"/>
      <w:lang w:val="ru-RU" w:eastAsia="ru-RU"/>
    </w:rPr>
  </w:style>
  <w:style w:type="character" w:customStyle="1" w:styleId="161">
    <w:name w:val="Знак Знак161"/>
    <w:uiPriority w:val="99"/>
    <w:qFormat/>
    <w:rsid w:val="00986055"/>
    <w:rPr>
      <w:rFonts w:ascii="Cambria" w:hAnsi="Cambria"/>
      <w:b/>
      <w:kern w:val="32"/>
      <w:sz w:val="32"/>
    </w:rPr>
  </w:style>
  <w:style w:type="character" w:customStyle="1" w:styleId="s4">
    <w:name w:val="s4"/>
    <w:uiPriority w:val="99"/>
    <w:qFormat/>
    <w:rsid w:val="00986055"/>
  </w:style>
  <w:style w:type="character" w:customStyle="1" w:styleId="3fd">
    <w:name w:val="Гиперссылка3"/>
    <w:uiPriority w:val="99"/>
    <w:qFormat/>
    <w:rsid w:val="00986055"/>
    <w:rPr>
      <w:color w:val="2C437A"/>
      <w:u w:val="none"/>
    </w:rPr>
  </w:style>
  <w:style w:type="character" w:customStyle="1" w:styleId="700">
    <w:name w:val="Знак Знак70"/>
    <w:uiPriority w:val="99"/>
    <w:qFormat/>
    <w:rsid w:val="00986055"/>
    <w:rPr>
      <w:rFonts w:ascii="Arial" w:hAnsi="Arial"/>
      <w:b/>
      <w:sz w:val="26"/>
    </w:rPr>
  </w:style>
  <w:style w:type="character" w:customStyle="1" w:styleId="69">
    <w:name w:val="Знак Знак69"/>
    <w:uiPriority w:val="99"/>
    <w:qFormat/>
    <w:rsid w:val="00986055"/>
    <w:rPr>
      <w:b/>
      <w:sz w:val="28"/>
    </w:rPr>
  </w:style>
  <w:style w:type="character" w:customStyle="1" w:styleId="68">
    <w:name w:val="Знак Знак68"/>
    <w:uiPriority w:val="99"/>
    <w:qFormat/>
    <w:rsid w:val="00986055"/>
    <w:rPr>
      <w:b/>
      <w:i/>
      <w:sz w:val="26"/>
    </w:rPr>
  </w:style>
  <w:style w:type="character" w:customStyle="1" w:styleId="Heading121">
    <w:name w:val="Heading 12 Знак Знак1"/>
    <w:uiPriority w:val="99"/>
    <w:qFormat/>
    <w:rsid w:val="00986055"/>
    <w:rPr>
      <w:rFonts w:ascii="Courier New" w:hAnsi="Courier New"/>
    </w:rPr>
  </w:style>
  <w:style w:type="character" w:customStyle="1" w:styleId="hps">
    <w:name w:val="hps"/>
    <w:uiPriority w:val="99"/>
    <w:qFormat/>
    <w:rsid w:val="00986055"/>
  </w:style>
  <w:style w:type="character" w:customStyle="1" w:styleId="HTML20">
    <w:name w:val="Стандартный HTML Знак2"/>
    <w:uiPriority w:val="99"/>
    <w:qFormat/>
    <w:locked/>
    <w:rsid w:val="00986055"/>
    <w:rPr>
      <w:rFonts w:ascii="Courier New" w:hAnsi="Courier New"/>
      <w:lang w:val="ru-RU" w:eastAsia="ru-RU"/>
    </w:rPr>
  </w:style>
  <w:style w:type="character" w:customStyle="1" w:styleId="11e">
    <w:name w:val="Знак11"/>
    <w:uiPriority w:val="99"/>
    <w:qFormat/>
    <w:rsid w:val="00986055"/>
    <w:rPr>
      <w:rFonts w:ascii="Arial" w:hAnsi="Arial"/>
      <w:b/>
      <w:kern w:val="32"/>
      <w:sz w:val="32"/>
      <w:lang w:val="ru-RU" w:eastAsia="ru-RU"/>
    </w:rPr>
  </w:style>
  <w:style w:type="character" w:customStyle="1" w:styleId="rubric2">
    <w:name w:val="rubric2"/>
    <w:uiPriority w:val="99"/>
    <w:qFormat/>
    <w:rsid w:val="00986055"/>
    <w:rPr>
      <w:shd w:val="clear" w:color="auto" w:fill="FFFFFF"/>
    </w:rPr>
  </w:style>
  <w:style w:type="character" w:customStyle="1" w:styleId="A10">
    <w:name w:val="A1"/>
    <w:uiPriority w:val="99"/>
    <w:qFormat/>
    <w:rsid w:val="00986055"/>
    <w:rPr>
      <w:rFonts w:ascii="Myriad Pro" w:hAnsi="Myriad Pro"/>
      <w:color w:val="000000"/>
      <w:sz w:val="20"/>
    </w:rPr>
  </w:style>
  <w:style w:type="character" w:customStyle="1" w:styleId="A31">
    <w:name w:val="A3"/>
    <w:uiPriority w:val="99"/>
    <w:qFormat/>
    <w:rsid w:val="00986055"/>
    <w:rPr>
      <w:rFonts w:ascii="Myriad Pro" w:hAnsi="Myriad Pro"/>
      <w:b/>
      <w:color w:val="000000"/>
      <w:sz w:val="30"/>
    </w:rPr>
  </w:style>
  <w:style w:type="character" w:customStyle="1" w:styleId="para6">
    <w:name w:val="para6"/>
    <w:uiPriority w:val="99"/>
    <w:qFormat/>
    <w:rsid w:val="00986055"/>
  </w:style>
  <w:style w:type="character" w:customStyle="1" w:styleId="FontStyle31">
    <w:name w:val="Font Style31"/>
    <w:uiPriority w:val="99"/>
    <w:qFormat/>
    <w:rsid w:val="00986055"/>
    <w:rPr>
      <w:rFonts w:ascii="Times New Roman" w:hAnsi="Times New Roman"/>
      <w:b/>
      <w:sz w:val="28"/>
    </w:rPr>
  </w:style>
  <w:style w:type="character" w:customStyle="1" w:styleId="342">
    <w:name w:val="Знак3 Знак Знак4"/>
    <w:uiPriority w:val="99"/>
    <w:qFormat/>
    <w:locked/>
    <w:rsid w:val="00986055"/>
    <w:rPr>
      <w:rFonts w:ascii="Courier New" w:hAnsi="Courier New"/>
      <w:lang w:val="ru-RU" w:eastAsia="ru-RU"/>
    </w:rPr>
  </w:style>
  <w:style w:type="character" w:customStyle="1" w:styleId="FontStyle30">
    <w:name w:val="Font Style30"/>
    <w:uiPriority w:val="99"/>
    <w:qFormat/>
    <w:rsid w:val="00986055"/>
    <w:rPr>
      <w:rFonts w:ascii="Times New Roman" w:hAnsi="Times New Roman"/>
      <w:sz w:val="22"/>
    </w:rPr>
  </w:style>
  <w:style w:type="character" w:customStyle="1" w:styleId="FontStyle32">
    <w:name w:val="Font Style32"/>
    <w:uiPriority w:val="99"/>
    <w:qFormat/>
    <w:rsid w:val="00986055"/>
    <w:rPr>
      <w:rFonts w:ascii="Times New Roman" w:hAnsi="Times New Roman"/>
      <w:i/>
      <w:sz w:val="26"/>
    </w:rPr>
  </w:style>
  <w:style w:type="character" w:customStyle="1" w:styleId="gray1">
    <w:name w:val="gray1"/>
    <w:uiPriority w:val="99"/>
    <w:qFormat/>
    <w:rsid w:val="00986055"/>
    <w:rPr>
      <w:color w:val="808080"/>
    </w:rPr>
  </w:style>
  <w:style w:type="character" w:customStyle="1" w:styleId="style161">
    <w:name w:val="style161"/>
    <w:uiPriority w:val="99"/>
    <w:qFormat/>
    <w:rsid w:val="00986055"/>
    <w:rPr>
      <w:rFonts w:ascii="Verdana" w:hAnsi="Verdana"/>
      <w:sz w:val="24"/>
    </w:rPr>
  </w:style>
  <w:style w:type="character" w:customStyle="1" w:styleId="description2">
    <w:name w:val="description2"/>
    <w:uiPriority w:val="99"/>
    <w:qFormat/>
    <w:rsid w:val="00986055"/>
    <w:rPr>
      <w:color w:val="000000"/>
      <w:sz w:val="20"/>
    </w:rPr>
  </w:style>
  <w:style w:type="character" w:customStyle="1" w:styleId="c17">
    <w:name w:val="c17"/>
    <w:uiPriority w:val="99"/>
    <w:qFormat/>
    <w:rsid w:val="00986055"/>
  </w:style>
  <w:style w:type="character" w:customStyle="1" w:styleId="searchhit">
    <w:name w:val="search_hit"/>
    <w:uiPriority w:val="99"/>
    <w:qFormat/>
    <w:rsid w:val="00986055"/>
  </w:style>
  <w:style w:type="character" w:customStyle="1" w:styleId="FontStyle111">
    <w:name w:val="Font Style111"/>
    <w:uiPriority w:val="99"/>
    <w:qFormat/>
    <w:rsid w:val="00986055"/>
    <w:rPr>
      <w:rFonts w:ascii="Century Schoolbook" w:hAnsi="Century Schoolbook"/>
      <w:sz w:val="18"/>
    </w:rPr>
  </w:style>
  <w:style w:type="character" w:customStyle="1" w:styleId="FontStyle136">
    <w:name w:val="Font Style136"/>
    <w:uiPriority w:val="99"/>
    <w:qFormat/>
    <w:rsid w:val="00986055"/>
    <w:rPr>
      <w:rFonts w:ascii="Century Schoolbook" w:hAnsi="Century Schoolbook"/>
      <w:b/>
      <w:sz w:val="18"/>
    </w:rPr>
  </w:style>
  <w:style w:type="character" w:customStyle="1" w:styleId="rl">
    <w:name w:val="rl"/>
    <w:uiPriority w:val="99"/>
    <w:qFormat/>
    <w:rsid w:val="00986055"/>
  </w:style>
  <w:style w:type="character" w:customStyle="1" w:styleId="NoBreak">
    <w:name w:val="_NoBreak"/>
    <w:uiPriority w:val="99"/>
    <w:qFormat/>
    <w:rsid w:val="00986055"/>
  </w:style>
  <w:style w:type="character" w:customStyle="1" w:styleId="mymarkfind">
    <w:name w:val="my_mark_find"/>
    <w:uiPriority w:val="99"/>
    <w:qFormat/>
    <w:rsid w:val="00986055"/>
  </w:style>
  <w:style w:type="character" w:customStyle="1" w:styleId="hl">
    <w:name w:val="hl"/>
    <w:uiPriority w:val="99"/>
    <w:qFormat/>
    <w:rsid w:val="00986055"/>
    <w:rPr>
      <w:rFonts w:ascii="Times New Roman" w:hAnsi="Times New Roman"/>
    </w:rPr>
  </w:style>
  <w:style w:type="character" w:customStyle="1" w:styleId="Arial16">
    <w:name w:val="Стиль Arial 16 пт полужирный"/>
    <w:uiPriority w:val="99"/>
    <w:qFormat/>
    <w:rsid w:val="00986055"/>
    <w:rPr>
      <w:rFonts w:ascii="Arial" w:hAnsi="Arial"/>
      <w:b/>
      <w:sz w:val="32"/>
    </w:rPr>
  </w:style>
  <w:style w:type="character" w:customStyle="1" w:styleId="b">
    <w:name w:val="b"/>
    <w:uiPriority w:val="99"/>
    <w:qFormat/>
    <w:rsid w:val="00986055"/>
  </w:style>
  <w:style w:type="character" w:customStyle="1" w:styleId="FontStyle61">
    <w:name w:val="Font Style61"/>
    <w:uiPriority w:val="99"/>
    <w:qFormat/>
    <w:rsid w:val="00986055"/>
    <w:rPr>
      <w:rFonts w:ascii="MS Reference Sans Serif" w:hAnsi="MS Reference Sans Serif"/>
      <w:sz w:val="12"/>
    </w:rPr>
  </w:style>
  <w:style w:type="character" w:customStyle="1" w:styleId="FontStyle60">
    <w:name w:val="Font Style60"/>
    <w:uiPriority w:val="99"/>
    <w:qFormat/>
    <w:rsid w:val="00986055"/>
    <w:rPr>
      <w:rFonts w:ascii="MS Reference Sans Serif" w:hAnsi="MS Reference Sans Serif"/>
      <w:sz w:val="16"/>
    </w:rPr>
  </w:style>
  <w:style w:type="character" w:customStyle="1" w:styleId="FontStyle79">
    <w:name w:val="Font Style79"/>
    <w:uiPriority w:val="99"/>
    <w:qFormat/>
    <w:rsid w:val="00986055"/>
    <w:rPr>
      <w:rFonts w:ascii="MS Reference Sans Serif" w:hAnsi="MS Reference Sans Serif"/>
      <w:sz w:val="22"/>
    </w:rPr>
  </w:style>
  <w:style w:type="character" w:customStyle="1" w:styleId="WW8Num2z1">
    <w:name w:val="WW8Num2z1"/>
    <w:uiPriority w:val="99"/>
    <w:qFormat/>
    <w:rsid w:val="00986055"/>
    <w:rPr>
      <w:rFonts w:ascii="Times New Roman" w:hAnsi="Times New Roman"/>
    </w:rPr>
  </w:style>
  <w:style w:type="character" w:customStyle="1" w:styleId="332">
    <w:name w:val="Знак3 Знак Знак3"/>
    <w:uiPriority w:val="99"/>
    <w:qFormat/>
    <w:locked/>
    <w:rsid w:val="00986055"/>
    <w:rPr>
      <w:rFonts w:ascii="Courier New" w:hAnsi="Courier New"/>
      <w:lang w:val="ru-RU" w:eastAsia="ru-RU"/>
    </w:rPr>
  </w:style>
  <w:style w:type="character" w:customStyle="1" w:styleId="WW8Num2z2">
    <w:name w:val="WW8Num2z2"/>
    <w:uiPriority w:val="99"/>
    <w:qFormat/>
    <w:rsid w:val="00986055"/>
    <w:rPr>
      <w:rFonts w:ascii="Wingdings" w:hAnsi="Wingdings"/>
    </w:rPr>
  </w:style>
  <w:style w:type="character" w:customStyle="1" w:styleId="WW8Num3z2">
    <w:name w:val="WW8Num3z2"/>
    <w:uiPriority w:val="99"/>
    <w:qFormat/>
    <w:rsid w:val="00986055"/>
    <w:rPr>
      <w:rFonts w:ascii="Wingdings" w:hAnsi="Wingdings"/>
    </w:rPr>
  </w:style>
  <w:style w:type="character" w:customStyle="1" w:styleId="WW8Num3z3">
    <w:name w:val="WW8Num3z3"/>
    <w:uiPriority w:val="99"/>
    <w:qFormat/>
    <w:rsid w:val="00986055"/>
    <w:rPr>
      <w:rFonts w:ascii="Symbol" w:hAnsi="Symbol"/>
    </w:rPr>
  </w:style>
  <w:style w:type="character" w:customStyle="1" w:styleId="WW8Num12z1">
    <w:name w:val="WW8Num12z1"/>
    <w:uiPriority w:val="99"/>
    <w:qFormat/>
    <w:rsid w:val="00986055"/>
    <w:rPr>
      <w:b/>
    </w:rPr>
  </w:style>
  <w:style w:type="character" w:customStyle="1" w:styleId="WW8Num12z5">
    <w:name w:val="WW8Num12z5"/>
    <w:uiPriority w:val="99"/>
    <w:qFormat/>
    <w:rsid w:val="00986055"/>
  </w:style>
  <w:style w:type="character" w:customStyle="1" w:styleId="WW8Num12z6">
    <w:name w:val="WW8Num12z6"/>
    <w:uiPriority w:val="99"/>
    <w:qFormat/>
    <w:rsid w:val="00986055"/>
  </w:style>
  <w:style w:type="character" w:customStyle="1" w:styleId="WW8Num12z7">
    <w:name w:val="WW8Num12z7"/>
    <w:uiPriority w:val="99"/>
    <w:qFormat/>
    <w:rsid w:val="00986055"/>
  </w:style>
  <w:style w:type="character" w:customStyle="1" w:styleId="WW8Num12z8">
    <w:name w:val="WW8Num12z8"/>
    <w:uiPriority w:val="99"/>
    <w:qFormat/>
    <w:rsid w:val="00986055"/>
  </w:style>
  <w:style w:type="character" w:customStyle="1" w:styleId="WW8Num17z2">
    <w:name w:val="WW8Num17z2"/>
    <w:uiPriority w:val="99"/>
    <w:qFormat/>
    <w:rsid w:val="00986055"/>
  </w:style>
  <w:style w:type="character" w:customStyle="1" w:styleId="WW8Num17z3">
    <w:name w:val="WW8Num17z3"/>
    <w:uiPriority w:val="99"/>
    <w:qFormat/>
    <w:rsid w:val="00986055"/>
  </w:style>
  <w:style w:type="character" w:customStyle="1" w:styleId="WW8Num17z4">
    <w:name w:val="WW8Num17z4"/>
    <w:uiPriority w:val="99"/>
    <w:qFormat/>
    <w:rsid w:val="00986055"/>
  </w:style>
  <w:style w:type="character" w:customStyle="1" w:styleId="WW8Num17z5">
    <w:name w:val="WW8Num17z5"/>
    <w:uiPriority w:val="99"/>
    <w:qFormat/>
    <w:rsid w:val="00986055"/>
  </w:style>
  <w:style w:type="character" w:customStyle="1" w:styleId="WW8Num17z6">
    <w:name w:val="WW8Num17z6"/>
    <w:uiPriority w:val="99"/>
    <w:qFormat/>
    <w:rsid w:val="00986055"/>
  </w:style>
  <w:style w:type="character" w:customStyle="1" w:styleId="WW8Num17z7">
    <w:name w:val="WW8Num17z7"/>
    <w:uiPriority w:val="99"/>
    <w:qFormat/>
    <w:rsid w:val="00986055"/>
  </w:style>
  <w:style w:type="character" w:customStyle="1" w:styleId="WW8Num17z8">
    <w:name w:val="WW8Num17z8"/>
    <w:uiPriority w:val="99"/>
    <w:qFormat/>
    <w:rsid w:val="00986055"/>
  </w:style>
  <w:style w:type="character" w:customStyle="1" w:styleId="WW8Num20z0">
    <w:name w:val="WW8Num20z0"/>
    <w:uiPriority w:val="99"/>
    <w:qFormat/>
    <w:rsid w:val="00986055"/>
  </w:style>
  <w:style w:type="character" w:customStyle="1" w:styleId="WW8Num21z0">
    <w:name w:val="WW8Num21z0"/>
    <w:uiPriority w:val="99"/>
    <w:qFormat/>
    <w:rsid w:val="00986055"/>
  </w:style>
  <w:style w:type="character" w:customStyle="1" w:styleId="WW8Num21z1">
    <w:name w:val="WW8Num21z1"/>
    <w:uiPriority w:val="99"/>
    <w:qFormat/>
    <w:rsid w:val="00986055"/>
  </w:style>
  <w:style w:type="character" w:customStyle="1" w:styleId="WW8Num21z2">
    <w:name w:val="WW8Num21z2"/>
    <w:uiPriority w:val="99"/>
    <w:qFormat/>
    <w:rsid w:val="00986055"/>
  </w:style>
  <w:style w:type="character" w:customStyle="1" w:styleId="WW8Num21z3">
    <w:name w:val="WW8Num21z3"/>
    <w:uiPriority w:val="99"/>
    <w:qFormat/>
    <w:rsid w:val="00986055"/>
  </w:style>
  <w:style w:type="character" w:customStyle="1" w:styleId="WW8Num21z4">
    <w:name w:val="WW8Num21z4"/>
    <w:uiPriority w:val="99"/>
    <w:qFormat/>
    <w:rsid w:val="00986055"/>
  </w:style>
  <w:style w:type="character" w:customStyle="1" w:styleId="WW8Num21z5">
    <w:name w:val="WW8Num21z5"/>
    <w:uiPriority w:val="99"/>
    <w:qFormat/>
    <w:rsid w:val="00986055"/>
  </w:style>
  <w:style w:type="character" w:customStyle="1" w:styleId="WW8Num21z6">
    <w:name w:val="WW8Num21z6"/>
    <w:uiPriority w:val="99"/>
    <w:qFormat/>
    <w:rsid w:val="00986055"/>
  </w:style>
  <w:style w:type="character" w:customStyle="1" w:styleId="WW8Num21z7">
    <w:name w:val="WW8Num21z7"/>
    <w:uiPriority w:val="99"/>
    <w:qFormat/>
    <w:rsid w:val="00986055"/>
  </w:style>
  <w:style w:type="character" w:customStyle="1" w:styleId="WW8Num21z8">
    <w:name w:val="WW8Num21z8"/>
    <w:uiPriority w:val="99"/>
    <w:qFormat/>
    <w:rsid w:val="00986055"/>
  </w:style>
  <w:style w:type="character" w:customStyle="1" w:styleId="WW8Num22z0">
    <w:name w:val="WW8Num22z0"/>
    <w:uiPriority w:val="99"/>
    <w:qFormat/>
    <w:rsid w:val="00986055"/>
    <w:rPr>
      <w:rFonts w:ascii="Symbol" w:hAnsi="Symbol"/>
    </w:rPr>
  </w:style>
  <w:style w:type="character" w:customStyle="1" w:styleId="WW8Num22z1">
    <w:name w:val="WW8Num22z1"/>
    <w:uiPriority w:val="99"/>
    <w:qFormat/>
    <w:rsid w:val="00986055"/>
    <w:rPr>
      <w:rFonts w:ascii="Courier New" w:hAnsi="Courier New"/>
    </w:rPr>
  </w:style>
  <w:style w:type="character" w:customStyle="1" w:styleId="WW8Num22z2">
    <w:name w:val="WW8Num22z2"/>
    <w:uiPriority w:val="99"/>
    <w:qFormat/>
    <w:rsid w:val="00986055"/>
    <w:rPr>
      <w:rFonts w:ascii="Wingdings" w:hAnsi="Wingdings"/>
    </w:rPr>
  </w:style>
  <w:style w:type="character" w:customStyle="1" w:styleId="WW8Num23z0">
    <w:name w:val="WW8Num23z0"/>
    <w:uiPriority w:val="99"/>
    <w:qFormat/>
    <w:rsid w:val="00986055"/>
  </w:style>
  <w:style w:type="character" w:customStyle="1" w:styleId="WW8Num23z1">
    <w:name w:val="WW8Num23z1"/>
    <w:uiPriority w:val="99"/>
    <w:qFormat/>
    <w:rsid w:val="00986055"/>
  </w:style>
  <w:style w:type="character" w:customStyle="1" w:styleId="WW8Num23z2">
    <w:name w:val="WW8Num23z2"/>
    <w:uiPriority w:val="99"/>
    <w:qFormat/>
    <w:rsid w:val="00986055"/>
  </w:style>
  <w:style w:type="character" w:customStyle="1" w:styleId="WW8Num23z3">
    <w:name w:val="WW8Num23z3"/>
    <w:uiPriority w:val="99"/>
    <w:qFormat/>
    <w:rsid w:val="00986055"/>
  </w:style>
  <w:style w:type="character" w:customStyle="1" w:styleId="WW8Num23z4">
    <w:name w:val="WW8Num23z4"/>
    <w:uiPriority w:val="99"/>
    <w:qFormat/>
    <w:rsid w:val="00986055"/>
  </w:style>
  <w:style w:type="character" w:customStyle="1" w:styleId="WW8Num23z5">
    <w:name w:val="WW8Num23z5"/>
    <w:uiPriority w:val="99"/>
    <w:qFormat/>
    <w:rsid w:val="00986055"/>
  </w:style>
  <w:style w:type="character" w:customStyle="1" w:styleId="WW8Num23z6">
    <w:name w:val="WW8Num23z6"/>
    <w:uiPriority w:val="99"/>
    <w:qFormat/>
    <w:rsid w:val="00986055"/>
  </w:style>
  <w:style w:type="character" w:customStyle="1" w:styleId="WW8Num23z7">
    <w:name w:val="WW8Num23z7"/>
    <w:uiPriority w:val="99"/>
    <w:qFormat/>
    <w:rsid w:val="00986055"/>
  </w:style>
  <w:style w:type="character" w:customStyle="1" w:styleId="WW8Num23z8">
    <w:name w:val="WW8Num23z8"/>
    <w:uiPriority w:val="99"/>
    <w:qFormat/>
    <w:rsid w:val="00986055"/>
  </w:style>
  <w:style w:type="character" w:customStyle="1" w:styleId="WW8Num24z0">
    <w:name w:val="WW8Num24z0"/>
    <w:uiPriority w:val="99"/>
    <w:qFormat/>
    <w:rsid w:val="00986055"/>
    <w:rPr>
      <w:rFonts w:ascii="Symbol" w:hAnsi="Symbol"/>
      <w:sz w:val="24"/>
    </w:rPr>
  </w:style>
  <w:style w:type="character" w:customStyle="1" w:styleId="WW8Num24z1">
    <w:name w:val="WW8Num24z1"/>
    <w:uiPriority w:val="99"/>
    <w:qFormat/>
    <w:rsid w:val="00986055"/>
    <w:rPr>
      <w:rFonts w:ascii="Courier New" w:hAnsi="Courier New"/>
    </w:rPr>
  </w:style>
  <w:style w:type="character" w:customStyle="1" w:styleId="WW8Num24z2">
    <w:name w:val="WW8Num24z2"/>
    <w:uiPriority w:val="99"/>
    <w:qFormat/>
    <w:rsid w:val="00986055"/>
    <w:rPr>
      <w:rFonts w:ascii="Wingdings" w:hAnsi="Wingdings"/>
    </w:rPr>
  </w:style>
  <w:style w:type="character" w:customStyle="1" w:styleId="WW8Num24z3">
    <w:name w:val="WW8Num24z3"/>
    <w:uiPriority w:val="99"/>
    <w:qFormat/>
    <w:rsid w:val="00986055"/>
    <w:rPr>
      <w:rFonts w:ascii="Symbol" w:hAnsi="Symbol"/>
    </w:rPr>
  </w:style>
  <w:style w:type="character" w:customStyle="1" w:styleId="WW8Num25z0">
    <w:name w:val="WW8Num25z0"/>
    <w:uiPriority w:val="99"/>
    <w:qFormat/>
    <w:rsid w:val="00986055"/>
    <w:rPr>
      <w:rFonts w:ascii="Symbol" w:hAnsi="Symbol"/>
      <w:color w:val="auto"/>
    </w:rPr>
  </w:style>
  <w:style w:type="character" w:customStyle="1" w:styleId="WW8Num25z1">
    <w:name w:val="WW8Num25z1"/>
    <w:uiPriority w:val="99"/>
    <w:qFormat/>
    <w:rsid w:val="00986055"/>
    <w:rPr>
      <w:rFonts w:ascii="Courier New" w:hAnsi="Courier New"/>
    </w:rPr>
  </w:style>
  <w:style w:type="character" w:customStyle="1" w:styleId="WW8Num25z2">
    <w:name w:val="WW8Num25z2"/>
    <w:uiPriority w:val="99"/>
    <w:qFormat/>
    <w:rsid w:val="00986055"/>
    <w:rPr>
      <w:rFonts w:ascii="Wingdings" w:hAnsi="Wingdings"/>
    </w:rPr>
  </w:style>
  <w:style w:type="character" w:customStyle="1" w:styleId="WW8Num25z3">
    <w:name w:val="WW8Num25z3"/>
    <w:uiPriority w:val="99"/>
    <w:qFormat/>
    <w:rsid w:val="00986055"/>
    <w:rPr>
      <w:rFonts w:ascii="Symbol" w:hAnsi="Symbol"/>
    </w:rPr>
  </w:style>
  <w:style w:type="character" w:customStyle="1" w:styleId="WW8Num26z0">
    <w:name w:val="WW8Num26z0"/>
    <w:uiPriority w:val="99"/>
    <w:qFormat/>
    <w:rsid w:val="00986055"/>
    <w:rPr>
      <w:rFonts w:ascii="Symbol" w:hAnsi="Symbol"/>
    </w:rPr>
  </w:style>
  <w:style w:type="character" w:customStyle="1" w:styleId="WW8Num26z1">
    <w:name w:val="WW8Num26z1"/>
    <w:uiPriority w:val="99"/>
    <w:qFormat/>
    <w:rsid w:val="00986055"/>
    <w:rPr>
      <w:rFonts w:ascii="Courier New" w:hAnsi="Courier New"/>
    </w:rPr>
  </w:style>
  <w:style w:type="character" w:customStyle="1" w:styleId="WW8Num26z2">
    <w:name w:val="WW8Num26z2"/>
    <w:uiPriority w:val="99"/>
    <w:qFormat/>
    <w:rsid w:val="00986055"/>
    <w:rPr>
      <w:rFonts w:ascii="Wingdings" w:hAnsi="Wingdings"/>
    </w:rPr>
  </w:style>
  <w:style w:type="character" w:customStyle="1" w:styleId="WW8Num27z0">
    <w:name w:val="WW8Num27z0"/>
    <w:uiPriority w:val="99"/>
    <w:qFormat/>
    <w:rsid w:val="00986055"/>
  </w:style>
  <w:style w:type="character" w:customStyle="1" w:styleId="WW8Num27z1">
    <w:name w:val="WW8Num27z1"/>
    <w:uiPriority w:val="99"/>
    <w:qFormat/>
    <w:rsid w:val="00986055"/>
  </w:style>
  <w:style w:type="character" w:customStyle="1" w:styleId="WW8Num27z2">
    <w:name w:val="WW8Num27z2"/>
    <w:uiPriority w:val="99"/>
    <w:qFormat/>
    <w:rsid w:val="00986055"/>
  </w:style>
  <w:style w:type="character" w:customStyle="1" w:styleId="WW8Num27z3">
    <w:name w:val="WW8Num27z3"/>
    <w:uiPriority w:val="99"/>
    <w:qFormat/>
    <w:rsid w:val="00986055"/>
  </w:style>
  <w:style w:type="character" w:customStyle="1" w:styleId="WW8Num27z4">
    <w:name w:val="WW8Num27z4"/>
    <w:uiPriority w:val="99"/>
    <w:qFormat/>
    <w:rsid w:val="00986055"/>
  </w:style>
  <w:style w:type="character" w:customStyle="1" w:styleId="WW8Num27z5">
    <w:name w:val="WW8Num27z5"/>
    <w:uiPriority w:val="99"/>
    <w:qFormat/>
    <w:rsid w:val="00986055"/>
  </w:style>
  <w:style w:type="character" w:customStyle="1" w:styleId="WW8Num27z6">
    <w:name w:val="WW8Num27z6"/>
    <w:uiPriority w:val="99"/>
    <w:qFormat/>
    <w:rsid w:val="00986055"/>
  </w:style>
  <w:style w:type="character" w:customStyle="1" w:styleId="WW8Num27z7">
    <w:name w:val="WW8Num27z7"/>
    <w:uiPriority w:val="99"/>
    <w:qFormat/>
    <w:rsid w:val="00986055"/>
  </w:style>
  <w:style w:type="character" w:customStyle="1" w:styleId="WW8Num27z8">
    <w:name w:val="WW8Num27z8"/>
    <w:uiPriority w:val="99"/>
    <w:qFormat/>
    <w:rsid w:val="00986055"/>
  </w:style>
  <w:style w:type="character" w:customStyle="1" w:styleId="WW8Num28z0">
    <w:name w:val="WW8Num28z0"/>
    <w:uiPriority w:val="99"/>
    <w:qFormat/>
    <w:rsid w:val="00986055"/>
  </w:style>
  <w:style w:type="character" w:customStyle="1" w:styleId="WW8Num28z1">
    <w:name w:val="WW8Num28z1"/>
    <w:uiPriority w:val="99"/>
    <w:qFormat/>
    <w:rsid w:val="00986055"/>
    <w:rPr>
      <w:rFonts w:ascii="Symbol" w:hAnsi="Symbol"/>
      <w:sz w:val="24"/>
    </w:rPr>
  </w:style>
  <w:style w:type="character" w:customStyle="1" w:styleId="WW8Num28z2">
    <w:name w:val="WW8Num28z2"/>
    <w:uiPriority w:val="99"/>
    <w:qFormat/>
    <w:rsid w:val="00986055"/>
  </w:style>
  <w:style w:type="character" w:customStyle="1" w:styleId="WW8Num28z3">
    <w:name w:val="WW8Num28z3"/>
    <w:uiPriority w:val="99"/>
    <w:qFormat/>
    <w:rsid w:val="00986055"/>
  </w:style>
  <w:style w:type="character" w:customStyle="1" w:styleId="WW8Num28z4">
    <w:name w:val="WW8Num28z4"/>
    <w:uiPriority w:val="99"/>
    <w:qFormat/>
    <w:rsid w:val="00986055"/>
  </w:style>
  <w:style w:type="character" w:customStyle="1" w:styleId="WW8Num28z5">
    <w:name w:val="WW8Num28z5"/>
    <w:uiPriority w:val="99"/>
    <w:qFormat/>
    <w:rsid w:val="00986055"/>
  </w:style>
  <w:style w:type="character" w:customStyle="1" w:styleId="WW8Num28z6">
    <w:name w:val="WW8Num28z6"/>
    <w:uiPriority w:val="99"/>
    <w:qFormat/>
    <w:rsid w:val="00986055"/>
  </w:style>
  <w:style w:type="character" w:customStyle="1" w:styleId="WW8Num28z7">
    <w:name w:val="WW8Num28z7"/>
    <w:uiPriority w:val="99"/>
    <w:qFormat/>
    <w:rsid w:val="00986055"/>
  </w:style>
  <w:style w:type="character" w:customStyle="1" w:styleId="WW8Num28z8">
    <w:name w:val="WW8Num28z8"/>
    <w:uiPriority w:val="99"/>
    <w:qFormat/>
    <w:rsid w:val="00986055"/>
  </w:style>
  <w:style w:type="character" w:customStyle="1" w:styleId="WW8Num29z0">
    <w:name w:val="WW8Num29z0"/>
    <w:uiPriority w:val="99"/>
    <w:qFormat/>
    <w:rsid w:val="00986055"/>
  </w:style>
  <w:style w:type="character" w:customStyle="1" w:styleId="WW8Num29z1">
    <w:name w:val="WW8Num29z1"/>
    <w:uiPriority w:val="99"/>
    <w:qFormat/>
    <w:rsid w:val="00986055"/>
  </w:style>
  <w:style w:type="character" w:customStyle="1" w:styleId="WW8Num29z2">
    <w:name w:val="WW8Num29z2"/>
    <w:uiPriority w:val="99"/>
    <w:qFormat/>
    <w:rsid w:val="00986055"/>
  </w:style>
  <w:style w:type="character" w:customStyle="1" w:styleId="WW8Num29z3">
    <w:name w:val="WW8Num29z3"/>
    <w:uiPriority w:val="99"/>
    <w:qFormat/>
    <w:rsid w:val="00986055"/>
  </w:style>
  <w:style w:type="character" w:customStyle="1" w:styleId="WW8Num29z4">
    <w:name w:val="WW8Num29z4"/>
    <w:uiPriority w:val="99"/>
    <w:qFormat/>
    <w:rsid w:val="00986055"/>
  </w:style>
  <w:style w:type="character" w:customStyle="1" w:styleId="WW8Num29z5">
    <w:name w:val="WW8Num29z5"/>
    <w:uiPriority w:val="99"/>
    <w:qFormat/>
    <w:rsid w:val="00986055"/>
  </w:style>
  <w:style w:type="character" w:customStyle="1" w:styleId="WW8Num29z6">
    <w:name w:val="WW8Num29z6"/>
    <w:uiPriority w:val="99"/>
    <w:qFormat/>
    <w:rsid w:val="00986055"/>
  </w:style>
  <w:style w:type="character" w:customStyle="1" w:styleId="WW8Num29z7">
    <w:name w:val="WW8Num29z7"/>
    <w:uiPriority w:val="99"/>
    <w:qFormat/>
    <w:rsid w:val="00986055"/>
  </w:style>
  <w:style w:type="character" w:customStyle="1" w:styleId="WW8Num29z8">
    <w:name w:val="WW8Num29z8"/>
    <w:uiPriority w:val="99"/>
    <w:qFormat/>
    <w:rsid w:val="00986055"/>
  </w:style>
  <w:style w:type="character" w:customStyle="1" w:styleId="WW8Num30z0">
    <w:name w:val="WW8Num30z0"/>
    <w:uiPriority w:val="99"/>
    <w:qFormat/>
    <w:rsid w:val="00986055"/>
    <w:rPr>
      <w:rFonts w:ascii="Wingdings" w:hAnsi="Wingdings"/>
    </w:rPr>
  </w:style>
  <w:style w:type="character" w:customStyle="1" w:styleId="WW8Num30z1">
    <w:name w:val="WW8Num30z1"/>
    <w:uiPriority w:val="99"/>
    <w:qFormat/>
    <w:rsid w:val="00986055"/>
    <w:rPr>
      <w:rFonts w:ascii="Courier New" w:hAnsi="Courier New"/>
    </w:rPr>
  </w:style>
  <w:style w:type="character" w:customStyle="1" w:styleId="WW8Num30z3">
    <w:name w:val="WW8Num30z3"/>
    <w:uiPriority w:val="99"/>
    <w:qFormat/>
    <w:rsid w:val="00986055"/>
    <w:rPr>
      <w:rFonts w:ascii="Symbol" w:hAnsi="Symbol"/>
    </w:rPr>
  </w:style>
  <w:style w:type="character" w:customStyle="1" w:styleId="WW8Num31z0">
    <w:name w:val="WW8Num31z0"/>
    <w:uiPriority w:val="99"/>
    <w:qFormat/>
    <w:rsid w:val="00986055"/>
    <w:rPr>
      <w:rFonts w:ascii="Wingdings" w:hAnsi="Wingdings"/>
    </w:rPr>
  </w:style>
  <w:style w:type="character" w:customStyle="1" w:styleId="WW8Num31z1">
    <w:name w:val="WW8Num31z1"/>
    <w:uiPriority w:val="99"/>
    <w:qFormat/>
    <w:rsid w:val="00986055"/>
    <w:rPr>
      <w:rFonts w:ascii="Courier New" w:hAnsi="Courier New"/>
    </w:rPr>
  </w:style>
  <w:style w:type="character" w:customStyle="1" w:styleId="WW8Num31z3">
    <w:name w:val="WW8Num31z3"/>
    <w:uiPriority w:val="99"/>
    <w:qFormat/>
    <w:rsid w:val="00986055"/>
    <w:rPr>
      <w:rFonts w:ascii="Symbol" w:hAnsi="Symbol"/>
    </w:rPr>
  </w:style>
  <w:style w:type="character" w:customStyle="1" w:styleId="WW8Num32z0">
    <w:name w:val="WW8Num32z0"/>
    <w:uiPriority w:val="99"/>
    <w:qFormat/>
    <w:rsid w:val="00986055"/>
  </w:style>
  <w:style w:type="character" w:customStyle="1" w:styleId="WW8Num32z1">
    <w:name w:val="WW8Num32z1"/>
    <w:uiPriority w:val="99"/>
    <w:qFormat/>
    <w:rsid w:val="00986055"/>
    <w:rPr>
      <w:rFonts w:ascii="Courier New" w:hAnsi="Courier New"/>
    </w:rPr>
  </w:style>
  <w:style w:type="character" w:customStyle="1" w:styleId="WW8Num32z2">
    <w:name w:val="WW8Num32z2"/>
    <w:uiPriority w:val="99"/>
    <w:qFormat/>
    <w:rsid w:val="00986055"/>
    <w:rPr>
      <w:rFonts w:ascii="Wingdings" w:hAnsi="Wingdings"/>
    </w:rPr>
  </w:style>
  <w:style w:type="character" w:customStyle="1" w:styleId="WW8Num32z3">
    <w:name w:val="WW8Num32z3"/>
    <w:uiPriority w:val="99"/>
    <w:qFormat/>
    <w:rsid w:val="00986055"/>
    <w:rPr>
      <w:rFonts w:ascii="Symbol" w:hAnsi="Symbol"/>
    </w:rPr>
  </w:style>
  <w:style w:type="character" w:customStyle="1" w:styleId="FontStyle310">
    <w:name w:val="Font Style310"/>
    <w:uiPriority w:val="99"/>
    <w:qFormat/>
    <w:rsid w:val="00986055"/>
    <w:rPr>
      <w:rFonts w:ascii="Times New Roman" w:hAnsi="Times New Roman"/>
      <w:sz w:val="18"/>
    </w:rPr>
  </w:style>
  <w:style w:type="character" w:customStyle="1" w:styleId="-0">
    <w:name w:val="Интернет-ссылка"/>
    <w:uiPriority w:val="99"/>
    <w:qFormat/>
    <w:rsid w:val="00986055"/>
    <w:rPr>
      <w:rFonts w:ascii="Times New Roman" w:hAnsi="Times New Roman"/>
      <w:color w:val="0000FF"/>
      <w:u w:val="single"/>
    </w:rPr>
  </w:style>
  <w:style w:type="character" w:customStyle="1" w:styleId="textmaincenter">
    <w:name w:val="textmain_center"/>
    <w:uiPriority w:val="99"/>
    <w:qFormat/>
    <w:rsid w:val="00986055"/>
  </w:style>
  <w:style w:type="character" w:customStyle="1" w:styleId="WW8Num2z3">
    <w:name w:val="WW8Num2z3"/>
    <w:uiPriority w:val="99"/>
    <w:qFormat/>
    <w:rsid w:val="00986055"/>
  </w:style>
  <w:style w:type="character" w:customStyle="1" w:styleId="WW8Num2z4">
    <w:name w:val="WW8Num2z4"/>
    <w:uiPriority w:val="99"/>
    <w:qFormat/>
    <w:rsid w:val="00986055"/>
  </w:style>
  <w:style w:type="character" w:customStyle="1" w:styleId="WW8Num2z5">
    <w:name w:val="WW8Num2z5"/>
    <w:uiPriority w:val="99"/>
    <w:qFormat/>
    <w:rsid w:val="00986055"/>
  </w:style>
  <w:style w:type="character" w:customStyle="1" w:styleId="WW8Num2z6">
    <w:name w:val="WW8Num2z6"/>
    <w:uiPriority w:val="99"/>
    <w:qFormat/>
    <w:rsid w:val="00986055"/>
  </w:style>
  <w:style w:type="character" w:customStyle="1" w:styleId="WW8Num2z7">
    <w:name w:val="WW8Num2z7"/>
    <w:uiPriority w:val="99"/>
    <w:qFormat/>
    <w:rsid w:val="00986055"/>
  </w:style>
  <w:style w:type="character" w:customStyle="1" w:styleId="WW8Num2z8">
    <w:name w:val="WW8Num2z8"/>
    <w:uiPriority w:val="99"/>
    <w:qFormat/>
    <w:rsid w:val="00986055"/>
  </w:style>
  <w:style w:type="character" w:customStyle="1" w:styleId="WW8Num3z4">
    <w:name w:val="WW8Num3z4"/>
    <w:uiPriority w:val="99"/>
    <w:qFormat/>
    <w:rsid w:val="00986055"/>
  </w:style>
  <w:style w:type="character" w:customStyle="1" w:styleId="WW8Num3z5">
    <w:name w:val="WW8Num3z5"/>
    <w:uiPriority w:val="99"/>
    <w:qFormat/>
    <w:rsid w:val="00986055"/>
  </w:style>
  <w:style w:type="character" w:customStyle="1" w:styleId="WW8Num3z6">
    <w:name w:val="WW8Num3z6"/>
    <w:uiPriority w:val="99"/>
    <w:qFormat/>
    <w:rsid w:val="00986055"/>
  </w:style>
  <w:style w:type="character" w:customStyle="1" w:styleId="WW8Num3z7">
    <w:name w:val="WW8Num3z7"/>
    <w:uiPriority w:val="99"/>
    <w:qFormat/>
    <w:rsid w:val="00986055"/>
  </w:style>
  <w:style w:type="character" w:customStyle="1" w:styleId="WW8Num3z8">
    <w:name w:val="WW8Num3z8"/>
    <w:uiPriority w:val="99"/>
    <w:qFormat/>
    <w:rsid w:val="00986055"/>
  </w:style>
  <w:style w:type="character" w:customStyle="1" w:styleId="afffffffff3">
    <w:name w:val="Стиль Обычный"/>
    <w:uiPriority w:val="99"/>
    <w:qFormat/>
    <w:rsid w:val="00986055"/>
    <w:rPr>
      <w:rFonts w:ascii="Times New Roman" w:hAnsi="Times New Roman"/>
      <w:sz w:val="24"/>
    </w:rPr>
  </w:style>
  <w:style w:type="character" w:customStyle="1" w:styleId="butback1">
    <w:name w:val="butback1"/>
    <w:uiPriority w:val="99"/>
    <w:qFormat/>
    <w:rsid w:val="00986055"/>
    <w:rPr>
      <w:rFonts w:ascii="Times New Roman" w:hAnsi="Times New Roman"/>
      <w:color w:val="666666"/>
    </w:rPr>
  </w:style>
  <w:style w:type="character" w:customStyle="1" w:styleId="FontStyle95">
    <w:name w:val="Font Style95"/>
    <w:uiPriority w:val="99"/>
    <w:qFormat/>
    <w:rsid w:val="00986055"/>
    <w:rPr>
      <w:rFonts w:ascii="Times New Roman" w:hAnsi="Times New Roman"/>
      <w:sz w:val="22"/>
    </w:rPr>
  </w:style>
  <w:style w:type="character" w:customStyle="1" w:styleId="FontStyle94">
    <w:name w:val="Font Style94"/>
    <w:uiPriority w:val="99"/>
    <w:qFormat/>
    <w:rsid w:val="00986055"/>
    <w:rPr>
      <w:rFonts w:ascii="Times New Roman" w:hAnsi="Times New Roman"/>
      <w:b/>
      <w:sz w:val="22"/>
    </w:rPr>
  </w:style>
  <w:style w:type="character" w:customStyle="1" w:styleId="FontStyle231">
    <w:name w:val="Font Style231"/>
    <w:uiPriority w:val="99"/>
    <w:qFormat/>
    <w:rsid w:val="00986055"/>
    <w:rPr>
      <w:rFonts w:ascii="Times New Roman" w:hAnsi="Times New Roman"/>
      <w:sz w:val="26"/>
    </w:rPr>
  </w:style>
  <w:style w:type="character" w:customStyle="1" w:styleId="FontStyle145">
    <w:name w:val="Font Style145"/>
    <w:uiPriority w:val="99"/>
    <w:qFormat/>
    <w:rsid w:val="00986055"/>
    <w:rPr>
      <w:rFonts w:ascii="Times New Roman" w:hAnsi="Times New Roman"/>
      <w:color w:val="000000"/>
      <w:sz w:val="18"/>
    </w:rPr>
  </w:style>
  <w:style w:type="character" w:customStyle="1" w:styleId="FontStyle215">
    <w:name w:val="Font Style215"/>
    <w:uiPriority w:val="99"/>
    <w:qFormat/>
    <w:rsid w:val="00986055"/>
    <w:rPr>
      <w:rFonts w:ascii="Times New Roman" w:hAnsi="Times New Roman"/>
      <w:b/>
      <w:color w:val="000000"/>
      <w:sz w:val="18"/>
    </w:rPr>
  </w:style>
  <w:style w:type="character" w:customStyle="1" w:styleId="FontStyle153">
    <w:name w:val="Font Style153"/>
    <w:uiPriority w:val="99"/>
    <w:qFormat/>
    <w:rsid w:val="00986055"/>
    <w:rPr>
      <w:rFonts w:ascii="Times New Roman" w:hAnsi="Times New Roman"/>
      <w:i/>
      <w:color w:val="000000"/>
      <w:sz w:val="18"/>
    </w:rPr>
  </w:style>
  <w:style w:type="character" w:customStyle="1" w:styleId="FontStyle173">
    <w:name w:val="Font Style173"/>
    <w:uiPriority w:val="99"/>
    <w:qFormat/>
    <w:rsid w:val="00986055"/>
    <w:rPr>
      <w:rFonts w:ascii="Times New Roman" w:hAnsi="Times New Roman"/>
      <w:i/>
      <w:color w:val="000000"/>
      <w:spacing w:val="20"/>
      <w:sz w:val="18"/>
    </w:rPr>
  </w:style>
  <w:style w:type="character" w:customStyle="1" w:styleId="b-serp-url">
    <w:name w:val="b-serp-url"/>
    <w:uiPriority w:val="99"/>
    <w:qFormat/>
    <w:rsid w:val="00986055"/>
  </w:style>
  <w:style w:type="character" w:customStyle="1" w:styleId="page">
    <w:name w:val="page"/>
    <w:uiPriority w:val="99"/>
    <w:rsid w:val="00986055"/>
    <w:rPr>
      <w:i/>
      <w:vanish/>
      <w:color w:val="00008B"/>
      <w:sz w:val="19"/>
      <w:bdr w:val="single" w:sz="4" w:space="0" w:color="C1C1C1"/>
    </w:rPr>
  </w:style>
  <w:style w:type="character" w:customStyle="1" w:styleId="current">
    <w:name w:val="current"/>
    <w:uiPriority w:val="99"/>
    <w:qFormat/>
    <w:rsid w:val="00986055"/>
  </w:style>
  <w:style w:type="character" w:customStyle="1" w:styleId="FontStyle235">
    <w:name w:val="Font Style235"/>
    <w:uiPriority w:val="99"/>
    <w:qFormat/>
    <w:rsid w:val="00986055"/>
    <w:rPr>
      <w:rFonts w:ascii="Arial" w:hAnsi="Arial"/>
      <w:b/>
      <w:sz w:val="18"/>
    </w:rPr>
  </w:style>
  <w:style w:type="character" w:customStyle="1" w:styleId="FontStyle255">
    <w:name w:val="Font Style255"/>
    <w:uiPriority w:val="99"/>
    <w:qFormat/>
    <w:rsid w:val="00986055"/>
    <w:rPr>
      <w:rFonts w:ascii="Times New Roman" w:hAnsi="Times New Roman"/>
      <w:b/>
      <w:i/>
      <w:sz w:val="20"/>
    </w:rPr>
  </w:style>
  <w:style w:type="character" w:customStyle="1" w:styleId="FontStyle256">
    <w:name w:val="Font Style256"/>
    <w:uiPriority w:val="99"/>
    <w:qFormat/>
    <w:rsid w:val="00986055"/>
    <w:rPr>
      <w:rFonts w:ascii="Times New Roman" w:hAnsi="Times New Roman"/>
      <w:b/>
      <w:sz w:val="20"/>
    </w:rPr>
  </w:style>
  <w:style w:type="character" w:customStyle="1" w:styleId="FontStyle240">
    <w:name w:val="Font Style240"/>
    <w:uiPriority w:val="99"/>
    <w:qFormat/>
    <w:rsid w:val="00986055"/>
    <w:rPr>
      <w:rFonts w:ascii="Times New Roman" w:hAnsi="Times New Roman"/>
      <w:sz w:val="18"/>
    </w:rPr>
  </w:style>
  <w:style w:type="character" w:customStyle="1" w:styleId="FontStyle253">
    <w:name w:val="Font Style253"/>
    <w:uiPriority w:val="99"/>
    <w:qFormat/>
    <w:rsid w:val="00986055"/>
    <w:rPr>
      <w:rFonts w:ascii="Times New Roman" w:hAnsi="Times New Roman"/>
      <w:i/>
      <w:sz w:val="18"/>
    </w:rPr>
  </w:style>
  <w:style w:type="character" w:customStyle="1" w:styleId="FontStyle234">
    <w:name w:val="Font Style234"/>
    <w:uiPriority w:val="99"/>
    <w:qFormat/>
    <w:rsid w:val="00986055"/>
    <w:rPr>
      <w:rFonts w:ascii="Arial" w:hAnsi="Arial"/>
      <w:b/>
      <w:sz w:val="16"/>
    </w:rPr>
  </w:style>
  <w:style w:type="character" w:customStyle="1" w:styleId="citation">
    <w:name w:val="citation"/>
    <w:uiPriority w:val="99"/>
    <w:qFormat/>
    <w:rsid w:val="00986055"/>
  </w:style>
  <w:style w:type="character" w:customStyle="1" w:styleId="xmlemitalic10">
    <w:name w:val="xmlemitalic1"/>
    <w:uiPriority w:val="99"/>
    <w:qFormat/>
    <w:rsid w:val="00986055"/>
  </w:style>
  <w:style w:type="character" w:customStyle="1" w:styleId="font23">
    <w:name w:val="font23"/>
    <w:uiPriority w:val="99"/>
    <w:qFormat/>
    <w:rsid w:val="00986055"/>
  </w:style>
  <w:style w:type="character" w:customStyle="1" w:styleId="texttext1">
    <w:name w:val="texttext1"/>
    <w:uiPriority w:val="99"/>
    <w:qFormat/>
    <w:rsid w:val="00986055"/>
    <w:rPr>
      <w:rFonts w:ascii="Verdana" w:hAnsi="Verdana"/>
      <w:color w:val="000000"/>
      <w:sz w:val="19"/>
      <w:u w:val="none"/>
    </w:rPr>
  </w:style>
  <w:style w:type="character" w:customStyle="1" w:styleId="FontStyle64">
    <w:name w:val="Font Style64"/>
    <w:uiPriority w:val="99"/>
    <w:qFormat/>
    <w:rsid w:val="00986055"/>
    <w:rPr>
      <w:rFonts w:ascii="Times New Roman" w:hAnsi="Times New Roman"/>
      <w:b/>
      <w:sz w:val="24"/>
    </w:rPr>
  </w:style>
  <w:style w:type="character" w:customStyle="1" w:styleId="authorabout">
    <w:name w:val="authorabout"/>
    <w:uiPriority w:val="99"/>
    <w:qFormat/>
    <w:rsid w:val="00986055"/>
    <w:rPr>
      <w:rFonts w:ascii="Times New Roman" w:hAnsi="Times New Roman"/>
    </w:rPr>
  </w:style>
  <w:style w:type="character" w:customStyle="1" w:styleId="textbf">
    <w:name w:val="textbf"/>
    <w:uiPriority w:val="99"/>
    <w:qFormat/>
    <w:rsid w:val="00986055"/>
    <w:rPr>
      <w:rFonts w:ascii="Times New Roman" w:hAnsi="Times New Roman"/>
    </w:rPr>
  </w:style>
  <w:style w:type="character" w:customStyle="1" w:styleId="textit">
    <w:name w:val="textit"/>
    <w:uiPriority w:val="99"/>
    <w:qFormat/>
    <w:rsid w:val="00986055"/>
    <w:rPr>
      <w:rFonts w:ascii="Times New Roman" w:hAnsi="Times New Roman"/>
    </w:rPr>
  </w:style>
  <w:style w:type="character" w:customStyle="1" w:styleId="textdoc1">
    <w:name w:val="textdoc1"/>
    <w:uiPriority w:val="99"/>
    <w:qFormat/>
    <w:rsid w:val="00986055"/>
    <w:rPr>
      <w:rFonts w:ascii="Times New Roman" w:hAnsi="Times New Roman"/>
    </w:rPr>
  </w:style>
  <w:style w:type="character" w:customStyle="1" w:styleId="IntenseEmphasis1">
    <w:name w:val="Intense Emphasis1"/>
    <w:uiPriority w:val="99"/>
    <w:rsid w:val="00986055"/>
    <w:rPr>
      <w:b/>
    </w:rPr>
  </w:style>
  <w:style w:type="character" w:customStyle="1" w:styleId="FontStyle52">
    <w:name w:val="Font Style52"/>
    <w:uiPriority w:val="99"/>
    <w:qFormat/>
    <w:rsid w:val="00986055"/>
    <w:rPr>
      <w:rFonts w:ascii="Times New Roman" w:hAnsi="Times New Roman"/>
      <w:sz w:val="20"/>
    </w:rPr>
  </w:style>
  <w:style w:type="character" w:customStyle="1" w:styleId="snsep">
    <w:name w:val="snsep"/>
    <w:uiPriority w:val="99"/>
    <w:qFormat/>
    <w:rsid w:val="00986055"/>
  </w:style>
  <w:style w:type="character" w:customStyle="1" w:styleId="mw-editsection">
    <w:name w:val="mw-editsection"/>
    <w:uiPriority w:val="99"/>
    <w:qFormat/>
    <w:rsid w:val="00986055"/>
  </w:style>
  <w:style w:type="character" w:customStyle="1" w:styleId="num0">
    <w:name w:val="num0"/>
    <w:uiPriority w:val="99"/>
    <w:qFormat/>
    <w:rsid w:val="00986055"/>
  </w:style>
  <w:style w:type="character" w:customStyle="1" w:styleId="copy3">
    <w:name w:val="copy3"/>
    <w:uiPriority w:val="99"/>
    <w:qFormat/>
    <w:rsid w:val="00986055"/>
    <w:rPr>
      <w:rFonts w:ascii="Times New Roman" w:hAnsi="Times New Roman"/>
    </w:rPr>
  </w:style>
  <w:style w:type="character" w:customStyle="1" w:styleId="style80">
    <w:name w:val="style8"/>
    <w:uiPriority w:val="99"/>
    <w:qFormat/>
    <w:rsid w:val="00986055"/>
    <w:rPr>
      <w:rFonts w:ascii="Times New Roman" w:hAnsi="Times New Roman"/>
    </w:rPr>
  </w:style>
  <w:style w:type="character" w:customStyle="1" w:styleId="512">
    <w:name w:val="Заголовок 5 Знак1"/>
    <w:uiPriority w:val="99"/>
    <w:qFormat/>
    <w:locked/>
    <w:rsid w:val="00986055"/>
    <w:rPr>
      <w:b/>
      <w:i/>
      <w:sz w:val="26"/>
    </w:rPr>
  </w:style>
  <w:style w:type="character" w:customStyle="1" w:styleId="afffffffff4">
    <w:name w:val="Выделение жирным"/>
    <w:uiPriority w:val="99"/>
    <w:qFormat/>
    <w:rsid w:val="00986055"/>
    <w:rPr>
      <w:b/>
    </w:rPr>
  </w:style>
  <w:style w:type="character" w:customStyle="1" w:styleId="ListLabel1">
    <w:name w:val="ListLabel 1"/>
    <w:uiPriority w:val="99"/>
    <w:qFormat/>
    <w:rsid w:val="00986055"/>
    <w:rPr>
      <w:color w:val="000000"/>
      <w:spacing w:val="0"/>
      <w:position w:val="0"/>
      <w:sz w:val="20"/>
      <w:u w:val="none"/>
      <w:vertAlign w:val="baseline"/>
    </w:rPr>
  </w:style>
  <w:style w:type="character" w:customStyle="1" w:styleId="ListLabel2">
    <w:name w:val="ListLabel 2"/>
    <w:uiPriority w:val="99"/>
    <w:qFormat/>
    <w:rsid w:val="00986055"/>
  </w:style>
  <w:style w:type="character" w:customStyle="1" w:styleId="ListLabel3">
    <w:name w:val="ListLabel 3"/>
    <w:uiPriority w:val="99"/>
    <w:qFormat/>
    <w:rsid w:val="00986055"/>
    <w:rPr>
      <w:b/>
    </w:rPr>
  </w:style>
  <w:style w:type="character" w:customStyle="1" w:styleId="ListLabel4">
    <w:name w:val="ListLabel 4"/>
    <w:uiPriority w:val="99"/>
    <w:qFormat/>
    <w:rsid w:val="00986055"/>
  </w:style>
  <w:style w:type="character" w:customStyle="1" w:styleId="ListLabel5">
    <w:name w:val="ListLabel 5"/>
    <w:uiPriority w:val="99"/>
    <w:qFormat/>
    <w:rsid w:val="00986055"/>
    <w:rPr>
      <w:color w:val="00000A"/>
    </w:rPr>
  </w:style>
  <w:style w:type="character" w:customStyle="1" w:styleId="ListLabel6">
    <w:name w:val="ListLabel 6"/>
    <w:uiPriority w:val="99"/>
    <w:qFormat/>
    <w:rsid w:val="00986055"/>
    <w:rPr>
      <w:sz w:val="20"/>
    </w:rPr>
  </w:style>
  <w:style w:type="character" w:customStyle="1" w:styleId="2ff9">
    <w:name w:val="Название Знак2"/>
    <w:uiPriority w:val="99"/>
    <w:qFormat/>
    <w:locked/>
    <w:rsid w:val="00986055"/>
    <w:rPr>
      <w:rFonts w:ascii="Mangal" w:hAnsi="Mangal"/>
      <w:i/>
      <w:color w:val="00000A"/>
      <w:sz w:val="24"/>
    </w:rPr>
  </w:style>
  <w:style w:type="character" w:customStyle="1" w:styleId="2ffa">
    <w:name w:val="Схема документа Знак2"/>
    <w:uiPriority w:val="99"/>
    <w:qFormat/>
    <w:locked/>
    <w:rsid w:val="00986055"/>
    <w:rPr>
      <w:rFonts w:ascii="Tahoma" w:hAnsi="Tahoma"/>
      <w:color w:val="00000A"/>
      <w:shd w:val="clear" w:color="auto" w:fill="000080"/>
    </w:rPr>
  </w:style>
  <w:style w:type="character" w:customStyle="1" w:styleId="324">
    <w:name w:val="Основной текст с отступом 3 Знак2"/>
    <w:uiPriority w:val="99"/>
    <w:qFormat/>
    <w:locked/>
    <w:rsid w:val="00986055"/>
    <w:rPr>
      <w:color w:val="00000A"/>
      <w:sz w:val="16"/>
      <w:lang w:val="ru-RU" w:eastAsia="ru-RU"/>
    </w:rPr>
  </w:style>
  <w:style w:type="character" w:customStyle="1" w:styleId="2ffb">
    <w:name w:val="Нижний колонтитул Знак2"/>
    <w:uiPriority w:val="99"/>
    <w:qFormat/>
    <w:locked/>
    <w:rsid w:val="00986055"/>
    <w:rPr>
      <w:sz w:val="24"/>
    </w:rPr>
  </w:style>
  <w:style w:type="character" w:customStyle="1" w:styleId="2ffc">
    <w:name w:val="Текст выноски Знак2"/>
    <w:uiPriority w:val="99"/>
    <w:qFormat/>
    <w:locked/>
    <w:rsid w:val="00986055"/>
    <w:rPr>
      <w:rFonts w:ascii="Tahoma" w:hAnsi="Tahoma"/>
      <w:color w:val="00000A"/>
      <w:sz w:val="16"/>
    </w:rPr>
  </w:style>
  <w:style w:type="character" w:customStyle="1" w:styleId="227">
    <w:name w:val="Основной текст 2 Знак2"/>
    <w:uiPriority w:val="99"/>
    <w:qFormat/>
    <w:locked/>
    <w:rsid w:val="00986055"/>
    <w:rPr>
      <w:sz w:val="24"/>
    </w:rPr>
  </w:style>
  <w:style w:type="character" w:customStyle="1" w:styleId="ft1834">
    <w:name w:val="ft1834"/>
    <w:uiPriority w:val="99"/>
    <w:qFormat/>
    <w:rsid w:val="00986055"/>
  </w:style>
  <w:style w:type="character" w:customStyle="1" w:styleId="ft1846">
    <w:name w:val="ft1846"/>
    <w:uiPriority w:val="99"/>
    <w:qFormat/>
    <w:rsid w:val="00986055"/>
  </w:style>
  <w:style w:type="character" w:customStyle="1" w:styleId="ft1850">
    <w:name w:val="ft1850"/>
    <w:uiPriority w:val="99"/>
    <w:qFormat/>
    <w:rsid w:val="00986055"/>
  </w:style>
  <w:style w:type="character" w:customStyle="1" w:styleId="ft1994">
    <w:name w:val="ft1994"/>
    <w:uiPriority w:val="99"/>
    <w:qFormat/>
    <w:rsid w:val="00986055"/>
  </w:style>
  <w:style w:type="character" w:customStyle="1" w:styleId="ft2006">
    <w:name w:val="ft2006"/>
    <w:uiPriority w:val="99"/>
    <w:qFormat/>
    <w:rsid w:val="00986055"/>
  </w:style>
  <w:style w:type="character" w:customStyle="1" w:styleId="ft2181">
    <w:name w:val="ft2181"/>
    <w:uiPriority w:val="99"/>
    <w:qFormat/>
    <w:rsid w:val="00986055"/>
  </w:style>
  <w:style w:type="character" w:customStyle="1" w:styleId="ft2193">
    <w:name w:val="ft2193"/>
    <w:uiPriority w:val="99"/>
    <w:qFormat/>
    <w:rsid w:val="00986055"/>
  </w:style>
  <w:style w:type="character" w:customStyle="1" w:styleId="ft2205">
    <w:name w:val="ft2205"/>
    <w:uiPriority w:val="99"/>
    <w:qFormat/>
    <w:rsid w:val="00986055"/>
  </w:style>
  <w:style w:type="character" w:customStyle="1" w:styleId="ft2213">
    <w:name w:val="ft2213"/>
    <w:uiPriority w:val="99"/>
    <w:qFormat/>
    <w:rsid w:val="00986055"/>
  </w:style>
  <w:style w:type="character" w:customStyle="1" w:styleId="editsection">
    <w:name w:val="editsection"/>
    <w:uiPriority w:val="99"/>
    <w:qFormat/>
    <w:rsid w:val="00986055"/>
  </w:style>
  <w:style w:type="character" w:customStyle="1" w:styleId="f1">
    <w:name w:val="f1"/>
    <w:uiPriority w:val="99"/>
    <w:qFormat/>
    <w:rsid w:val="00986055"/>
    <w:rPr>
      <w:rFonts w:ascii="Times New Roman" w:hAnsi="Times New Roman"/>
    </w:rPr>
  </w:style>
  <w:style w:type="character" w:customStyle="1" w:styleId="a11">
    <w:name w:val="a1"/>
    <w:uiPriority w:val="99"/>
    <w:qFormat/>
    <w:rsid w:val="00986055"/>
    <w:rPr>
      <w:rFonts w:ascii="Times New Roman" w:hAnsi="Times New Roman"/>
    </w:rPr>
  </w:style>
  <w:style w:type="character" w:customStyle="1" w:styleId="1fffffe">
    <w:name w:val="Сильное выделение1"/>
    <w:uiPriority w:val="99"/>
    <w:qFormat/>
    <w:rsid w:val="00986055"/>
    <w:rPr>
      <w:b/>
    </w:rPr>
  </w:style>
  <w:style w:type="character" w:customStyle="1" w:styleId="field-content">
    <w:name w:val="field-content"/>
    <w:uiPriority w:val="99"/>
    <w:qFormat/>
    <w:rsid w:val="00986055"/>
  </w:style>
  <w:style w:type="character" w:customStyle="1" w:styleId="reference-text">
    <w:name w:val="reference-text"/>
    <w:uiPriority w:val="99"/>
    <w:qFormat/>
    <w:rsid w:val="00986055"/>
  </w:style>
  <w:style w:type="table" w:customStyle="1" w:styleId="1ffffff">
    <w:name w:val="Сетка таблицы1"/>
    <w:uiPriority w:val="9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uiPriority w:val="99"/>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uiPriority w:val="99"/>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uiPriority w:val="99"/>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uiPriority w:val="99"/>
    <w:qFormat/>
    <w:rsid w:val="00986055"/>
    <w:rPr>
      <w:sz w:val="16"/>
      <w:lang w:val="ru-RU" w:eastAsia="ru-RU"/>
    </w:rPr>
  </w:style>
  <w:style w:type="character" w:customStyle="1" w:styleId="1411">
    <w:name w:val="Знак Знак141"/>
    <w:uiPriority w:val="99"/>
    <w:qFormat/>
    <w:locked/>
    <w:rsid w:val="00986055"/>
    <w:rPr>
      <w:b/>
      <w:sz w:val="27"/>
      <w:lang w:val="ru-RU" w:eastAsia="ru-RU"/>
    </w:rPr>
  </w:style>
  <w:style w:type="character" w:customStyle="1" w:styleId="101">
    <w:name w:val="Знак Знак101"/>
    <w:uiPriority w:val="99"/>
    <w:qFormat/>
    <w:locked/>
    <w:rsid w:val="00986055"/>
    <w:rPr>
      <w:sz w:val="16"/>
      <w:lang w:val="ru-RU" w:eastAsia="ru-RU"/>
    </w:rPr>
  </w:style>
  <w:style w:type="character" w:customStyle="1" w:styleId="6100">
    <w:name w:val="Знак Знак610"/>
    <w:uiPriority w:val="99"/>
    <w:qFormat/>
    <w:rsid w:val="00986055"/>
    <w:rPr>
      <w:rFonts w:ascii="Arial" w:hAnsi="Arial"/>
      <w:b/>
      <w:i/>
      <w:sz w:val="28"/>
      <w:lang w:val="ru-RU" w:eastAsia="en-US"/>
    </w:rPr>
  </w:style>
  <w:style w:type="character" w:customStyle="1" w:styleId="162">
    <w:name w:val="Знак Знак162"/>
    <w:uiPriority w:val="99"/>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uiPriority w:val="99"/>
    <w:qFormat/>
    <w:rsid w:val="00986055"/>
    <w:rPr>
      <w:rFonts w:ascii="Times New Roman" w:hAnsi="Times New Roman"/>
      <w:b/>
      <w:sz w:val="28"/>
    </w:rPr>
  </w:style>
  <w:style w:type="character" w:customStyle="1" w:styleId="2210">
    <w:name w:val="Знак Знак221"/>
    <w:uiPriority w:val="99"/>
    <w:qFormat/>
    <w:rsid w:val="00986055"/>
    <w:rPr>
      <w:rFonts w:ascii="Times New Roman" w:hAnsi="Times New Roman"/>
      <w:sz w:val="24"/>
    </w:rPr>
  </w:style>
  <w:style w:type="character" w:customStyle="1" w:styleId="201">
    <w:name w:val="Знак Знак201"/>
    <w:uiPriority w:val="99"/>
    <w:qFormat/>
    <w:rsid w:val="00986055"/>
    <w:rPr>
      <w:rFonts w:ascii="Arial" w:hAnsi="Arial"/>
      <w:sz w:val="22"/>
    </w:rPr>
  </w:style>
  <w:style w:type="character" w:customStyle="1" w:styleId="191">
    <w:name w:val="Знак Знак191"/>
    <w:uiPriority w:val="99"/>
    <w:qFormat/>
    <w:rsid w:val="00986055"/>
    <w:rPr>
      <w:rFonts w:ascii="Times New Roman" w:hAnsi="Times New Roman"/>
      <w:sz w:val="16"/>
      <w:lang w:eastAsia="ru-RU"/>
    </w:rPr>
  </w:style>
  <w:style w:type="character" w:customStyle="1" w:styleId="181">
    <w:name w:val="Знак Знак181"/>
    <w:uiPriority w:val="99"/>
    <w:qFormat/>
    <w:rsid w:val="00986055"/>
    <w:rPr>
      <w:rFonts w:ascii="Courier New" w:hAnsi="Courier New"/>
    </w:rPr>
  </w:style>
  <w:style w:type="character" w:customStyle="1" w:styleId="171">
    <w:name w:val="Знак Знак171"/>
    <w:uiPriority w:val="99"/>
    <w:qFormat/>
    <w:rsid w:val="00986055"/>
    <w:rPr>
      <w:rFonts w:ascii="Times New Roman" w:hAnsi="Times New Roman"/>
      <w:sz w:val="24"/>
    </w:rPr>
  </w:style>
  <w:style w:type="character" w:customStyle="1" w:styleId="151">
    <w:name w:val="Знак Знак151"/>
    <w:uiPriority w:val="99"/>
    <w:qFormat/>
    <w:rsid w:val="00986055"/>
    <w:rPr>
      <w:b/>
      <w:sz w:val="28"/>
    </w:rPr>
  </w:style>
  <w:style w:type="character" w:customStyle="1" w:styleId="afffffffff5">
    <w:name w:val="Знак Знак"/>
    <w:aliases w:val="Знак Заголовок 1 Знак Знак,Заголовок 1 Знак Знак1, Знак Знак Знак1"/>
    <w:uiPriority w:val="99"/>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uiPriority w:val="99"/>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uiPriority w:val="99"/>
    <w:qFormat/>
    <w:locked/>
    <w:rsid w:val="00986055"/>
    <w:rPr>
      <w:b/>
      <w:caps/>
      <w:sz w:val="24"/>
      <w:lang w:val="ru-RU" w:eastAsia="ru-RU"/>
    </w:rPr>
  </w:style>
  <w:style w:type="character" w:customStyle="1" w:styleId="1110">
    <w:name w:val="Знак1 Знак Знак11"/>
    <w:uiPriority w:val="99"/>
    <w:qFormat/>
    <w:locked/>
    <w:rsid w:val="00986055"/>
    <w:rPr>
      <w:rFonts w:ascii="Times New Roman" w:hAnsi="Times New Roman"/>
      <w:sz w:val="24"/>
      <w:lang w:eastAsia="ru-RU"/>
    </w:rPr>
  </w:style>
  <w:style w:type="character" w:customStyle="1" w:styleId="461">
    <w:name w:val="Знак Знак461"/>
    <w:uiPriority w:val="99"/>
    <w:qFormat/>
    <w:locked/>
    <w:rsid w:val="00986055"/>
    <w:rPr>
      <w:b/>
      <w:sz w:val="27"/>
      <w:lang w:val="ru-RU" w:eastAsia="ru-RU"/>
    </w:rPr>
  </w:style>
  <w:style w:type="character" w:customStyle="1" w:styleId="481">
    <w:name w:val="Знак Знак481"/>
    <w:uiPriority w:val="99"/>
    <w:qFormat/>
    <w:locked/>
    <w:rsid w:val="00986055"/>
    <w:rPr>
      <w:b/>
      <w:sz w:val="27"/>
      <w:lang w:val="ru-RU" w:eastAsia="ru-RU"/>
    </w:rPr>
  </w:style>
  <w:style w:type="character" w:customStyle="1" w:styleId="441">
    <w:name w:val="Знак Знак441"/>
    <w:uiPriority w:val="99"/>
    <w:qFormat/>
    <w:locked/>
    <w:rsid w:val="00986055"/>
    <w:rPr>
      <w:sz w:val="24"/>
    </w:rPr>
  </w:style>
  <w:style w:type="character" w:customStyle="1" w:styleId="5110">
    <w:name w:val="Знак Знак511"/>
    <w:uiPriority w:val="99"/>
    <w:qFormat/>
    <w:locked/>
    <w:rsid w:val="00986055"/>
    <w:rPr>
      <w:b/>
      <w:sz w:val="27"/>
      <w:lang w:val="ru-RU" w:eastAsia="ru-RU"/>
    </w:rPr>
  </w:style>
  <w:style w:type="character" w:customStyle="1" w:styleId="431">
    <w:name w:val="Знак Знак431"/>
    <w:uiPriority w:val="99"/>
    <w:qFormat/>
    <w:locked/>
    <w:rsid w:val="00986055"/>
    <w:rPr>
      <w:color w:val="000000"/>
      <w:sz w:val="24"/>
      <w:lang w:eastAsia="ru-RU"/>
    </w:rPr>
  </w:style>
  <w:style w:type="character" w:customStyle="1" w:styleId="421">
    <w:name w:val="Знак Знак421"/>
    <w:uiPriority w:val="99"/>
    <w:qFormat/>
    <w:rsid w:val="00986055"/>
    <w:rPr>
      <w:rFonts w:ascii="Times New Roman" w:hAnsi="Times New Roman"/>
      <w:sz w:val="16"/>
    </w:rPr>
  </w:style>
  <w:style w:type="character" w:customStyle="1" w:styleId="491">
    <w:name w:val="Знак Знак491"/>
    <w:uiPriority w:val="99"/>
    <w:qFormat/>
    <w:rsid w:val="00986055"/>
    <w:rPr>
      <w:rFonts w:ascii="Times New Roman" w:hAnsi="Times New Roman"/>
      <w:b/>
      <w:caps/>
      <w:sz w:val="24"/>
      <w:lang w:eastAsia="ru-RU"/>
    </w:rPr>
  </w:style>
  <w:style w:type="character" w:customStyle="1" w:styleId="471">
    <w:name w:val="Знак Знак471"/>
    <w:uiPriority w:val="99"/>
    <w:qFormat/>
    <w:rsid w:val="00986055"/>
    <w:rPr>
      <w:rFonts w:ascii="Times New Roman" w:hAnsi="Times New Roman"/>
      <w:b/>
      <w:sz w:val="27"/>
      <w:lang w:eastAsia="ru-RU"/>
    </w:rPr>
  </w:style>
  <w:style w:type="character" w:customStyle="1" w:styleId="451">
    <w:name w:val="Знак Знак451"/>
    <w:uiPriority w:val="99"/>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uiPriority w:val="99"/>
    <w:qFormat/>
    <w:locked/>
    <w:rsid w:val="00986055"/>
    <w:rPr>
      <w:b/>
      <w:sz w:val="28"/>
      <w:lang w:val="ru-RU" w:eastAsia="ru-RU"/>
    </w:rPr>
  </w:style>
  <w:style w:type="character" w:customStyle="1" w:styleId="5210">
    <w:name w:val="Знак Знак521"/>
    <w:uiPriority w:val="99"/>
    <w:qFormat/>
    <w:rsid w:val="00986055"/>
    <w:rPr>
      <w:rFonts w:ascii="Arial" w:hAnsi="Arial"/>
      <w:b/>
      <w:i/>
      <w:sz w:val="28"/>
    </w:rPr>
  </w:style>
  <w:style w:type="character" w:customStyle="1" w:styleId="5111">
    <w:name w:val="Знак5 Знак Знак11"/>
    <w:uiPriority w:val="99"/>
    <w:qFormat/>
    <w:locked/>
    <w:rsid w:val="00986055"/>
    <w:rPr>
      <w:sz w:val="16"/>
      <w:lang w:val="ru-RU" w:eastAsia="ru-RU"/>
    </w:rPr>
  </w:style>
  <w:style w:type="character" w:customStyle="1" w:styleId="612">
    <w:name w:val="Знак6 Знак Знак1"/>
    <w:uiPriority w:val="99"/>
    <w:qFormat/>
    <w:rsid w:val="00986055"/>
    <w:rPr>
      <w:sz w:val="24"/>
      <w:lang w:val="ru-RU" w:eastAsia="ru-RU"/>
    </w:rPr>
  </w:style>
  <w:style w:type="character" w:customStyle="1" w:styleId="551">
    <w:name w:val="Знак Знак551"/>
    <w:uiPriority w:val="99"/>
    <w:qFormat/>
    <w:locked/>
    <w:rsid w:val="00986055"/>
    <w:rPr>
      <w:sz w:val="24"/>
      <w:lang w:val="ru-RU" w:eastAsia="ru-RU"/>
    </w:rPr>
  </w:style>
  <w:style w:type="character" w:customStyle="1" w:styleId="651">
    <w:name w:val="Знак Знак651"/>
    <w:uiPriority w:val="99"/>
    <w:qFormat/>
    <w:locked/>
    <w:rsid w:val="00986055"/>
    <w:rPr>
      <w:b/>
      <w:sz w:val="27"/>
      <w:lang w:val="ru-RU" w:eastAsia="ru-RU"/>
    </w:rPr>
  </w:style>
  <w:style w:type="character" w:customStyle="1" w:styleId="641">
    <w:name w:val="Знак Знак641"/>
    <w:uiPriority w:val="99"/>
    <w:qFormat/>
    <w:locked/>
    <w:rsid w:val="00986055"/>
    <w:rPr>
      <w:b/>
      <w:sz w:val="28"/>
      <w:lang w:val="ru-RU" w:eastAsia="ru-RU"/>
    </w:rPr>
  </w:style>
  <w:style w:type="character" w:customStyle="1" w:styleId="631">
    <w:name w:val="Знак Знак631"/>
    <w:uiPriority w:val="99"/>
    <w:qFormat/>
    <w:locked/>
    <w:rsid w:val="00986055"/>
    <w:rPr>
      <w:b/>
      <w:i/>
      <w:sz w:val="26"/>
      <w:lang w:val="ru-RU" w:eastAsia="ru-RU"/>
    </w:rPr>
  </w:style>
  <w:style w:type="character" w:customStyle="1" w:styleId="621">
    <w:name w:val="Знак Знак621"/>
    <w:uiPriority w:val="99"/>
    <w:qFormat/>
    <w:locked/>
    <w:rsid w:val="00986055"/>
    <w:rPr>
      <w:sz w:val="24"/>
      <w:lang w:val="ru-RU" w:eastAsia="ru-RU"/>
    </w:rPr>
  </w:style>
  <w:style w:type="character" w:customStyle="1" w:styleId="6110">
    <w:name w:val="Знак Знак611"/>
    <w:uiPriority w:val="99"/>
    <w:qFormat/>
    <w:locked/>
    <w:rsid w:val="00986055"/>
    <w:rPr>
      <w:sz w:val="24"/>
      <w:lang w:val="ru-RU" w:eastAsia="ru-RU"/>
    </w:rPr>
  </w:style>
  <w:style w:type="character" w:customStyle="1" w:styleId="601">
    <w:name w:val="Знак Знак601"/>
    <w:uiPriority w:val="99"/>
    <w:qFormat/>
    <w:locked/>
    <w:rsid w:val="00986055"/>
    <w:rPr>
      <w:i/>
      <w:sz w:val="24"/>
      <w:lang w:val="ru-RU" w:eastAsia="ru-RU"/>
    </w:rPr>
  </w:style>
  <w:style w:type="character" w:customStyle="1" w:styleId="591">
    <w:name w:val="Знак Знак591"/>
    <w:uiPriority w:val="99"/>
    <w:qFormat/>
    <w:locked/>
    <w:rsid w:val="00986055"/>
    <w:rPr>
      <w:rFonts w:ascii="Arial" w:hAnsi="Arial"/>
      <w:sz w:val="22"/>
      <w:lang w:val="ru-RU" w:eastAsia="ru-RU"/>
    </w:rPr>
  </w:style>
  <w:style w:type="character" w:customStyle="1" w:styleId="581">
    <w:name w:val="Знак Знак581"/>
    <w:uiPriority w:val="99"/>
    <w:qFormat/>
    <w:locked/>
    <w:rsid w:val="00986055"/>
    <w:rPr>
      <w:rFonts w:ascii="Courier New" w:hAnsi="Courier New"/>
      <w:lang w:val="ru-RU" w:eastAsia="ru-RU"/>
    </w:rPr>
  </w:style>
  <w:style w:type="character" w:customStyle="1" w:styleId="571">
    <w:name w:val="Знак Знак571"/>
    <w:uiPriority w:val="99"/>
    <w:qFormat/>
    <w:locked/>
    <w:rsid w:val="00986055"/>
    <w:rPr>
      <w:lang w:val="ru-RU" w:eastAsia="ru-RU"/>
    </w:rPr>
  </w:style>
  <w:style w:type="character" w:customStyle="1" w:styleId="561">
    <w:name w:val="Знак Знак561"/>
    <w:uiPriority w:val="99"/>
    <w:qFormat/>
    <w:locked/>
    <w:rsid w:val="00986055"/>
    <w:rPr>
      <w:sz w:val="24"/>
      <w:lang w:val="ru-RU" w:eastAsia="ru-RU"/>
    </w:rPr>
  </w:style>
  <w:style w:type="character" w:customStyle="1" w:styleId="541">
    <w:name w:val="Знак Знак541"/>
    <w:uiPriority w:val="99"/>
    <w:qFormat/>
    <w:locked/>
    <w:rsid w:val="00986055"/>
    <w:rPr>
      <w:sz w:val="24"/>
      <w:lang w:val="en-US" w:eastAsia="ru-RU"/>
    </w:rPr>
  </w:style>
  <w:style w:type="character" w:customStyle="1" w:styleId="671">
    <w:name w:val="Знак Знак671"/>
    <w:uiPriority w:val="99"/>
    <w:qFormat/>
    <w:rsid w:val="00986055"/>
    <w:rPr>
      <w:rFonts w:ascii="Arial" w:hAnsi="Arial"/>
      <w:b/>
      <w:sz w:val="26"/>
    </w:rPr>
  </w:style>
  <w:style w:type="character" w:customStyle="1" w:styleId="661">
    <w:name w:val="Знак Знак661"/>
    <w:uiPriority w:val="99"/>
    <w:qFormat/>
    <w:rsid w:val="00986055"/>
    <w:rPr>
      <w:b/>
      <w:sz w:val="28"/>
    </w:rPr>
  </w:style>
  <w:style w:type="character" w:customStyle="1" w:styleId="701">
    <w:name w:val="Знак Знак701"/>
    <w:uiPriority w:val="99"/>
    <w:qFormat/>
    <w:rsid w:val="00986055"/>
    <w:rPr>
      <w:rFonts w:ascii="Arial" w:hAnsi="Arial"/>
      <w:b/>
      <w:sz w:val="26"/>
    </w:rPr>
  </w:style>
  <w:style w:type="character" w:customStyle="1" w:styleId="691">
    <w:name w:val="Знак Знак691"/>
    <w:uiPriority w:val="99"/>
    <w:qFormat/>
    <w:rsid w:val="00986055"/>
    <w:rPr>
      <w:b/>
      <w:sz w:val="28"/>
    </w:rPr>
  </w:style>
  <w:style w:type="character" w:customStyle="1" w:styleId="681">
    <w:name w:val="Знак Знак681"/>
    <w:uiPriority w:val="99"/>
    <w:qFormat/>
    <w:rsid w:val="00986055"/>
    <w:rPr>
      <w:b/>
      <w:i/>
      <w:sz w:val="26"/>
    </w:rPr>
  </w:style>
  <w:style w:type="character" w:customStyle="1" w:styleId="afffffffff6">
    <w:name w:val="Название Знак"/>
    <w:aliases w:val="Заголовок Знак3"/>
    <w:uiPriority w:val="99"/>
    <w:qFormat/>
    <w:locked/>
    <w:rsid w:val="00986055"/>
    <w:rPr>
      <w:sz w:val="24"/>
      <w:lang w:val="en-US"/>
    </w:rPr>
  </w:style>
  <w:style w:type="character" w:customStyle="1" w:styleId="BodyTextIndent3Char">
    <w:name w:val="Body Text Indent 3 Char"/>
    <w:uiPriority w:val="99"/>
    <w:qFormat/>
    <w:locked/>
    <w:rsid w:val="00986055"/>
    <w:rPr>
      <w:rFonts w:ascii="Times New Roman" w:hAnsi="Times New Roman"/>
      <w:sz w:val="16"/>
    </w:rPr>
  </w:style>
  <w:style w:type="character" w:customStyle="1" w:styleId="BodyTextIndent2Char">
    <w:name w:val="Body Text Indent 2 Char"/>
    <w:uiPriority w:val="99"/>
    <w:qFormat/>
    <w:locked/>
    <w:rsid w:val="00986055"/>
    <w:rPr>
      <w:sz w:val="24"/>
    </w:rPr>
  </w:style>
  <w:style w:type="character" w:customStyle="1" w:styleId="2ffe">
    <w:name w:val="Текст сноски Знак2"/>
    <w:uiPriority w:val="99"/>
    <w:semiHidden/>
    <w:rsid w:val="00986055"/>
    <w:rPr>
      <w:rFonts w:ascii="Times New Roman" w:hAnsi="Times New Roman"/>
      <w:sz w:val="20"/>
    </w:rPr>
  </w:style>
  <w:style w:type="character" w:customStyle="1" w:styleId="FooterChar">
    <w:name w:val="Footer Char"/>
    <w:uiPriority w:val="99"/>
    <w:qFormat/>
    <w:locked/>
    <w:rsid w:val="00986055"/>
    <w:rPr>
      <w:sz w:val="24"/>
    </w:rPr>
  </w:style>
  <w:style w:type="character" w:customStyle="1" w:styleId="BodyText2Char">
    <w:name w:val="Body Text 2 Char"/>
    <w:uiPriority w:val="99"/>
    <w:qFormat/>
    <w:locked/>
    <w:rsid w:val="00986055"/>
  </w:style>
  <w:style w:type="character" w:customStyle="1" w:styleId="DocumentMapChar">
    <w:name w:val="Document Map Char"/>
    <w:uiPriority w:val="99"/>
    <w:qFormat/>
    <w:locked/>
    <w:rsid w:val="00986055"/>
    <w:rPr>
      <w:rFonts w:ascii="Tahoma" w:hAnsi="Tahoma"/>
    </w:rPr>
  </w:style>
  <w:style w:type="character" w:customStyle="1" w:styleId="HeaderChar">
    <w:name w:val="Header Char"/>
    <w:uiPriority w:val="99"/>
    <w:qFormat/>
    <w:locked/>
    <w:rsid w:val="00986055"/>
    <w:rPr>
      <w:sz w:val="24"/>
    </w:rPr>
  </w:style>
  <w:style w:type="paragraph" w:customStyle="1" w:styleId="83">
    <w:name w:val="Стиль8"/>
    <w:basedOn w:val="a8"/>
    <w:next w:val="afff1"/>
    <w:link w:val="3ff"/>
    <w:uiPriority w:val="99"/>
    <w:qFormat/>
    <w:rsid w:val="00986055"/>
    <w:pPr>
      <w:spacing w:before="0" w:beforeAutospacing="0" w:after="0" w:afterAutospacing="0"/>
      <w:jc w:val="center"/>
    </w:pPr>
    <w:rPr>
      <w:szCs w:val="20"/>
      <w:lang w:val="en-US"/>
    </w:rPr>
  </w:style>
  <w:style w:type="character" w:customStyle="1" w:styleId="3ff">
    <w:name w:val="Название Знак3"/>
    <w:link w:val="83"/>
    <w:uiPriority w:val="99"/>
    <w:locked/>
    <w:rsid w:val="00986055"/>
    <w:rPr>
      <w:rFonts w:ascii="Times New Roman" w:eastAsia="Calibri" w:hAnsi="Times New Roman" w:cs="Times New Roman"/>
      <w:sz w:val="24"/>
      <w:szCs w:val="20"/>
      <w:lang w:val="en-US"/>
    </w:rPr>
  </w:style>
  <w:style w:type="character" w:customStyle="1" w:styleId="TitleChar">
    <w:name w:val="Title Char"/>
    <w:uiPriority w:val="99"/>
    <w:qFormat/>
    <w:locked/>
    <w:rsid w:val="00986055"/>
    <w:rPr>
      <w:sz w:val="24"/>
      <w:lang w:val="en-US"/>
    </w:rPr>
  </w:style>
  <w:style w:type="paragraph" w:customStyle="1" w:styleId="3ff0">
    <w:name w:val="Абзац списка3"/>
    <w:basedOn w:val="a8"/>
    <w:link w:val="ListParagraphChar2"/>
    <w:uiPriority w:val="99"/>
    <w:qFormat/>
    <w:rsid w:val="00986055"/>
    <w:pPr>
      <w:spacing w:before="0" w:beforeAutospacing="0" w:after="0" w:afterAutospacing="0"/>
      <w:ind w:left="708"/>
    </w:pPr>
    <w:rPr>
      <w:sz w:val="20"/>
      <w:szCs w:val="20"/>
    </w:rPr>
  </w:style>
  <w:style w:type="character" w:customStyle="1" w:styleId="ListParagraphChar2">
    <w:name w:val="List Paragraph Char2"/>
    <w:link w:val="3ff0"/>
    <w:uiPriority w:val="99"/>
    <w:qFormat/>
    <w:locked/>
    <w:rsid w:val="00986055"/>
    <w:rPr>
      <w:rFonts w:ascii="Times New Roman" w:eastAsia="Calibri" w:hAnsi="Times New Roman" w:cs="Times New Roman"/>
      <w:sz w:val="20"/>
      <w:szCs w:val="20"/>
    </w:rPr>
  </w:style>
  <w:style w:type="character" w:customStyle="1" w:styleId="CommentTextChar">
    <w:name w:val="Comment Text Char"/>
    <w:uiPriority w:val="99"/>
    <w:qFormat/>
    <w:locked/>
    <w:rsid w:val="00986055"/>
    <w:rPr>
      <w:rFonts w:ascii="Times New Roman" w:hAnsi="Times New Roman"/>
      <w:sz w:val="20"/>
      <w:lang w:eastAsia="ru-RU"/>
    </w:rPr>
  </w:style>
  <w:style w:type="character" w:customStyle="1" w:styleId="730">
    <w:name w:val="Знак Знак73"/>
    <w:uiPriority w:val="99"/>
    <w:qFormat/>
    <w:rsid w:val="00986055"/>
    <w:rPr>
      <w:sz w:val="16"/>
      <w:lang w:val="ru-RU" w:eastAsia="ru-RU"/>
    </w:rPr>
  </w:style>
  <w:style w:type="character" w:customStyle="1" w:styleId="Heading1Char3">
    <w:name w:val="Heading 1 Char3"/>
    <w:aliases w:val="Знак Char3,Заголовок 1 Знак Знак Char2,Знак Заголовок 1 Char2"/>
    <w:uiPriority w:val="99"/>
    <w:qFormat/>
    <w:locked/>
    <w:rsid w:val="00986055"/>
    <w:rPr>
      <w:rFonts w:ascii="Cambria" w:hAnsi="Cambria"/>
      <w:b/>
      <w:kern w:val="32"/>
      <w:sz w:val="32"/>
    </w:rPr>
  </w:style>
  <w:style w:type="character" w:customStyle="1" w:styleId="BodyTextFirstIndentChar">
    <w:name w:val="Body Text First Indent Char"/>
    <w:uiPriority w:val="99"/>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uiPriority w:val="99"/>
    <w:qFormat/>
    <w:rsid w:val="00986055"/>
    <w:rPr>
      <w:rFonts w:ascii="Times New Roman" w:hAnsi="Times New Roman"/>
      <w:b/>
      <w:caps/>
      <w:sz w:val="28"/>
    </w:rPr>
  </w:style>
  <w:style w:type="character" w:customStyle="1" w:styleId="SubtitleChar">
    <w:name w:val="Subtitle Char"/>
    <w:uiPriority w:val="99"/>
    <w:qFormat/>
    <w:locked/>
    <w:rsid w:val="00986055"/>
    <w:rPr>
      <w:rFonts w:ascii="Cambria" w:hAnsi="Cambria"/>
      <w:i/>
      <w:color w:val="4F81BD"/>
      <w:spacing w:val="15"/>
      <w:sz w:val="24"/>
    </w:rPr>
  </w:style>
  <w:style w:type="character" w:customStyle="1" w:styleId="BalloonTextChar">
    <w:name w:val="Balloon Text Char"/>
    <w:uiPriority w:val="99"/>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uiPriority w:val="99"/>
    <w:qFormat/>
    <w:locked/>
    <w:rsid w:val="00986055"/>
    <w:rPr>
      <w:lang w:val="en-US"/>
    </w:rPr>
  </w:style>
  <w:style w:type="paragraph" w:customStyle="1" w:styleId="2fff0">
    <w:name w:val="Без интервала2"/>
    <w:link w:val="NoSpacingChar1"/>
    <w:uiPriority w:val="99"/>
    <w:qFormat/>
    <w:rsid w:val="00986055"/>
    <w:pPr>
      <w:spacing w:after="0" w:line="240" w:lineRule="auto"/>
    </w:pPr>
    <w:rPr>
      <w:lang w:val="en-US"/>
    </w:rPr>
  </w:style>
  <w:style w:type="paragraph" w:customStyle="1" w:styleId="21f3">
    <w:name w:val="Цитата 21"/>
    <w:basedOn w:val="a8"/>
    <w:next w:val="a8"/>
    <w:link w:val="QuoteChar"/>
    <w:uiPriority w:val="99"/>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uiPriority w:val="99"/>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uiPriority w:val="99"/>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uiPriority w:val="99"/>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uiPriority w:val="99"/>
    <w:qFormat/>
    <w:rsid w:val="00986055"/>
    <w:rPr>
      <w:smallCaps/>
      <w:color w:val="C0504D"/>
      <w:u w:val="single"/>
    </w:rPr>
  </w:style>
  <w:style w:type="character" w:customStyle="1" w:styleId="1ffffff5">
    <w:name w:val="Сильная ссылка1"/>
    <w:uiPriority w:val="99"/>
    <w:qFormat/>
    <w:rsid w:val="00986055"/>
    <w:rPr>
      <w:b/>
      <w:smallCaps/>
      <w:color w:val="C0504D"/>
      <w:spacing w:val="5"/>
      <w:u w:val="single"/>
    </w:rPr>
  </w:style>
  <w:style w:type="character" w:customStyle="1" w:styleId="1ffffff6">
    <w:name w:val="Название книги1"/>
    <w:uiPriority w:val="99"/>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uiPriority w:val="99"/>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uiPriority w:val="99"/>
    <w:qFormat/>
    <w:locked/>
    <w:rsid w:val="00986055"/>
    <w:rPr>
      <w:color w:val="000000"/>
      <w:sz w:val="24"/>
    </w:rPr>
  </w:style>
  <w:style w:type="character" w:customStyle="1" w:styleId="1210">
    <w:name w:val="Знак1 Знак Знак21"/>
    <w:uiPriority w:val="99"/>
    <w:qFormat/>
    <w:locked/>
    <w:rsid w:val="00986055"/>
    <w:rPr>
      <w:sz w:val="24"/>
    </w:rPr>
  </w:style>
  <w:style w:type="character" w:customStyle="1" w:styleId="232">
    <w:name w:val="Основной текст 2 Знак3"/>
    <w:uiPriority w:val="99"/>
    <w:qFormat/>
    <w:rsid w:val="00986055"/>
    <w:rPr>
      <w:sz w:val="24"/>
    </w:rPr>
  </w:style>
  <w:style w:type="character" w:customStyle="1" w:styleId="2fff3">
    <w:name w:val="Красная строка Знак2"/>
    <w:uiPriority w:val="99"/>
    <w:rsid w:val="00986055"/>
  </w:style>
  <w:style w:type="character" w:customStyle="1" w:styleId="afffffffff7">
    <w:name w:val="Тело ИАК Знак"/>
    <w:link w:val="afffffffff8"/>
    <w:uiPriority w:val="99"/>
    <w:qFormat/>
    <w:locked/>
    <w:rsid w:val="00986055"/>
    <w:rPr>
      <w:sz w:val="28"/>
    </w:rPr>
  </w:style>
  <w:style w:type="paragraph" w:customStyle="1" w:styleId="afffffffff8">
    <w:name w:val="Тело ИАК"/>
    <w:basedOn w:val="a8"/>
    <w:link w:val="afffffffff7"/>
    <w:uiPriority w:val="99"/>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uiPriority w:val="99"/>
    <w:qFormat/>
    <w:rsid w:val="00986055"/>
  </w:style>
  <w:style w:type="paragraph" w:customStyle="1" w:styleId="96">
    <w:name w:val="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uiPriority w:val="99"/>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uiPriority w:val="99"/>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uiPriority w:val="99"/>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uiPriority w:val="99"/>
    <w:qFormat/>
    <w:locked/>
    <w:rsid w:val="00986055"/>
    <w:rPr>
      <w:b/>
      <w:i/>
    </w:rPr>
  </w:style>
  <w:style w:type="paragraph" w:customStyle="1" w:styleId="bloc">
    <w:name w:val="bloc"/>
    <w:basedOn w:val="a8"/>
    <w:uiPriority w:val="99"/>
    <w:qFormat/>
    <w:rsid w:val="00986055"/>
  </w:style>
  <w:style w:type="paragraph" w:customStyle="1" w:styleId="bordered">
    <w:name w:val="bordered"/>
    <w:basedOn w:val="a8"/>
    <w:uiPriority w:val="99"/>
    <w:qFormat/>
    <w:rsid w:val="00986055"/>
  </w:style>
  <w:style w:type="paragraph" w:customStyle="1" w:styleId="fr-collapsible-toggle">
    <w:name w:val="fr-collapsible-toggle"/>
    <w:basedOn w:val="a8"/>
    <w:uiPriority w:val="99"/>
    <w:qFormat/>
    <w:rsid w:val="00986055"/>
  </w:style>
  <w:style w:type="paragraph" w:customStyle="1" w:styleId="fr-collapsible-toggle-collapsed">
    <w:name w:val="fr-collapsible-toggle-collapsed"/>
    <w:basedOn w:val="a8"/>
    <w:uiPriority w:val="99"/>
    <w:qFormat/>
    <w:rsid w:val="00986055"/>
  </w:style>
  <w:style w:type="paragraph" w:customStyle="1" w:styleId="fr-collapsible-group-toogle-all">
    <w:name w:val="fr-collapsible-group-toogle-all"/>
    <w:basedOn w:val="a8"/>
    <w:uiPriority w:val="99"/>
    <w:qFormat/>
    <w:rsid w:val="00986055"/>
    <w:rPr>
      <w:sz w:val="18"/>
      <w:szCs w:val="18"/>
    </w:rPr>
  </w:style>
  <w:style w:type="paragraph" w:customStyle="1" w:styleId="toogleboxnew">
    <w:name w:val="toogleboxnew"/>
    <w:basedOn w:val="a8"/>
    <w:uiPriority w:val="99"/>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uiPriority w:val="99"/>
    <w:qFormat/>
    <w:rsid w:val="00986055"/>
    <w:pPr>
      <w:shd w:val="clear" w:color="auto" w:fill="EFEFEF"/>
      <w:spacing w:before="0" w:beforeAutospacing="0" w:after="30" w:afterAutospacing="0"/>
      <w:jc w:val="center"/>
    </w:pPr>
    <w:rPr>
      <w:b/>
      <w:bCs/>
    </w:rPr>
  </w:style>
  <w:style w:type="paragraph" w:customStyle="1" w:styleId="navboxnew">
    <w:name w:val="navboxnew"/>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uiPriority w:val="99"/>
    <w:qFormat/>
    <w:rsid w:val="00986055"/>
    <w:pPr>
      <w:ind w:left="-1200"/>
    </w:pPr>
    <w:rPr>
      <w:sz w:val="19"/>
      <w:szCs w:val="19"/>
    </w:rPr>
  </w:style>
  <w:style w:type="paragraph" w:customStyle="1" w:styleId="navboxnewoldie">
    <w:name w:val="navboxnew_oldie"/>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uiPriority w:val="99"/>
    <w:qFormat/>
    <w:rsid w:val="00986055"/>
  </w:style>
  <w:style w:type="paragraph" w:customStyle="1" w:styleId="mw-hiero-outer">
    <w:name w:val="mw-hiero-outer"/>
    <w:basedOn w:val="a8"/>
    <w:uiPriority w:val="99"/>
    <w:qFormat/>
    <w:rsid w:val="00986055"/>
  </w:style>
  <w:style w:type="paragraph" w:customStyle="1" w:styleId="mw-hiero-box">
    <w:name w:val="mw-hiero-box"/>
    <w:basedOn w:val="a8"/>
    <w:uiPriority w:val="99"/>
    <w:qFormat/>
    <w:rsid w:val="00986055"/>
    <w:pPr>
      <w:shd w:val="clear" w:color="auto" w:fill="000000"/>
    </w:pPr>
  </w:style>
  <w:style w:type="paragraph" w:customStyle="1" w:styleId="ui-helper-hidden">
    <w:name w:val="ui-helper-hidden"/>
    <w:basedOn w:val="a8"/>
    <w:uiPriority w:val="99"/>
    <w:qFormat/>
    <w:rsid w:val="00986055"/>
    <w:rPr>
      <w:vanish/>
    </w:rPr>
  </w:style>
  <w:style w:type="paragraph" w:customStyle="1" w:styleId="ui-helper-reset">
    <w:name w:val="ui-helper-reset"/>
    <w:basedOn w:val="a8"/>
    <w:uiPriority w:val="99"/>
    <w:qFormat/>
    <w:rsid w:val="00986055"/>
    <w:pPr>
      <w:spacing w:before="0" w:beforeAutospacing="0" w:after="0" w:afterAutospacing="0"/>
    </w:pPr>
  </w:style>
  <w:style w:type="paragraph" w:customStyle="1" w:styleId="ui-helper-clearfix">
    <w:name w:val="ui-helper-clearfix"/>
    <w:basedOn w:val="a8"/>
    <w:uiPriority w:val="99"/>
    <w:qFormat/>
    <w:rsid w:val="00986055"/>
  </w:style>
  <w:style w:type="paragraph" w:customStyle="1" w:styleId="ui-helper-zfix">
    <w:name w:val="ui-helper-zfix"/>
    <w:basedOn w:val="a8"/>
    <w:uiPriority w:val="99"/>
    <w:qFormat/>
    <w:rsid w:val="00986055"/>
  </w:style>
  <w:style w:type="paragraph" w:customStyle="1" w:styleId="ui-icon">
    <w:name w:val="ui-icon"/>
    <w:basedOn w:val="a8"/>
    <w:uiPriority w:val="99"/>
    <w:qFormat/>
    <w:rsid w:val="00986055"/>
    <w:pPr>
      <w:ind w:firstLine="7343"/>
    </w:pPr>
  </w:style>
  <w:style w:type="paragraph" w:customStyle="1" w:styleId="ui-widget-overlay">
    <w:name w:val="ui-widget-overlay"/>
    <w:basedOn w:val="a8"/>
    <w:uiPriority w:val="99"/>
    <w:qFormat/>
    <w:rsid w:val="00986055"/>
    <w:pPr>
      <w:shd w:val="clear" w:color="auto" w:fill="000000"/>
    </w:pPr>
  </w:style>
  <w:style w:type="paragraph" w:customStyle="1" w:styleId="ui-widget">
    <w:name w:val="ui-widget"/>
    <w:basedOn w:val="a8"/>
    <w:uiPriority w:val="99"/>
    <w:qFormat/>
    <w:rsid w:val="00986055"/>
    <w:rPr>
      <w:rFonts w:ascii="Arial" w:hAnsi="Arial" w:cs="Arial"/>
      <w:sz w:val="19"/>
      <w:szCs w:val="19"/>
    </w:rPr>
  </w:style>
  <w:style w:type="paragraph" w:customStyle="1" w:styleId="ui-widget-content">
    <w:name w:val="ui-widget-content"/>
    <w:basedOn w:val="a8"/>
    <w:uiPriority w:val="99"/>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uiPriority w:val="99"/>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uiPriority w:val="99"/>
    <w:qFormat/>
    <w:rsid w:val="00986055"/>
    <w:rPr>
      <w:color w:val="FFFFFF"/>
    </w:rPr>
  </w:style>
  <w:style w:type="paragraph" w:customStyle="1" w:styleId="ui-priority-primary">
    <w:name w:val="ui-priority-primary"/>
    <w:basedOn w:val="a8"/>
    <w:uiPriority w:val="99"/>
    <w:qFormat/>
    <w:rsid w:val="00986055"/>
    <w:rPr>
      <w:b/>
      <w:bCs/>
    </w:rPr>
  </w:style>
  <w:style w:type="paragraph" w:customStyle="1" w:styleId="ui-priority-secondary">
    <w:name w:val="ui-priority-secondary"/>
    <w:basedOn w:val="a8"/>
    <w:uiPriority w:val="99"/>
    <w:qFormat/>
    <w:rsid w:val="00986055"/>
  </w:style>
  <w:style w:type="paragraph" w:customStyle="1" w:styleId="ui-state-disabled">
    <w:name w:val="ui-state-disabled"/>
    <w:basedOn w:val="a8"/>
    <w:uiPriority w:val="99"/>
    <w:qFormat/>
    <w:rsid w:val="00986055"/>
  </w:style>
  <w:style w:type="paragraph" w:customStyle="1" w:styleId="ui-widget-shadow">
    <w:name w:val="ui-widget-shadow"/>
    <w:basedOn w:val="a8"/>
    <w:uiPriority w:val="99"/>
    <w:qFormat/>
    <w:rsid w:val="00986055"/>
    <w:pPr>
      <w:shd w:val="clear" w:color="auto" w:fill="000000"/>
      <w:spacing w:before="0" w:beforeAutospacing="0" w:after="0" w:afterAutospacing="0"/>
      <w:ind w:left="-105"/>
    </w:pPr>
  </w:style>
  <w:style w:type="paragraph" w:customStyle="1" w:styleId="ui-resizable-handle">
    <w:name w:val="ui-resizable-handle"/>
    <w:basedOn w:val="a8"/>
    <w:uiPriority w:val="99"/>
    <w:qFormat/>
    <w:rsid w:val="00986055"/>
    <w:rPr>
      <w:sz w:val="2"/>
      <w:szCs w:val="2"/>
    </w:rPr>
  </w:style>
  <w:style w:type="paragraph" w:customStyle="1" w:styleId="ui-resizable-n">
    <w:name w:val="ui-resizable-n"/>
    <w:basedOn w:val="a8"/>
    <w:uiPriority w:val="99"/>
    <w:qFormat/>
    <w:rsid w:val="00986055"/>
  </w:style>
  <w:style w:type="paragraph" w:customStyle="1" w:styleId="ui-resizable-s">
    <w:name w:val="ui-resizable-s"/>
    <w:basedOn w:val="a8"/>
    <w:uiPriority w:val="99"/>
    <w:qFormat/>
    <w:rsid w:val="00986055"/>
  </w:style>
  <w:style w:type="paragraph" w:customStyle="1" w:styleId="ui-resizable-e">
    <w:name w:val="ui-resizable-e"/>
    <w:basedOn w:val="a8"/>
    <w:uiPriority w:val="99"/>
    <w:qFormat/>
    <w:rsid w:val="00986055"/>
  </w:style>
  <w:style w:type="paragraph" w:customStyle="1" w:styleId="ui-resizable-w">
    <w:name w:val="ui-resizable-w"/>
    <w:basedOn w:val="a8"/>
    <w:uiPriority w:val="99"/>
    <w:qFormat/>
    <w:rsid w:val="00986055"/>
  </w:style>
  <w:style w:type="paragraph" w:customStyle="1" w:styleId="ui-resizable-se">
    <w:name w:val="ui-resizable-se"/>
    <w:basedOn w:val="a8"/>
    <w:uiPriority w:val="99"/>
    <w:qFormat/>
    <w:rsid w:val="00986055"/>
  </w:style>
  <w:style w:type="paragraph" w:customStyle="1" w:styleId="ui-resizable-sw">
    <w:name w:val="ui-resizable-sw"/>
    <w:basedOn w:val="a8"/>
    <w:uiPriority w:val="99"/>
    <w:qFormat/>
    <w:rsid w:val="00986055"/>
  </w:style>
  <w:style w:type="paragraph" w:customStyle="1" w:styleId="ui-resizable-nw">
    <w:name w:val="ui-resizable-nw"/>
    <w:basedOn w:val="a8"/>
    <w:uiPriority w:val="99"/>
    <w:qFormat/>
    <w:rsid w:val="00986055"/>
  </w:style>
  <w:style w:type="paragraph" w:customStyle="1" w:styleId="ui-resizable-ne">
    <w:name w:val="ui-resizable-ne"/>
    <w:basedOn w:val="a8"/>
    <w:uiPriority w:val="99"/>
    <w:qFormat/>
    <w:rsid w:val="00986055"/>
  </w:style>
  <w:style w:type="paragraph" w:customStyle="1" w:styleId="ui-button">
    <w:name w:val="ui-button"/>
    <w:basedOn w:val="a8"/>
    <w:uiPriority w:val="99"/>
    <w:qFormat/>
    <w:rsid w:val="00986055"/>
    <w:pPr>
      <w:ind w:right="24"/>
      <w:jc w:val="center"/>
    </w:pPr>
  </w:style>
  <w:style w:type="paragraph" w:customStyle="1" w:styleId="ui-button-icon-only">
    <w:name w:val="ui-button-icon-only"/>
    <w:basedOn w:val="a8"/>
    <w:uiPriority w:val="99"/>
    <w:qFormat/>
    <w:rsid w:val="00986055"/>
  </w:style>
  <w:style w:type="paragraph" w:customStyle="1" w:styleId="ui-button-icons-only">
    <w:name w:val="ui-button-icons-only"/>
    <w:basedOn w:val="a8"/>
    <w:uiPriority w:val="99"/>
    <w:qFormat/>
    <w:rsid w:val="00986055"/>
  </w:style>
  <w:style w:type="paragraph" w:customStyle="1" w:styleId="ui-buttonset">
    <w:name w:val="ui-buttonset"/>
    <w:basedOn w:val="a8"/>
    <w:uiPriority w:val="99"/>
    <w:qFormat/>
    <w:rsid w:val="00986055"/>
    <w:pPr>
      <w:ind w:right="105"/>
    </w:pPr>
  </w:style>
  <w:style w:type="paragraph" w:customStyle="1" w:styleId="ui-dialog">
    <w:name w:val="ui-dialog"/>
    <w:basedOn w:val="a8"/>
    <w:uiPriority w:val="99"/>
    <w:qFormat/>
    <w:rsid w:val="00986055"/>
  </w:style>
  <w:style w:type="paragraph" w:customStyle="1" w:styleId="suggestions">
    <w:name w:val="suggestions"/>
    <w:basedOn w:val="a8"/>
    <w:uiPriority w:val="99"/>
    <w:qFormat/>
    <w:rsid w:val="00986055"/>
    <w:pPr>
      <w:spacing w:before="0" w:beforeAutospacing="0" w:after="0" w:afterAutospacing="0"/>
      <w:ind w:right="-15"/>
    </w:pPr>
  </w:style>
  <w:style w:type="paragraph" w:customStyle="1" w:styleId="suggestions-special">
    <w:name w:val="suggestions-special"/>
    <w:basedOn w:val="a8"/>
    <w:uiPriority w:val="99"/>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uiPriority w:val="99"/>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uiPriority w:val="99"/>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uiPriority w:val="99"/>
    <w:qFormat/>
    <w:rsid w:val="00986055"/>
    <w:pPr>
      <w:shd w:val="clear" w:color="auto" w:fill="4C59A6"/>
    </w:pPr>
    <w:rPr>
      <w:color w:val="FFFFFF"/>
    </w:rPr>
  </w:style>
  <w:style w:type="paragraph" w:customStyle="1" w:styleId="autoellipsis-matched">
    <w:name w:val="autoellipsis-matched"/>
    <w:basedOn w:val="a8"/>
    <w:uiPriority w:val="99"/>
    <w:qFormat/>
    <w:rsid w:val="00986055"/>
    <w:rPr>
      <w:b/>
      <w:bCs/>
    </w:rPr>
  </w:style>
  <w:style w:type="paragraph" w:customStyle="1" w:styleId="mwembedplayer">
    <w:name w:val="mwembedplayer"/>
    <w:basedOn w:val="a8"/>
    <w:uiPriority w:val="99"/>
    <w:qFormat/>
    <w:rsid w:val="00986055"/>
  </w:style>
  <w:style w:type="paragraph" w:customStyle="1" w:styleId="loadingspinner">
    <w:name w:val="loadingspinner"/>
    <w:basedOn w:val="a8"/>
    <w:uiPriority w:val="99"/>
    <w:qFormat/>
    <w:rsid w:val="00986055"/>
  </w:style>
  <w:style w:type="paragraph" w:customStyle="1" w:styleId="mw-imported-resource">
    <w:name w:val="mw-imported-resource"/>
    <w:basedOn w:val="a8"/>
    <w:uiPriority w:val="99"/>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uiPriority w:val="99"/>
    <w:qFormat/>
    <w:rsid w:val="00986055"/>
    <w:pPr>
      <w:spacing w:before="30" w:beforeAutospacing="0"/>
      <w:ind w:left="45"/>
    </w:pPr>
  </w:style>
  <w:style w:type="paragraph" w:customStyle="1" w:styleId="mw-fullscreen-overlay">
    <w:name w:val="mw-fullscreen-overlay"/>
    <w:basedOn w:val="a8"/>
    <w:uiPriority w:val="99"/>
    <w:qFormat/>
    <w:rsid w:val="00986055"/>
    <w:pPr>
      <w:shd w:val="clear" w:color="auto" w:fill="000000"/>
    </w:pPr>
  </w:style>
  <w:style w:type="paragraph" w:customStyle="1" w:styleId="play-btn-large">
    <w:name w:val="play-btn-large"/>
    <w:basedOn w:val="a8"/>
    <w:uiPriority w:val="99"/>
    <w:qFormat/>
    <w:rsid w:val="00986055"/>
  </w:style>
  <w:style w:type="paragraph" w:customStyle="1" w:styleId="carouselcontainer">
    <w:name w:val="carouselcontainer"/>
    <w:basedOn w:val="a8"/>
    <w:uiPriority w:val="99"/>
    <w:qFormat/>
    <w:rsid w:val="00986055"/>
  </w:style>
  <w:style w:type="paragraph" w:customStyle="1" w:styleId="carouselvideotitle">
    <w:name w:val="carouselvideotitle"/>
    <w:basedOn w:val="a8"/>
    <w:uiPriority w:val="99"/>
    <w:qFormat/>
    <w:rsid w:val="00986055"/>
    <w:rPr>
      <w:b/>
      <w:bCs/>
      <w:color w:val="FFFFFF"/>
    </w:rPr>
  </w:style>
  <w:style w:type="paragraph" w:customStyle="1" w:styleId="carouselvideotitletext">
    <w:name w:val="carouselvideotitletext"/>
    <w:basedOn w:val="a8"/>
    <w:uiPriority w:val="99"/>
    <w:qFormat/>
    <w:rsid w:val="00986055"/>
  </w:style>
  <w:style w:type="paragraph" w:customStyle="1" w:styleId="carouseltitleduration">
    <w:name w:val="carouseltitleduration"/>
    <w:basedOn w:val="a8"/>
    <w:uiPriority w:val="99"/>
    <w:qFormat/>
    <w:rsid w:val="00986055"/>
    <w:pPr>
      <w:shd w:val="clear" w:color="auto" w:fill="5A5A5A"/>
    </w:pPr>
    <w:rPr>
      <w:color w:val="D9D9D9"/>
      <w:sz w:val="20"/>
      <w:szCs w:val="20"/>
    </w:rPr>
  </w:style>
  <w:style w:type="paragraph" w:customStyle="1" w:styleId="carouselimgtitle">
    <w:name w:val="carouselimgtitle"/>
    <w:basedOn w:val="a8"/>
    <w:uiPriority w:val="99"/>
    <w:qFormat/>
    <w:rsid w:val="00986055"/>
    <w:pPr>
      <w:jc w:val="center"/>
    </w:pPr>
    <w:rPr>
      <w:color w:val="FFFFFF"/>
    </w:rPr>
  </w:style>
  <w:style w:type="paragraph" w:customStyle="1" w:styleId="carouselimgduration">
    <w:name w:val="carouselimgduration"/>
    <w:basedOn w:val="a8"/>
    <w:uiPriority w:val="99"/>
    <w:qFormat/>
    <w:rsid w:val="00986055"/>
    <w:rPr>
      <w:color w:val="FFFFFF"/>
    </w:rPr>
  </w:style>
  <w:style w:type="paragraph" w:customStyle="1" w:styleId="carouselprevbutton">
    <w:name w:val="carouselprevbutton"/>
    <w:basedOn w:val="a8"/>
    <w:uiPriority w:val="99"/>
    <w:qFormat/>
    <w:rsid w:val="00986055"/>
  </w:style>
  <w:style w:type="paragraph" w:customStyle="1" w:styleId="carouselnextbutton">
    <w:name w:val="carouselnextbutton"/>
    <w:basedOn w:val="a8"/>
    <w:uiPriority w:val="99"/>
    <w:qFormat/>
    <w:rsid w:val="00986055"/>
  </w:style>
  <w:style w:type="paragraph" w:customStyle="1" w:styleId="alert-container">
    <w:name w:val="alert-container"/>
    <w:basedOn w:val="a8"/>
    <w:uiPriority w:val="99"/>
    <w:qFormat/>
    <w:rsid w:val="00986055"/>
  </w:style>
  <w:style w:type="paragraph" w:customStyle="1" w:styleId="alert-title">
    <w:name w:val="alert-title"/>
    <w:basedOn w:val="a8"/>
    <w:uiPriority w:val="99"/>
    <w:qFormat/>
    <w:rsid w:val="00986055"/>
    <w:pPr>
      <w:pBdr>
        <w:bottom w:val="single" w:sz="6" w:space="4" w:color="D1D1D1"/>
      </w:pBdr>
      <w:shd w:val="clear" w:color="auto" w:fill="E6E6E6"/>
    </w:pPr>
    <w:rPr>
      <w:sz w:val="21"/>
      <w:szCs w:val="21"/>
    </w:rPr>
  </w:style>
  <w:style w:type="paragraph" w:customStyle="1" w:styleId="alert-message">
    <w:name w:val="alert-message"/>
    <w:basedOn w:val="a8"/>
    <w:uiPriority w:val="99"/>
    <w:qFormat/>
    <w:rsid w:val="00986055"/>
    <w:pPr>
      <w:jc w:val="center"/>
    </w:pPr>
    <w:rPr>
      <w:sz w:val="21"/>
      <w:szCs w:val="21"/>
    </w:rPr>
  </w:style>
  <w:style w:type="paragraph" w:customStyle="1" w:styleId="alert-buttons-container">
    <w:name w:val="alert-buttons-container"/>
    <w:basedOn w:val="a8"/>
    <w:uiPriority w:val="99"/>
    <w:qFormat/>
    <w:rsid w:val="00986055"/>
    <w:pPr>
      <w:jc w:val="center"/>
    </w:pPr>
  </w:style>
  <w:style w:type="paragraph" w:customStyle="1" w:styleId="alert-button">
    <w:name w:val="alert-button"/>
    <w:basedOn w:val="a8"/>
    <w:uiPriority w:val="99"/>
    <w:qFormat/>
    <w:rsid w:val="00986055"/>
    <w:pPr>
      <w:shd w:val="clear" w:color="auto" w:fill="474747"/>
    </w:pPr>
    <w:rPr>
      <w:color w:val="FFFFFF"/>
    </w:rPr>
  </w:style>
  <w:style w:type="paragraph" w:customStyle="1" w:styleId="mw-plusminus-pos">
    <w:name w:val="mw-plusminus-pos"/>
    <w:basedOn w:val="a8"/>
    <w:uiPriority w:val="99"/>
    <w:qFormat/>
    <w:rsid w:val="00986055"/>
    <w:rPr>
      <w:color w:val="00B000"/>
    </w:rPr>
  </w:style>
  <w:style w:type="paragraph" w:customStyle="1" w:styleId="mw-plusminus-neg">
    <w:name w:val="mw-plusminus-neg"/>
    <w:basedOn w:val="a8"/>
    <w:uiPriority w:val="99"/>
    <w:qFormat/>
    <w:rsid w:val="00986055"/>
    <w:rPr>
      <w:color w:val="FF2050"/>
    </w:rPr>
  </w:style>
  <w:style w:type="paragraph" w:customStyle="1" w:styleId="mw-plusminus-null">
    <w:name w:val="mw-plusminus-null"/>
    <w:basedOn w:val="a8"/>
    <w:uiPriority w:val="99"/>
    <w:qFormat/>
    <w:rsid w:val="00986055"/>
    <w:rPr>
      <w:color w:val="999999"/>
    </w:rPr>
  </w:style>
  <w:style w:type="paragraph" w:customStyle="1" w:styleId="mw-tag-markers">
    <w:name w:val="mw-tag-markers"/>
    <w:basedOn w:val="a8"/>
    <w:uiPriority w:val="99"/>
    <w:qFormat/>
    <w:rsid w:val="00986055"/>
    <w:rPr>
      <w:rFonts w:ascii="Arial" w:hAnsi="Arial" w:cs="Arial"/>
      <w:i/>
      <w:iCs/>
      <w:sz w:val="22"/>
      <w:szCs w:val="22"/>
    </w:rPr>
  </w:style>
  <w:style w:type="paragraph" w:customStyle="1" w:styleId="history-size">
    <w:name w:val="history-size"/>
    <w:basedOn w:val="a8"/>
    <w:uiPriority w:val="99"/>
    <w:qFormat/>
    <w:rsid w:val="00986055"/>
    <w:rPr>
      <w:sz w:val="19"/>
      <w:szCs w:val="19"/>
    </w:rPr>
  </w:style>
  <w:style w:type="paragraph" w:customStyle="1" w:styleId="mw-whatlinkshere-tools">
    <w:name w:val="mw-whatlinkshere-tools"/>
    <w:basedOn w:val="a8"/>
    <w:uiPriority w:val="99"/>
    <w:qFormat/>
    <w:rsid w:val="00986055"/>
    <w:rPr>
      <w:sz w:val="19"/>
      <w:szCs w:val="19"/>
    </w:rPr>
  </w:style>
  <w:style w:type="paragraph" w:customStyle="1" w:styleId="italique">
    <w:name w:val="italique"/>
    <w:basedOn w:val="a8"/>
    <w:uiPriority w:val="99"/>
    <w:qFormat/>
    <w:rsid w:val="00986055"/>
    <w:rPr>
      <w:i/>
      <w:iCs/>
    </w:rPr>
  </w:style>
  <w:style w:type="paragraph" w:customStyle="1" w:styleId="nowrap">
    <w:name w:val="nowrap"/>
    <w:basedOn w:val="a8"/>
    <w:uiPriority w:val="99"/>
    <w:qFormat/>
    <w:rsid w:val="00986055"/>
  </w:style>
  <w:style w:type="paragraph" w:customStyle="1" w:styleId="rcoptions">
    <w:name w:val="rcoptions"/>
    <w:basedOn w:val="a8"/>
    <w:uiPriority w:val="99"/>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uiPriority w:val="99"/>
    <w:qFormat/>
    <w:rsid w:val="00986055"/>
    <w:rPr>
      <w:vanish/>
    </w:rPr>
  </w:style>
  <w:style w:type="paragraph" w:customStyle="1" w:styleId="fieldsetlike">
    <w:name w:val="fieldsetlike"/>
    <w:basedOn w:val="a8"/>
    <w:uiPriority w:val="99"/>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uiPriority w:val="99"/>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uiPriority w:val="99"/>
    <w:qFormat/>
    <w:rsid w:val="00986055"/>
    <w:rPr>
      <w:rFonts w:ascii="Courier New" w:hAnsi="Courier New" w:cs="Courier New"/>
      <w:b/>
      <w:bCs/>
    </w:rPr>
  </w:style>
  <w:style w:type="paragraph" w:customStyle="1" w:styleId="romain">
    <w:name w:val="romain"/>
    <w:basedOn w:val="a8"/>
    <w:uiPriority w:val="99"/>
    <w:qFormat/>
    <w:rsid w:val="00986055"/>
    <w:rPr>
      <w:smallCaps/>
    </w:rPr>
  </w:style>
  <w:style w:type="paragraph" w:customStyle="1" w:styleId="reference">
    <w:name w:val="reference"/>
    <w:basedOn w:val="a8"/>
    <w:uiPriority w:val="99"/>
    <w:qFormat/>
    <w:rsid w:val="00986055"/>
    <w:rPr>
      <w:sz w:val="19"/>
      <w:szCs w:val="19"/>
    </w:rPr>
  </w:style>
  <w:style w:type="paragraph" w:customStyle="1" w:styleId="exposant">
    <w:name w:val="exposant"/>
    <w:basedOn w:val="a8"/>
    <w:uiPriority w:val="99"/>
    <w:qFormat/>
    <w:rsid w:val="00986055"/>
    <w:rPr>
      <w:sz w:val="19"/>
      <w:szCs w:val="19"/>
    </w:rPr>
  </w:style>
  <w:style w:type="paragraph" w:customStyle="1" w:styleId="mw-magiclink-isbn">
    <w:name w:val="mw-magiclink-isbn"/>
    <w:basedOn w:val="a8"/>
    <w:uiPriority w:val="99"/>
    <w:qFormat/>
    <w:rsid w:val="00986055"/>
  </w:style>
  <w:style w:type="paragraph" w:customStyle="1" w:styleId="biblist">
    <w:name w:val="biblist"/>
    <w:basedOn w:val="a8"/>
    <w:uiPriority w:val="99"/>
    <w:qFormat/>
    <w:rsid w:val="00986055"/>
  </w:style>
  <w:style w:type="paragraph" w:customStyle="1" w:styleId="wikinorme">
    <w:name w:val="wikinorme"/>
    <w:basedOn w:val="a8"/>
    <w:uiPriority w:val="99"/>
    <w:qFormat/>
    <w:rsid w:val="00986055"/>
    <w:rPr>
      <w:vanish/>
    </w:rPr>
  </w:style>
  <w:style w:type="paragraph" w:customStyle="1" w:styleId="bibtex">
    <w:name w:val="bibtex"/>
    <w:basedOn w:val="a8"/>
    <w:uiPriority w:val="99"/>
    <w:qFormat/>
    <w:rsid w:val="00986055"/>
    <w:rPr>
      <w:vanish/>
    </w:rPr>
  </w:style>
  <w:style w:type="paragraph" w:customStyle="1" w:styleId="isbd">
    <w:name w:val="isbd"/>
    <w:basedOn w:val="a8"/>
    <w:uiPriority w:val="99"/>
    <w:qFormat/>
    <w:rsid w:val="00986055"/>
    <w:rPr>
      <w:vanish/>
    </w:rPr>
  </w:style>
  <w:style w:type="paragraph" w:customStyle="1" w:styleId="iso690">
    <w:name w:val="iso690"/>
    <w:basedOn w:val="a8"/>
    <w:uiPriority w:val="99"/>
    <w:qFormat/>
    <w:rsid w:val="00986055"/>
    <w:rPr>
      <w:vanish/>
    </w:rPr>
  </w:style>
  <w:style w:type="paragraph" w:customStyle="1" w:styleId="specialbib">
    <w:name w:val="specialbib"/>
    <w:basedOn w:val="a8"/>
    <w:uiPriority w:val="99"/>
    <w:qFormat/>
    <w:rsid w:val="00986055"/>
    <w:rPr>
      <w:vanish/>
    </w:rPr>
  </w:style>
  <w:style w:type="paragraph" w:customStyle="1" w:styleId="citevirgule">
    <w:name w:val="cite_virgule"/>
    <w:basedOn w:val="a8"/>
    <w:uiPriority w:val="99"/>
    <w:qFormat/>
    <w:rsid w:val="00986055"/>
  </w:style>
  <w:style w:type="paragraph" w:customStyle="1" w:styleId="boite-sans-fond">
    <w:name w:val="boite-sans-fond"/>
    <w:basedOn w:val="a8"/>
    <w:uiPriority w:val="99"/>
    <w:qFormat/>
    <w:rsid w:val="00986055"/>
  </w:style>
  <w:style w:type="paragraph" w:customStyle="1" w:styleId="boite-grise">
    <w:name w:val="boite-grise"/>
    <w:basedOn w:val="a8"/>
    <w:uiPriority w:val="99"/>
    <w:qFormat/>
    <w:rsid w:val="00986055"/>
    <w:pPr>
      <w:shd w:val="clear" w:color="auto" w:fill="F9F9F9"/>
    </w:pPr>
  </w:style>
  <w:style w:type="paragraph" w:customStyle="1" w:styleId="bandeau-niveau-grave">
    <w:name w:val="bandeau-niveau-grave"/>
    <w:basedOn w:val="a8"/>
    <w:uiPriority w:val="99"/>
    <w:qFormat/>
    <w:rsid w:val="00986055"/>
    <w:pPr>
      <w:shd w:val="clear" w:color="auto" w:fill="FFCCCC"/>
    </w:pPr>
  </w:style>
  <w:style w:type="paragraph" w:customStyle="1" w:styleId="bandeau-niveau-modere">
    <w:name w:val="bandeau-niveau-modere"/>
    <w:basedOn w:val="a8"/>
    <w:uiPriority w:val="99"/>
    <w:qFormat/>
    <w:rsid w:val="00986055"/>
    <w:pPr>
      <w:shd w:val="clear" w:color="auto" w:fill="FFEEDD"/>
    </w:pPr>
  </w:style>
  <w:style w:type="paragraph" w:customStyle="1" w:styleId="bandeau-niveau-ebauche">
    <w:name w:val="bandeau-niveau-ebauche"/>
    <w:basedOn w:val="a8"/>
    <w:uiPriority w:val="99"/>
    <w:qFormat/>
    <w:rsid w:val="00986055"/>
    <w:pPr>
      <w:shd w:val="clear" w:color="auto" w:fill="FBFBFB"/>
    </w:pPr>
  </w:style>
  <w:style w:type="paragraph" w:customStyle="1" w:styleId="bandeau-niveau-information">
    <w:name w:val="bandeau-niveau-information"/>
    <w:basedOn w:val="a8"/>
    <w:uiPriority w:val="99"/>
    <w:qFormat/>
    <w:rsid w:val="00986055"/>
    <w:pPr>
      <w:shd w:val="clear" w:color="auto" w:fill="FBFBFB"/>
    </w:pPr>
  </w:style>
  <w:style w:type="paragraph" w:customStyle="1" w:styleId="bandeau">
    <w:name w:val="bandeau"/>
    <w:basedOn w:val="a8"/>
    <w:uiPriority w:val="99"/>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uiPriority w:val="99"/>
    <w:qFormat/>
    <w:rsid w:val="00986055"/>
    <w:pPr>
      <w:jc w:val="center"/>
    </w:pPr>
  </w:style>
  <w:style w:type="paragraph" w:customStyle="1" w:styleId="bandeau-titre">
    <w:name w:val="bandeau-titre"/>
    <w:basedOn w:val="a8"/>
    <w:uiPriority w:val="99"/>
    <w:qFormat/>
    <w:rsid w:val="00986055"/>
    <w:pPr>
      <w:spacing w:after="120" w:afterAutospacing="0" w:line="336" w:lineRule="atLeast"/>
    </w:pPr>
  </w:style>
  <w:style w:type="paragraph" w:customStyle="1" w:styleId="bandeau-texte">
    <w:name w:val="bandeau-texte"/>
    <w:basedOn w:val="a8"/>
    <w:uiPriority w:val="99"/>
    <w:qFormat/>
    <w:rsid w:val="00986055"/>
    <w:pPr>
      <w:spacing w:line="288" w:lineRule="atLeast"/>
    </w:pPr>
    <w:rPr>
      <w:sz w:val="22"/>
      <w:szCs w:val="22"/>
    </w:rPr>
  </w:style>
  <w:style w:type="paragraph" w:customStyle="1" w:styleId="indentation">
    <w:name w:val="indentation"/>
    <w:basedOn w:val="a8"/>
    <w:uiPriority w:val="99"/>
    <w:qFormat/>
    <w:rsid w:val="00986055"/>
    <w:pPr>
      <w:spacing w:line="360" w:lineRule="atLeast"/>
      <w:ind w:firstLine="345"/>
    </w:pPr>
  </w:style>
  <w:style w:type="paragraph" w:customStyle="1" w:styleId="loupe">
    <w:name w:val="loupe"/>
    <w:basedOn w:val="a8"/>
    <w:uiPriority w:val="99"/>
    <w:qFormat/>
    <w:rsid w:val="00986055"/>
    <w:pPr>
      <w:spacing w:line="360" w:lineRule="atLeast"/>
      <w:ind w:firstLine="345"/>
    </w:pPr>
  </w:style>
  <w:style w:type="paragraph" w:customStyle="1" w:styleId="general">
    <w:name w:val="general"/>
    <w:basedOn w:val="a8"/>
    <w:uiPriority w:val="99"/>
    <w:qFormat/>
    <w:rsid w:val="00986055"/>
    <w:pPr>
      <w:spacing w:line="360" w:lineRule="atLeast"/>
      <w:ind w:firstLine="345"/>
    </w:pPr>
  </w:style>
  <w:style w:type="paragraph" w:customStyle="1" w:styleId="accessibilite">
    <w:name w:val="accessibilite"/>
    <w:basedOn w:val="a8"/>
    <w:uiPriority w:val="99"/>
    <w:qFormat/>
    <w:rsid w:val="00986055"/>
    <w:pPr>
      <w:spacing w:line="360" w:lineRule="atLeast"/>
      <w:ind w:firstLine="345"/>
    </w:pPr>
  </w:style>
  <w:style w:type="paragraph" w:customStyle="1" w:styleId="etoile-or">
    <w:name w:val="etoile-or"/>
    <w:basedOn w:val="a8"/>
    <w:uiPriority w:val="99"/>
    <w:qFormat/>
    <w:rsid w:val="00986055"/>
    <w:pPr>
      <w:spacing w:line="360" w:lineRule="atLeast"/>
      <w:ind w:firstLine="345"/>
    </w:pPr>
  </w:style>
  <w:style w:type="paragraph" w:customStyle="1" w:styleId="etoile-argent">
    <w:name w:val="etoile-argent"/>
    <w:basedOn w:val="a8"/>
    <w:uiPriority w:val="99"/>
    <w:qFormat/>
    <w:rsid w:val="00986055"/>
    <w:pPr>
      <w:spacing w:line="360" w:lineRule="atLeast"/>
      <w:ind w:firstLine="345"/>
    </w:pPr>
  </w:style>
  <w:style w:type="paragraph" w:customStyle="1" w:styleId="categorie">
    <w:name w:val="categorie"/>
    <w:basedOn w:val="a8"/>
    <w:uiPriority w:val="99"/>
    <w:qFormat/>
    <w:rsid w:val="00986055"/>
    <w:pPr>
      <w:spacing w:line="360" w:lineRule="atLeast"/>
      <w:ind w:firstLine="345"/>
    </w:pPr>
  </w:style>
  <w:style w:type="paragraph" w:customStyle="1" w:styleId="recyclage">
    <w:name w:val="recyclage"/>
    <w:basedOn w:val="a8"/>
    <w:uiPriority w:val="99"/>
    <w:qFormat/>
    <w:rsid w:val="00986055"/>
    <w:pPr>
      <w:spacing w:line="360" w:lineRule="atLeast"/>
      <w:ind w:firstLine="345"/>
    </w:pPr>
  </w:style>
  <w:style w:type="paragraph" w:customStyle="1" w:styleId="archives">
    <w:name w:val="archives"/>
    <w:basedOn w:val="a8"/>
    <w:uiPriority w:val="99"/>
    <w:qFormat/>
    <w:rsid w:val="00986055"/>
    <w:pPr>
      <w:spacing w:line="360" w:lineRule="atLeast"/>
      <w:ind w:firstLine="345"/>
    </w:pPr>
  </w:style>
  <w:style w:type="paragraph" w:customStyle="1" w:styleId="conflit-edition">
    <w:name w:val="conflit-edition"/>
    <w:basedOn w:val="a8"/>
    <w:uiPriority w:val="99"/>
    <w:qFormat/>
    <w:rsid w:val="00986055"/>
    <w:pPr>
      <w:spacing w:line="360" w:lineRule="atLeast"/>
      <w:ind w:firstLine="345"/>
    </w:pPr>
  </w:style>
  <w:style w:type="paragraph" w:customStyle="1" w:styleId="sons">
    <w:name w:val="sons"/>
    <w:basedOn w:val="a8"/>
    <w:uiPriority w:val="99"/>
    <w:qFormat/>
    <w:rsid w:val="00986055"/>
    <w:pPr>
      <w:spacing w:line="360" w:lineRule="atLeast"/>
      <w:ind w:firstLine="345"/>
    </w:pPr>
  </w:style>
  <w:style w:type="paragraph" w:customStyle="1" w:styleId="videos">
    <w:name w:val="videos"/>
    <w:basedOn w:val="a8"/>
    <w:uiPriority w:val="99"/>
    <w:qFormat/>
    <w:rsid w:val="00986055"/>
    <w:pPr>
      <w:spacing w:line="360" w:lineRule="atLeast"/>
      <w:ind w:firstLine="345"/>
    </w:pPr>
  </w:style>
  <w:style w:type="paragraph" w:customStyle="1" w:styleId="incomplet">
    <w:name w:val="incomplet"/>
    <w:basedOn w:val="a8"/>
    <w:uiPriority w:val="99"/>
    <w:qFormat/>
    <w:rsid w:val="00986055"/>
    <w:pPr>
      <w:spacing w:line="360" w:lineRule="atLeast"/>
      <w:ind w:firstLine="345"/>
    </w:pPr>
  </w:style>
  <w:style w:type="paragraph" w:customStyle="1" w:styleId="sources">
    <w:name w:val="sources"/>
    <w:basedOn w:val="a8"/>
    <w:uiPriority w:val="99"/>
    <w:qFormat/>
    <w:rsid w:val="00986055"/>
    <w:pPr>
      <w:spacing w:line="360" w:lineRule="atLeast"/>
      <w:ind w:firstLine="345"/>
    </w:pPr>
  </w:style>
  <w:style w:type="paragraph" w:customStyle="1" w:styleId="important">
    <w:name w:val="important"/>
    <w:basedOn w:val="a8"/>
    <w:uiPriority w:val="99"/>
    <w:qFormat/>
    <w:rsid w:val="00986055"/>
    <w:pPr>
      <w:spacing w:line="360" w:lineRule="atLeast"/>
      <w:ind w:firstLine="345"/>
    </w:pPr>
  </w:style>
  <w:style w:type="paragraph" w:customStyle="1" w:styleId="en-travaux">
    <w:name w:val="en-travaux"/>
    <w:basedOn w:val="a8"/>
    <w:uiPriority w:val="99"/>
    <w:qFormat/>
    <w:rsid w:val="00986055"/>
    <w:pPr>
      <w:spacing w:line="360" w:lineRule="atLeast"/>
      <w:ind w:firstLine="345"/>
    </w:pPr>
  </w:style>
  <w:style w:type="paragraph" w:customStyle="1" w:styleId="incubator">
    <w:name w:val="incubator"/>
    <w:basedOn w:val="a8"/>
    <w:uiPriority w:val="99"/>
    <w:qFormat/>
    <w:rsid w:val="00986055"/>
    <w:pPr>
      <w:spacing w:line="360" w:lineRule="atLeast"/>
      <w:ind w:firstLine="345"/>
    </w:pPr>
  </w:style>
  <w:style w:type="paragraph" w:customStyle="1" w:styleId="extension">
    <w:name w:val="extension"/>
    <w:basedOn w:val="a8"/>
    <w:uiPriority w:val="99"/>
    <w:qFormat/>
    <w:rsid w:val="00986055"/>
    <w:pPr>
      <w:spacing w:line="360" w:lineRule="atLeast"/>
      <w:ind w:firstLine="345"/>
    </w:pPr>
  </w:style>
  <w:style w:type="paragraph" w:customStyle="1" w:styleId="wikispecies">
    <w:name w:val="wikispecies"/>
    <w:basedOn w:val="a8"/>
    <w:uiPriority w:val="99"/>
    <w:qFormat/>
    <w:rsid w:val="00986055"/>
    <w:pPr>
      <w:spacing w:line="360" w:lineRule="atLeast"/>
      <w:ind w:firstLine="345"/>
    </w:pPr>
  </w:style>
  <w:style w:type="paragraph" w:customStyle="1" w:styleId="metawiki">
    <w:name w:val="metawiki"/>
    <w:basedOn w:val="a8"/>
    <w:uiPriority w:val="99"/>
    <w:qFormat/>
    <w:rsid w:val="00986055"/>
    <w:pPr>
      <w:spacing w:line="360" w:lineRule="atLeast"/>
      <w:ind w:firstLine="345"/>
    </w:pPr>
  </w:style>
  <w:style w:type="paragraph" w:customStyle="1" w:styleId="wikiversity">
    <w:name w:val="wikiversity"/>
    <w:basedOn w:val="a8"/>
    <w:uiPriority w:val="99"/>
    <w:qFormat/>
    <w:rsid w:val="00986055"/>
    <w:pPr>
      <w:spacing w:line="360" w:lineRule="atLeast"/>
      <w:ind w:firstLine="345"/>
    </w:pPr>
  </w:style>
  <w:style w:type="paragraph" w:customStyle="1" w:styleId="wikipedia">
    <w:name w:val="wikipedia"/>
    <w:basedOn w:val="a8"/>
    <w:uiPriority w:val="99"/>
    <w:qFormat/>
    <w:rsid w:val="00986055"/>
    <w:pPr>
      <w:spacing w:line="360" w:lineRule="atLeast"/>
      <w:ind w:firstLine="345"/>
    </w:pPr>
  </w:style>
  <w:style w:type="paragraph" w:customStyle="1" w:styleId="wikibooks">
    <w:name w:val="wikibooks"/>
    <w:basedOn w:val="a8"/>
    <w:uiPriority w:val="99"/>
    <w:qFormat/>
    <w:rsid w:val="00986055"/>
    <w:pPr>
      <w:spacing w:line="360" w:lineRule="atLeast"/>
      <w:ind w:firstLine="345"/>
    </w:pPr>
  </w:style>
  <w:style w:type="paragraph" w:customStyle="1" w:styleId="wikinews">
    <w:name w:val="wikinews"/>
    <w:basedOn w:val="a8"/>
    <w:uiPriority w:val="99"/>
    <w:qFormat/>
    <w:rsid w:val="00986055"/>
    <w:pPr>
      <w:spacing w:line="360" w:lineRule="atLeast"/>
      <w:ind w:firstLine="345"/>
    </w:pPr>
  </w:style>
  <w:style w:type="paragraph" w:customStyle="1" w:styleId="wikiquote">
    <w:name w:val="wikiquote"/>
    <w:basedOn w:val="a8"/>
    <w:uiPriority w:val="99"/>
    <w:qFormat/>
    <w:rsid w:val="00986055"/>
    <w:pPr>
      <w:spacing w:line="360" w:lineRule="atLeast"/>
      <w:ind w:firstLine="345"/>
    </w:pPr>
  </w:style>
  <w:style w:type="paragraph" w:customStyle="1" w:styleId="wikisource">
    <w:name w:val="wikisource"/>
    <w:basedOn w:val="a8"/>
    <w:uiPriority w:val="99"/>
    <w:qFormat/>
    <w:rsid w:val="00986055"/>
    <w:pPr>
      <w:spacing w:line="360" w:lineRule="atLeast"/>
      <w:ind w:firstLine="345"/>
    </w:pPr>
  </w:style>
  <w:style w:type="paragraph" w:customStyle="1" w:styleId="commons">
    <w:name w:val="commons"/>
    <w:basedOn w:val="a8"/>
    <w:uiPriority w:val="99"/>
    <w:qFormat/>
    <w:rsid w:val="00986055"/>
    <w:pPr>
      <w:spacing w:line="360" w:lineRule="atLeast"/>
      <w:ind w:firstLine="345"/>
    </w:pPr>
  </w:style>
  <w:style w:type="paragraph" w:customStyle="1" w:styleId="wikimedia">
    <w:name w:val="wikimedia"/>
    <w:basedOn w:val="a8"/>
    <w:uiPriority w:val="99"/>
    <w:qFormat/>
    <w:rsid w:val="00986055"/>
    <w:pPr>
      <w:spacing w:line="360" w:lineRule="atLeast"/>
      <w:ind w:firstLine="345"/>
    </w:pPr>
  </w:style>
  <w:style w:type="paragraph" w:customStyle="1" w:styleId="wiktionary">
    <w:name w:val="wiktionary"/>
    <w:basedOn w:val="a8"/>
    <w:uiPriority w:val="99"/>
    <w:qFormat/>
    <w:rsid w:val="00986055"/>
    <w:pPr>
      <w:spacing w:line="360" w:lineRule="atLeast"/>
      <w:ind w:firstLine="345"/>
    </w:pPr>
  </w:style>
  <w:style w:type="paragraph" w:customStyle="1" w:styleId="wikidata">
    <w:name w:val="wikidata"/>
    <w:basedOn w:val="a8"/>
    <w:uiPriority w:val="99"/>
    <w:qFormat/>
    <w:rsid w:val="00986055"/>
    <w:pPr>
      <w:spacing w:line="360" w:lineRule="atLeast"/>
      <w:ind w:firstLine="345"/>
    </w:pPr>
  </w:style>
  <w:style w:type="paragraph" w:customStyle="1" w:styleId="wikivoyage">
    <w:name w:val="wikivoyage"/>
    <w:basedOn w:val="a8"/>
    <w:uiPriority w:val="99"/>
    <w:qFormat/>
    <w:rsid w:val="00986055"/>
    <w:pPr>
      <w:spacing w:line="360" w:lineRule="atLeast"/>
      <w:ind w:firstLine="345"/>
    </w:pPr>
  </w:style>
  <w:style w:type="paragraph" w:customStyle="1" w:styleId="grosse-icone">
    <w:name w:val="grosse-icone"/>
    <w:basedOn w:val="a8"/>
    <w:uiPriority w:val="99"/>
    <w:qFormat/>
    <w:rsid w:val="00986055"/>
  </w:style>
  <w:style w:type="paragraph" w:customStyle="1" w:styleId="alerte">
    <w:name w:val="alerte"/>
    <w:basedOn w:val="a8"/>
    <w:uiPriority w:val="99"/>
    <w:qFormat/>
    <w:rsid w:val="00986055"/>
    <w:pPr>
      <w:shd w:val="clear" w:color="auto" w:fill="FFFFDD"/>
      <w:spacing w:after="96" w:afterAutospacing="0"/>
    </w:pPr>
    <w:rPr>
      <w:i/>
      <w:iCs/>
    </w:rPr>
  </w:style>
  <w:style w:type="paragraph" w:customStyle="1" w:styleId="grave">
    <w:name w:val="grave"/>
    <w:basedOn w:val="a8"/>
    <w:uiPriority w:val="99"/>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uiPriority w:val="99"/>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uiPriority w:val="99"/>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uiPriority w:val="99"/>
    <w:qFormat/>
    <w:rsid w:val="00986055"/>
    <w:pPr>
      <w:ind w:left="360" w:right="360"/>
    </w:pPr>
  </w:style>
  <w:style w:type="paragraph" w:customStyle="1" w:styleId="bandeau-portail-icone">
    <w:name w:val="bandeau-portail-icone"/>
    <w:basedOn w:val="a8"/>
    <w:uiPriority w:val="99"/>
    <w:qFormat/>
    <w:rsid w:val="00986055"/>
    <w:pPr>
      <w:ind w:right="120"/>
    </w:pPr>
  </w:style>
  <w:style w:type="paragraph" w:customStyle="1" w:styleId="bandeau-portail-texte">
    <w:name w:val="bandeau-portail-texte"/>
    <w:basedOn w:val="a8"/>
    <w:uiPriority w:val="99"/>
    <w:qFormat/>
    <w:rsid w:val="00986055"/>
    <w:rPr>
      <w:b/>
      <w:bCs/>
    </w:rPr>
  </w:style>
  <w:style w:type="paragraph" w:customStyle="1" w:styleId="exemple">
    <w:name w:val="exemple"/>
    <w:basedOn w:val="a8"/>
    <w:uiPriority w:val="99"/>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uiPriority w:val="99"/>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uiPriority w:val="99"/>
    <w:qFormat/>
    <w:rsid w:val="00986055"/>
    <w:pPr>
      <w:shd w:val="clear" w:color="auto" w:fill="A0A0FF"/>
      <w:spacing w:before="0" w:beforeAutospacing="0" w:after="0" w:afterAutospacing="0"/>
    </w:pPr>
  </w:style>
  <w:style w:type="paragraph" w:customStyle="1" w:styleId="avancetexte">
    <w:name w:val="avance_texte"/>
    <w:basedOn w:val="a8"/>
    <w:uiPriority w:val="99"/>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uiPriority w:val="99"/>
    <w:qFormat/>
    <w:rsid w:val="00986055"/>
    <w:rPr>
      <w:vanish/>
    </w:rPr>
  </w:style>
  <w:style w:type="paragraph" w:customStyle="1" w:styleId="mw-alerte">
    <w:name w:val="mw-alerte"/>
    <w:basedOn w:val="a8"/>
    <w:uiPriority w:val="99"/>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uiPriority w:val="99"/>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uiPriority w:val="99"/>
    <w:qFormat/>
    <w:rsid w:val="00986055"/>
    <w:rPr>
      <w:sz w:val="22"/>
      <w:szCs w:val="22"/>
    </w:rPr>
  </w:style>
  <w:style w:type="paragraph" w:customStyle="1" w:styleId="navtoggle">
    <w:name w:val="navtoggle"/>
    <w:basedOn w:val="a8"/>
    <w:uiPriority w:val="99"/>
    <w:qFormat/>
    <w:rsid w:val="00986055"/>
    <w:rPr>
      <w:sz w:val="22"/>
      <w:szCs w:val="22"/>
    </w:rPr>
  </w:style>
  <w:style w:type="paragraph" w:customStyle="1" w:styleId="alternance">
    <w:name w:val="alternance"/>
    <w:basedOn w:val="a8"/>
    <w:uiPriority w:val="99"/>
    <w:qFormat/>
    <w:rsid w:val="00986055"/>
  </w:style>
  <w:style w:type="paragraph" w:customStyle="1" w:styleId="alternance2">
    <w:name w:val="alternance2"/>
    <w:basedOn w:val="a8"/>
    <w:uiPriority w:val="99"/>
    <w:qFormat/>
    <w:rsid w:val="00986055"/>
  </w:style>
  <w:style w:type="paragraph" w:customStyle="1" w:styleId="infobox">
    <w:name w:val="infobox"/>
    <w:basedOn w:val="a8"/>
    <w:uiPriority w:val="99"/>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uiPriority w:val="99"/>
    <w:qFormat/>
    <w:rsid w:val="00986055"/>
  </w:style>
  <w:style w:type="paragraph" w:customStyle="1" w:styleId="assistant">
    <w:name w:val="assistant"/>
    <w:basedOn w:val="a8"/>
    <w:uiPriority w:val="99"/>
    <w:qFormat/>
    <w:rsid w:val="00986055"/>
  </w:style>
  <w:style w:type="paragraph" w:customStyle="1" w:styleId="headergris">
    <w:name w:val="headergris"/>
    <w:basedOn w:val="a8"/>
    <w:uiPriority w:val="99"/>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uiPriority w:val="99"/>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uiPriority w:val="99"/>
    <w:qFormat/>
    <w:rsid w:val="00986055"/>
    <w:pPr>
      <w:ind w:right="120"/>
      <w:jc w:val="right"/>
    </w:pPr>
    <w:rPr>
      <w:sz w:val="15"/>
      <w:szCs w:val="15"/>
    </w:rPr>
  </w:style>
  <w:style w:type="paragraph" w:customStyle="1" w:styleId="geo-default">
    <w:name w:val="geo-default"/>
    <w:basedOn w:val="a8"/>
    <w:uiPriority w:val="99"/>
    <w:qFormat/>
    <w:rsid w:val="00986055"/>
  </w:style>
  <w:style w:type="paragraph" w:customStyle="1" w:styleId="geo-nondefault">
    <w:name w:val="geo-nondefault"/>
    <w:basedOn w:val="a8"/>
    <w:uiPriority w:val="99"/>
    <w:qFormat/>
    <w:rsid w:val="00986055"/>
    <w:rPr>
      <w:vanish/>
    </w:rPr>
  </w:style>
  <w:style w:type="paragraph" w:customStyle="1" w:styleId="geo-dms">
    <w:name w:val="geo-dms"/>
    <w:basedOn w:val="a8"/>
    <w:uiPriority w:val="99"/>
    <w:qFormat/>
    <w:rsid w:val="00986055"/>
  </w:style>
  <w:style w:type="paragraph" w:customStyle="1" w:styleId="geo-dec">
    <w:name w:val="geo-dec"/>
    <w:basedOn w:val="a8"/>
    <w:uiPriority w:val="99"/>
    <w:qFormat/>
    <w:rsid w:val="00986055"/>
  </w:style>
  <w:style w:type="paragraph" w:customStyle="1" w:styleId="geo-multi-punct">
    <w:name w:val="geo-multi-punct"/>
    <w:basedOn w:val="a8"/>
    <w:uiPriority w:val="99"/>
    <w:qFormat/>
    <w:rsid w:val="00986055"/>
    <w:rPr>
      <w:vanish/>
    </w:rPr>
  </w:style>
  <w:style w:type="paragraph" w:customStyle="1" w:styleId="infoboxv2">
    <w:name w:val="infobox_v2"/>
    <w:basedOn w:val="a8"/>
    <w:uiPriority w:val="99"/>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uiPriority w:val="99"/>
    <w:qFormat/>
    <w:rsid w:val="00986055"/>
  </w:style>
  <w:style w:type="paragraph" w:customStyle="1" w:styleId="degrade">
    <w:name w:val="degrade"/>
    <w:basedOn w:val="a8"/>
    <w:uiPriority w:val="99"/>
    <w:qFormat/>
    <w:rsid w:val="00986055"/>
  </w:style>
  <w:style w:type="paragraph" w:customStyle="1" w:styleId="degraderev">
    <w:name w:val="degrade_rev"/>
    <w:basedOn w:val="a8"/>
    <w:uiPriority w:val="99"/>
    <w:qFormat/>
    <w:rsid w:val="00986055"/>
  </w:style>
  <w:style w:type="paragraph" w:customStyle="1" w:styleId="ombre">
    <w:name w:val="ombre"/>
    <w:basedOn w:val="a8"/>
    <w:uiPriority w:val="99"/>
    <w:qFormat/>
    <w:rsid w:val="00986055"/>
  </w:style>
  <w:style w:type="paragraph" w:customStyle="1" w:styleId="ombrepale">
    <w:name w:val="ombre_pale"/>
    <w:basedOn w:val="a8"/>
    <w:uiPriority w:val="99"/>
    <w:qFormat/>
    <w:rsid w:val="00986055"/>
  </w:style>
  <w:style w:type="paragraph" w:customStyle="1" w:styleId="ombrebl">
    <w:name w:val="ombre_bl"/>
    <w:basedOn w:val="a8"/>
    <w:uiPriority w:val="99"/>
    <w:qFormat/>
    <w:rsid w:val="00986055"/>
  </w:style>
  <w:style w:type="paragraph" w:customStyle="1" w:styleId="ombreblpale">
    <w:name w:val="ombre_blpale"/>
    <w:basedOn w:val="a8"/>
    <w:uiPriority w:val="99"/>
    <w:qFormat/>
    <w:rsid w:val="00986055"/>
  </w:style>
  <w:style w:type="paragraph" w:customStyle="1" w:styleId="ombrerg">
    <w:name w:val="ombre_rg"/>
    <w:basedOn w:val="a8"/>
    <w:uiPriority w:val="99"/>
    <w:qFormat/>
    <w:rsid w:val="00986055"/>
  </w:style>
  <w:style w:type="paragraph" w:customStyle="1" w:styleId="ombrergpale">
    <w:name w:val="ombre_rgpale"/>
    <w:basedOn w:val="a8"/>
    <w:uiPriority w:val="99"/>
    <w:qFormat/>
    <w:rsid w:val="00986055"/>
  </w:style>
  <w:style w:type="paragraph" w:customStyle="1" w:styleId="hidden">
    <w:name w:val="hidden"/>
    <w:basedOn w:val="a8"/>
    <w:uiPriority w:val="99"/>
    <w:qFormat/>
    <w:rsid w:val="00986055"/>
  </w:style>
  <w:style w:type="paragraph" w:customStyle="1" w:styleId="cinema-bandeau">
    <w:name w:val="cinema-bandeau"/>
    <w:basedOn w:val="a8"/>
    <w:uiPriority w:val="99"/>
    <w:qFormat/>
    <w:rsid w:val="00986055"/>
  </w:style>
  <w:style w:type="paragraph" w:customStyle="1" w:styleId="mw-textarea-protected">
    <w:name w:val="mw-textarea-protected"/>
    <w:basedOn w:val="a8"/>
    <w:uiPriority w:val="99"/>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uiPriority w:val="99"/>
    <w:qFormat/>
    <w:rsid w:val="00986055"/>
  </w:style>
  <w:style w:type="paragraph" w:customStyle="1" w:styleId="wikimagtitre">
    <w:name w:val="wikimag_titre"/>
    <w:basedOn w:val="a8"/>
    <w:uiPriority w:val="99"/>
    <w:qFormat/>
    <w:rsid w:val="00986055"/>
  </w:style>
  <w:style w:type="paragraph" w:customStyle="1" w:styleId="ui-button-large">
    <w:name w:val="ui-button-large"/>
    <w:basedOn w:val="a8"/>
    <w:uiPriority w:val="99"/>
    <w:qFormat/>
    <w:rsid w:val="00986055"/>
  </w:style>
  <w:style w:type="paragraph" w:customStyle="1" w:styleId="fr-collapsible-content">
    <w:name w:val="fr-collapsible-content"/>
    <w:basedOn w:val="a8"/>
    <w:uiPriority w:val="99"/>
    <w:qFormat/>
    <w:rsid w:val="00986055"/>
  </w:style>
  <w:style w:type="paragraph" w:customStyle="1" w:styleId="navboxnewtitle">
    <w:name w:val="navboxnew_title"/>
    <w:basedOn w:val="a8"/>
    <w:uiPriority w:val="99"/>
    <w:qFormat/>
    <w:rsid w:val="00986055"/>
  </w:style>
  <w:style w:type="paragraph" w:customStyle="1" w:styleId="navboxnewtitlesub">
    <w:name w:val="navboxnew_titlesub"/>
    <w:basedOn w:val="a8"/>
    <w:uiPriority w:val="99"/>
    <w:qFormat/>
    <w:rsid w:val="00986055"/>
  </w:style>
  <w:style w:type="paragraph" w:customStyle="1" w:styleId="navboxnewcell">
    <w:name w:val="navboxnew_cell"/>
    <w:basedOn w:val="a8"/>
    <w:uiPriority w:val="99"/>
    <w:qFormat/>
    <w:rsid w:val="00986055"/>
  </w:style>
  <w:style w:type="paragraph" w:customStyle="1" w:styleId="navboxnewth">
    <w:name w:val="navboxnew_th"/>
    <w:basedOn w:val="a8"/>
    <w:uiPriority w:val="99"/>
    <w:qFormat/>
    <w:rsid w:val="00986055"/>
  </w:style>
  <w:style w:type="paragraph" w:customStyle="1" w:styleId="impair">
    <w:name w:val="impair"/>
    <w:basedOn w:val="a8"/>
    <w:uiPriority w:val="99"/>
    <w:qFormat/>
    <w:rsid w:val="00986055"/>
  </w:style>
  <w:style w:type="paragraph" w:customStyle="1" w:styleId="pair">
    <w:name w:val="pair"/>
    <w:basedOn w:val="a8"/>
    <w:uiPriority w:val="99"/>
    <w:qFormat/>
    <w:rsid w:val="00986055"/>
  </w:style>
  <w:style w:type="paragraph" w:customStyle="1" w:styleId="navboxnewbanner">
    <w:name w:val="navboxnew_banner"/>
    <w:basedOn w:val="a8"/>
    <w:uiPriority w:val="99"/>
    <w:qFormat/>
    <w:rsid w:val="00986055"/>
  </w:style>
  <w:style w:type="paragraph" w:customStyle="1" w:styleId="navboxnewimage">
    <w:name w:val="navboxnew_image"/>
    <w:basedOn w:val="a8"/>
    <w:uiPriority w:val="99"/>
    <w:qFormat/>
    <w:rsid w:val="00986055"/>
  </w:style>
  <w:style w:type="paragraph" w:customStyle="1" w:styleId="navboxnewrow">
    <w:name w:val="navboxnew_row"/>
    <w:basedOn w:val="a8"/>
    <w:uiPriority w:val="99"/>
    <w:qFormat/>
    <w:rsid w:val="00986055"/>
  </w:style>
  <w:style w:type="paragraph" w:customStyle="1" w:styleId="navboxnewie">
    <w:name w:val="navboxnew_ie"/>
    <w:basedOn w:val="a8"/>
    <w:uiPriority w:val="99"/>
    <w:qFormat/>
    <w:rsid w:val="00986055"/>
  </w:style>
  <w:style w:type="paragraph" w:customStyle="1" w:styleId="navboxnewinline">
    <w:name w:val="navboxnew_inline"/>
    <w:basedOn w:val="a8"/>
    <w:uiPriority w:val="99"/>
    <w:qFormat/>
    <w:rsid w:val="00986055"/>
  </w:style>
  <w:style w:type="paragraph" w:customStyle="1" w:styleId="ui-button-text">
    <w:name w:val="ui-button-text"/>
    <w:basedOn w:val="a8"/>
    <w:uiPriority w:val="99"/>
    <w:qFormat/>
    <w:rsid w:val="00986055"/>
  </w:style>
  <w:style w:type="paragraph" w:customStyle="1" w:styleId="ui-dialog-titlebar">
    <w:name w:val="ui-dialog-titlebar"/>
    <w:basedOn w:val="a8"/>
    <w:uiPriority w:val="99"/>
    <w:qFormat/>
    <w:rsid w:val="00986055"/>
  </w:style>
  <w:style w:type="paragraph" w:customStyle="1" w:styleId="ui-dialog-title">
    <w:name w:val="ui-dialog-title"/>
    <w:basedOn w:val="a8"/>
    <w:uiPriority w:val="99"/>
    <w:qFormat/>
    <w:rsid w:val="00986055"/>
  </w:style>
  <w:style w:type="paragraph" w:customStyle="1" w:styleId="ui-dialog-titlebar-close">
    <w:name w:val="ui-dialog-titlebar-close"/>
    <w:basedOn w:val="a8"/>
    <w:uiPriority w:val="99"/>
    <w:qFormat/>
    <w:rsid w:val="00986055"/>
  </w:style>
  <w:style w:type="paragraph" w:customStyle="1" w:styleId="ui-dialog-content">
    <w:name w:val="ui-dialog-content"/>
    <w:basedOn w:val="a8"/>
    <w:uiPriority w:val="99"/>
    <w:qFormat/>
    <w:rsid w:val="00986055"/>
  </w:style>
  <w:style w:type="paragraph" w:customStyle="1" w:styleId="ui-dialog-buttonpane">
    <w:name w:val="ui-dialog-buttonpane"/>
    <w:basedOn w:val="a8"/>
    <w:uiPriority w:val="99"/>
    <w:qFormat/>
    <w:rsid w:val="00986055"/>
  </w:style>
  <w:style w:type="paragraph" w:customStyle="1" w:styleId="fr-collapsible-toggle-keyboard">
    <w:name w:val="fr-collapsible-toggle-keyboard"/>
    <w:basedOn w:val="a8"/>
    <w:uiPriority w:val="99"/>
    <w:qFormat/>
    <w:rsid w:val="00986055"/>
  </w:style>
  <w:style w:type="paragraph" w:customStyle="1" w:styleId="navboxnewlast">
    <w:name w:val="navboxnew_last"/>
    <w:basedOn w:val="a8"/>
    <w:uiPriority w:val="99"/>
    <w:qFormat/>
    <w:rsid w:val="00986055"/>
  </w:style>
  <w:style w:type="paragraph" w:customStyle="1" w:styleId="special-label">
    <w:name w:val="special-label"/>
    <w:basedOn w:val="a8"/>
    <w:uiPriority w:val="99"/>
    <w:qFormat/>
    <w:rsid w:val="00986055"/>
  </w:style>
  <w:style w:type="paragraph" w:customStyle="1" w:styleId="special-query">
    <w:name w:val="special-query"/>
    <w:basedOn w:val="a8"/>
    <w:uiPriority w:val="99"/>
    <w:qFormat/>
    <w:rsid w:val="00986055"/>
  </w:style>
  <w:style w:type="paragraph" w:customStyle="1" w:styleId="special-hover">
    <w:name w:val="special-hover"/>
    <w:basedOn w:val="a8"/>
    <w:uiPriority w:val="99"/>
    <w:qFormat/>
    <w:rsid w:val="00986055"/>
  </w:style>
  <w:style w:type="paragraph" w:customStyle="1" w:styleId="mw-specialpage-summary">
    <w:name w:val="mw-specialpage-summary"/>
    <w:basedOn w:val="a8"/>
    <w:uiPriority w:val="99"/>
    <w:qFormat/>
    <w:rsid w:val="00986055"/>
  </w:style>
  <w:style w:type="paragraph" w:customStyle="1" w:styleId="legendlike">
    <w:name w:val="legendlike"/>
    <w:basedOn w:val="a8"/>
    <w:uiPriority w:val="99"/>
    <w:qFormat/>
    <w:rsid w:val="00986055"/>
  </w:style>
  <w:style w:type="paragraph" w:customStyle="1" w:styleId="legendtextlike">
    <w:name w:val="legendtextlike"/>
    <w:basedOn w:val="a8"/>
    <w:uiPriority w:val="99"/>
    <w:qFormat/>
    <w:rsid w:val="00986055"/>
  </w:style>
  <w:style w:type="paragraph" w:customStyle="1" w:styleId="scrollbar">
    <w:name w:val="scrollbar"/>
    <w:basedOn w:val="a8"/>
    <w:uiPriority w:val="99"/>
    <w:qFormat/>
    <w:rsid w:val="00986055"/>
  </w:style>
  <w:style w:type="paragraph" w:customStyle="1" w:styleId="scrollbarcontainer">
    <w:name w:val="scrollbarcontainer"/>
    <w:basedOn w:val="a8"/>
    <w:uiPriority w:val="99"/>
    <w:qFormat/>
    <w:rsid w:val="00986055"/>
  </w:style>
  <w:style w:type="paragraph" w:customStyle="1" w:styleId="magnify">
    <w:name w:val="magnify"/>
    <w:basedOn w:val="a8"/>
    <w:uiPriority w:val="99"/>
    <w:qFormat/>
    <w:rsid w:val="00986055"/>
  </w:style>
  <w:style w:type="paragraph" w:customStyle="1" w:styleId="infoboximage">
    <w:name w:val="infoboximage"/>
    <w:basedOn w:val="a8"/>
    <w:uiPriority w:val="99"/>
    <w:qFormat/>
    <w:rsid w:val="00986055"/>
  </w:style>
  <w:style w:type="paragraph" w:customStyle="1" w:styleId="infoboxsoustitre">
    <w:name w:val="infoboxsoustitre"/>
    <w:basedOn w:val="a8"/>
    <w:uiPriority w:val="99"/>
    <w:qFormat/>
    <w:rsid w:val="00986055"/>
  </w:style>
  <w:style w:type="paragraph" w:customStyle="1" w:styleId="latitude">
    <w:name w:val="latitude"/>
    <w:basedOn w:val="a8"/>
    <w:uiPriority w:val="99"/>
    <w:qFormat/>
    <w:rsid w:val="00986055"/>
  </w:style>
  <w:style w:type="paragraph" w:customStyle="1" w:styleId="entete">
    <w:name w:val="entete"/>
    <w:basedOn w:val="a8"/>
    <w:uiPriority w:val="99"/>
    <w:qFormat/>
    <w:rsid w:val="00986055"/>
  </w:style>
  <w:style w:type="paragraph" w:customStyle="1" w:styleId="media">
    <w:name w:val="media"/>
    <w:basedOn w:val="a8"/>
    <w:uiPriority w:val="99"/>
    <w:qFormat/>
    <w:rsid w:val="00986055"/>
  </w:style>
  <w:style w:type="paragraph" w:customStyle="1" w:styleId="thumbimage">
    <w:name w:val="thumbimage"/>
    <w:basedOn w:val="a8"/>
    <w:uiPriority w:val="99"/>
    <w:qFormat/>
    <w:rsid w:val="00986055"/>
  </w:style>
  <w:style w:type="paragraph" w:customStyle="1" w:styleId="thumbinner">
    <w:name w:val="thumbinner"/>
    <w:basedOn w:val="a8"/>
    <w:uiPriority w:val="99"/>
    <w:qFormat/>
    <w:rsid w:val="00986055"/>
  </w:style>
  <w:style w:type="paragraph" w:customStyle="1" w:styleId="thumb">
    <w:name w:val="thumb"/>
    <w:basedOn w:val="a8"/>
    <w:uiPriority w:val="99"/>
    <w:qFormat/>
    <w:rsid w:val="00986055"/>
  </w:style>
  <w:style w:type="paragraph" w:customStyle="1" w:styleId="thumbcaption">
    <w:name w:val="thumbcaption"/>
    <w:basedOn w:val="a8"/>
    <w:uiPriority w:val="99"/>
    <w:qFormat/>
    <w:rsid w:val="00986055"/>
  </w:style>
  <w:style w:type="paragraph" w:customStyle="1" w:styleId="legend">
    <w:name w:val="legend"/>
    <w:basedOn w:val="a8"/>
    <w:uiPriority w:val="99"/>
    <w:qFormat/>
    <w:rsid w:val="00986055"/>
  </w:style>
  <w:style w:type="paragraph" w:customStyle="1" w:styleId="image2">
    <w:name w:val="image2"/>
    <w:basedOn w:val="a8"/>
    <w:uiPriority w:val="99"/>
    <w:qFormat/>
    <w:rsid w:val="00986055"/>
  </w:style>
  <w:style w:type="paragraph" w:customStyle="1" w:styleId="hr">
    <w:name w:val="hr"/>
    <w:basedOn w:val="a8"/>
    <w:uiPriority w:val="99"/>
    <w:qFormat/>
    <w:rsid w:val="00986055"/>
  </w:style>
  <w:style w:type="paragraph" w:customStyle="1" w:styleId="navbar">
    <w:name w:val="navbar"/>
    <w:basedOn w:val="a8"/>
    <w:uiPriority w:val="99"/>
    <w:qFormat/>
    <w:rsid w:val="00986055"/>
  </w:style>
  <w:style w:type="paragraph" w:customStyle="1" w:styleId="prevbloc">
    <w:name w:val="prev_bloc"/>
    <w:basedOn w:val="a8"/>
    <w:uiPriority w:val="99"/>
    <w:qFormat/>
    <w:rsid w:val="00986055"/>
  </w:style>
  <w:style w:type="paragraph" w:customStyle="1" w:styleId="nextbloc">
    <w:name w:val="next_bloc"/>
    <w:basedOn w:val="a8"/>
    <w:uiPriority w:val="99"/>
    <w:qFormat/>
    <w:rsid w:val="00986055"/>
  </w:style>
  <w:style w:type="paragraph" w:customStyle="1" w:styleId="imgtoogle">
    <w:name w:val="img_toogle"/>
    <w:basedOn w:val="a8"/>
    <w:uiPriority w:val="99"/>
    <w:qFormat/>
    <w:rsid w:val="00986055"/>
  </w:style>
  <w:style w:type="paragraph" w:customStyle="1" w:styleId="atoogle">
    <w:name w:val="a_toogle"/>
    <w:basedOn w:val="a8"/>
    <w:uiPriority w:val="99"/>
    <w:qFormat/>
    <w:rsid w:val="00986055"/>
  </w:style>
  <w:style w:type="paragraph" w:customStyle="1" w:styleId="geopoint">
    <w:name w:val="geopoint"/>
    <w:basedOn w:val="a8"/>
    <w:uiPriority w:val="99"/>
    <w:qFormat/>
    <w:rsid w:val="00986055"/>
  </w:style>
  <w:style w:type="paragraph" w:customStyle="1" w:styleId="titre">
    <w:name w:val="titre"/>
    <w:basedOn w:val="a8"/>
    <w:uiPriority w:val="99"/>
    <w:qFormat/>
    <w:rsid w:val="00986055"/>
  </w:style>
  <w:style w:type="paragraph" w:customStyle="1" w:styleId="ui-icon-closethick">
    <w:name w:val="ui-icon-closethick"/>
    <w:basedOn w:val="a8"/>
    <w:uiPriority w:val="99"/>
    <w:qFormat/>
    <w:rsid w:val="00986055"/>
  </w:style>
  <w:style w:type="paragraph" w:customStyle="1" w:styleId="taxoboxclassification">
    <w:name w:val="taxobox_classification"/>
    <w:basedOn w:val="a8"/>
    <w:uiPriority w:val="99"/>
    <w:qFormat/>
    <w:rsid w:val="00986055"/>
  </w:style>
  <w:style w:type="paragraph" w:customStyle="1" w:styleId="rnormal">
    <w:name w:val="rnormal"/>
    <w:basedOn w:val="a8"/>
    <w:uiPriority w:val="99"/>
    <w:qFormat/>
    <w:rsid w:val="00986055"/>
  </w:style>
  <w:style w:type="paragraph" w:customStyle="1" w:styleId="alert-text">
    <w:name w:val="alert-text"/>
    <w:basedOn w:val="a8"/>
    <w:uiPriority w:val="99"/>
    <w:qFormat/>
    <w:rsid w:val="00986055"/>
    <w:rPr>
      <w:color w:val="000000"/>
    </w:rPr>
  </w:style>
  <w:style w:type="paragraph" w:customStyle="1" w:styleId="regardsactu">
    <w:name w:val="regards_actu"/>
    <w:basedOn w:val="a8"/>
    <w:uiPriority w:val="99"/>
    <w:qFormat/>
    <w:rsid w:val="00986055"/>
  </w:style>
  <w:style w:type="paragraph" w:customStyle="1" w:styleId="mw-geshi">
    <w:name w:val="mw-geshi"/>
    <w:basedOn w:val="a8"/>
    <w:uiPriority w:val="99"/>
    <w:qFormat/>
    <w:rsid w:val="00986055"/>
    <w:rPr>
      <w:rFonts w:ascii="Courier New" w:hAnsi="Courier New" w:cs="Courier New"/>
    </w:rPr>
  </w:style>
  <w:style w:type="paragraph" w:customStyle="1" w:styleId="fr-collapsible-content1">
    <w:name w:val="fr-collapsible-content1"/>
    <w:basedOn w:val="a8"/>
    <w:uiPriority w:val="99"/>
    <w:qFormat/>
    <w:rsid w:val="00986055"/>
    <w:rPr>
      <w:sz w:val="22"/>
      <w:szCs w:val="22"/>
    </w:rPr>
  </w:style>
  <w:style w:type="paragraph" w:customStyle="1" w:styleId="fr-collapsible-toggle1">
    <w:name w:val="fr-collapsible-toggle1"/>
    <w:basedOn w:val="a8"/>
    <w:uiPriority w:val="99"/>
    <w:qFormat/>
    <w:rsid w:val="00986055"/>
    <w:rPr>
      <w:sz w:val="22"/>
      <w:szCs w:val="22"/>
    </w:rPr>
  </w:style>
  <w:style w:type="paragraph" w:customStyle="1" w:styleId="fr-collapsible-toggle2">
    <w:name w:val="fr-collapsible-toggle2"/>
    <w:basedOn w:val="a8"/>
    <w:uiPriority w:val="99"/>
    <w:qFormat/>
    <w:rsid w:val="00986055"/>
    <w:rPr>
      <w:sz w:val="22"/>
      <w:szCs w:val="22"/>
    </w:rPr>
  </w:style>
  <w:style w:type="paragraph" w:customStyle="1" w:styleId="fr-collapsible-toggle3">
    <w:name w:val="fr-collapsible-toggle3"/>
    <w:basedOn w:val="a8"/>
    <w:uiPriority w:val="99"/>
    <w:qFormat/>
    <w:rsid w:val="00986055"/>
    <w:rPr>
      <w:sz w:val="22"/>
      <w:szCs w:val="22"/>
    </w:rPr>
  </w:style>
  <w:style w:type="paragraph" w:customStyle="1" w:styleId="navboxnewtitle1">
    <w:name w:val="navboxnew_title1"/>
    <w:basedOn w:val="a8"/>
    <w:uiPriority w:val="99"/>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uiPriority w:val="99"/>
    <w:qFormat/>
    <w:rsid w:val="00986055"/>
    <w:rPr>
      <w:sz w:val="19"/>
      <w:szCs w:val="19"/>
    </w:rPr>
  </w:style>
  <w:style w:type="paragraph" w:customStyle="1" w:styleId="fr-collapsible-content2">
    <w:name w:val="fr-collapsible-content2"/>
    <w:basedOn w:val="a8"/>
    <w:uiPriority w:val="99"/>
    <w:qFormat/>
    <w:rsid w:val="00986055"/>
    <w:rPr>
      <w:sz w:val="22"/>
      <w:szCs w:val="22"/>
    </w:rPr>
  </w:style>
  <w:style w:type="paragraph" w:customStyle="1" w:styleId="navboxnewcell1">
    <w:name w:val="navboxnew_cell1"/>
    <w:basedOn w:val="a8"/>
    <w:uiPriority w:val="99"/>
    <w:qFormat/>
    <w:rsid w:val="00986055"/>
    <w:pPr>
      <w:jc w:val="center"/>
    </w:pPr>
  </w:style>
  <w:style w:type="paragraph" w:customStyle="1" w:styleId="navboxnewth1">
    <w:name w:val="navboxnew_th1"/>
    <w:basedOn w:val="a8"/>
    <w:uiPriority w:val="99"/>
    <w:qFormat/>
    <w:rsid w:val="00986055"/>
    <w:pPr>
      <w:pBdr>
        <w:right w:val="single" w:sz="12" w:space="9" w:color="F9F9F9"/>
      </w:pBdr>
      <w:shd w:val="clear" w:color="auto" w:fill="DDDDFF"/>
    </w:pPr>
    <w:rPr>
      <w:b/>
      <w:bCs/>
    </w:rPr>
  </w:style>
  <w:style w:type="paragraph" w:customStyle="1" w:styleId="navboxnewlast1">
    <w:name w:val="navboxnew_last1"/>
    <w:basedOn w:val="a8"/>
    <w:uiPriority w:val="99"/>
    <w:qFormat/>
    <w:rsid w:val="00986055"/>
  </w:style>
  <w:style w:type="paragraph" w:customStyle="1" w:styleId="impair1">
    <w:name w:val="impair1"/>
    <w:basedOn w:val="a8"/>
    <w:uiPriority w:val="99"/>
    <w:qFormat/>
    <w:rsid w:val="00986055"/>
    <w:pPr>
      <w:shd w:val="clear" w:color="auto" w:fill="EEEEFF"/>
    </w:pPr>
  </w:style>
  <w:style w:type="paragraph" w:customStyle="1" w:styleId="pair1">
    <w:name w:val="pair1"/>
    <w:basedOn w:val="a8"/>
    <w:uiPriority w:val="99"/>
    <w:qFormat/>
    <w:rsid w:val="00986055"/>
    <w:pPr>
      <w:shd w:val="clear" w:color="auto" w:fill="F9F9F9"/>
    </w:pPr>
  </w:style>
  <w:style w:type="paragraph" w:customStyle="1" w:styleId="navboxnewbanner1">
    <w:name w:val="navboxnew_banner1"/>
    <w:basedOn w:val="a8"/>
    <w:uiPriority w:val="99"/>
    <w:qFormat/>
    <w:rsid w:val="00986055"/>
    <w:pPr>
      <w:shd w:val="clear" w:color="auto" w:fill="DDDDFF"/>
      <w:spacing w:before="0" w:beforeAutospacing="0" w:after="30" w:afterAutospacing="0"/>
      <w:jc w:val="center"/>
    </w:pPr>
  </w:style>
  <w:style w:type="paragraph" w:customStyle="1" w:styleId="navboxnewimage1">
    <w:name w:val="navboxnew_image1"/>
    <w:basedOn w:val="a8"/>
    <w:uiPriority w:val="99"/>
    <w:qFormat/>
    <w:rsid w:val="00986055"/>
  </w:style>
  <w:style w:type="paragraph" w:customStyle="1" w:styleId="navboxnewcell2">
    <w:name w:val="navboxnew_cell2"/>
    <w:basedOn w:val="a8"/>
    <w:uiPriority w:val="99"/>
    <w:qFormat/>
    <w:rsid w:val="00986055"/>
    <w:pPr>
      <w:jc w:val="center"/>
    </w:pPr>
  </w:style>
  <w:style w:type="paragraph" w:customStyle="1" w:styleId="navboxnewie1">
    <w:name w:val="navboxnew_ie1"/>
    <w:basedOn w:val="a8"/>
    <w:uiPriority w:val="99"/>
    <w:qFormat/>
    <w:rsid w:val="00986055"/>
  </w:style>
  <w:style w:type="paragraph" w:customStyle="1" w:styleId="navboxnewtitle2">
    <w:name w:val="navboxnew_title2"/>
    <w:basedOn w:val="a8"/>
    <w:uiPriority w:val="99"/>
    <w:qFormat/>
    <w:rsid w:val="00986055"/>
    <w:pPr>
      <w:shd w:val="clear" w:color="auto" w:fill="99CC99"/>
    </w:pPr>
  </w:style>
  <w:style w:type="paragraph" w:customStyle="1" w:styleId="navboxnewbanner2">
    <w:name w:val="navboxnew_banner2"/>
    <w:basedOn w:val="a8"/>
    <w:uiPriority w:val="99"/>
    <w:qFormat/>
    <w:rsid w:val="00986055"/>
    <w:pPr>
      <w:shd w:val="clear" w:color="auto" w:fill="99CC99"/>
    </w:pPr>
  </w:style>
  <w:style w:type="paragraph" w:customStyle="1" w:styleId="navboxnewth2">
    <w:name w:val="navboxnew_th2"/>
    <w:basedOn w:val="a8"/>
    <w:uiPriority w:val="99"/>
    <w:qFormat/>
    <w:rsid w:val="00986055"/>
    <w:pPr>
      <w:shd w:val="clear" w:color="auto" w:fill="B3D9B3"/>
    </w:pPr>
  </w:style>
  <w:style w:type="paragraph" w:customStyle="1" w:styleId="navboxnewtitle3">
    <w:name w:val="navboxnew_title3"/>
    <w:basedOn w:val="a8"/>
    <w:uiPriority w:val="99"/>
    <w:qFormat/>
    <w:rsid w:val="00986055"/>
    <w:pPr>
      <w:shd w:val="clear" w:color="auto" w:fill="DFEDFF"/>
    </w:pPr>
  </w:style>
  <w:style w:type="paragraph" w:customStyle="1" w:styleId="navboxnewbanner3">
    <w:name w:val="navboxnew_banner3"/>
    <w:basedOn w:val="a8"/>
    <w:uiPriority w:val="99"/>
    <w:qFormat/>
    <w:rsid w:val="00986055"/>
    <w:pPr>
      <w:shd w:val="clear" w:color="auto" w:fill="DFEDFF"/>
    </w:pPr>
  </w:style>
  <w:style w:type="paragraph" w:customStyle="1" w:styleId="navboxnewth3">
    <w:name w:val="navboxnew_th3"/>
    <w:basedOn w:val="a8"/>
    <w:uiPriority w:val="99"/>
    <w:qFormat/>
    <w:rsid w:val="00986055"/>
    <w:pPr>
      <w:shd w:val="clear" w:color="auto" w:fill="E7F2FF"/>
    </w:pPr>
  </w:style>
  <w:style w:type="paragraph" w:customStyle="1" w:styleId="fr-collapsible-toggle4">
    <w:name w:val="fr-collapsible-toggle4"/>
    <w:basedOn w:val="a8"/>
    <w:uiPriority w:val="99"/>
    <w:qFormat/>
    <w:rsid w:val="00986055"/>
    <w:rPr>
      <w:sz w:val="22"/>
      <w:szCs w:val="22"/>
    </w:rPr>
  </w:style>
  <w:style w:type="paragraph" w:customStyle="1" w:styleId="navboxnewtitle4">
    <w:name w:val="navboxnew_title4"/>
    <w:basedOn w:val="a8"/>
    <w:uiPriority w:val="99"/>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uiPriority w:val="99"/>
    <w:qFormat/>
    <w:rsid w:val="00986055"/>
    <w:rPr>
      <w:sz w:val="19"/>
      <w:szCs w:val="19"/>
    </w:rPr>
  </w:style>
  <w:style w:type="paragraph" w:customStyle="1" w:styleId="fr-collapsible-content3">
    <w:name w:val="fr-collapsible-content3"/>
    <w:basedOn w:val="a8"/>
    <w:uiPriority w:val="99"/>
    <w:qFormat/>
    <w:rsid w:val="00986055"/>
    <w:rPr>
      <w:sz w:val="22"/>
      <w:szCs w:val="22"/>
    </w:rPr>
  </w:style>
  <w:style w:type="paragraph" w:customStyle="1" w:styleId="navboxnewrow1">
    <w:name w:val="navboxnew_row1"/>
    <w:basedOn w:val="a8"/>
    <w:uiPriority w:val="99"/>
    <w:qFormat/>
    <w:rsid w:val="00986055"/>
    <w:pPr>
      <w:shd w:val="clear" w:color="auto" w:fill="DDDDFF"/>
    </w:pPr>
  </w:style>
  <w:style w:type="paragraph" w:customStyle="1" w:styleId="navboxnewth4">
    <w:name w:val="navboxnew_th4"/>
    <w:basedOn w:val="a8"/>
    <w:uiPriority w:val="99"/>
    <w:qFormat/>
    <w:rsid w:val="00986055"/>
    <w:pPr>
      <w:pBdr>
        <w:top w:val="single" w:sz="12" w:space="0" w:color="F9F9F9"/>
      </w:pBdr>
      <w:jc w:val="center"/>
    </w:pPr>
    <w:rPr>
      <w:b/>
      <w:bCs/>
    </w:rPr>
  </w:style>
  <w:style w:type="paragraph" w:customStyle="1" w:styleId="navboxnewie2">
    <w:name w:val="navboxnew_ie2"/>
    <w:basedOn w:val="a8"/>
    <w:uiPriority w:val="99"/>
    <w:qFormat/>
    <w:rsid w:val="00986055"/>
    <w:pPr>
      <w:pBdr>
        <w:left w:val="single" w:sz="12" w:space="0" w:color="F9F9F9"/>
      </w:pBdr>
    </w:pPr>
  </w:style>
  <w:style w:type="paragraph" w:customStyle="1" w:styleId="navboxnewinline1">
    <w:name w:val="navboxnew_inline1"/>
    <w:basedOn w:val="a8"/>
    <w:uiPriority w:val="99"/>
    <w:qFormat/>
    <w:rsid w:val="00986055"/>
    <w:pPr>
      <w:shd w:val="clear" w:color="auto" w:fill="F9F9F9"/>
    </w:pPr>
  </w:style>
  <w:style w:type="paragraph" w:customStyle="1" w:styleId="navboxnewinline2">
    <w:name w:val="navboxnew_inline2"/>
    <w:basedOn w:val="a8"/>
    <w:uiPriority w:val="99"/>
    <w:qFormat/>
    <w:rsid w:val="00986055"/>
    <w:pPr>
      <w:shd w:val="clear" w:color="auto" w:fill="EEEEFF"/>
    </w:pPr>
  </w:style>
  <w:style w:type="paragraph" w:customStyle="1" w:styleId="navboxnewimage2">
    <w:name w:val="navboxnew_image2"/>
    <w:basedOn w:val="a8"/>
    <w:uiPriority w:val="99"/>
    <w:qFormat/>
    <w:rsid w:val="00986055"/>
    <w:rPr>
      <w:vanish/>
    </w:rPr>
  </w:style>
  <w:style w:type="paragraph" w:customStyle="1" w:styleId="navboxnewbanner4">
    <w:name w:val="navboxnew_banner4"/>
    <w:basedOn w:val="a8"/>
    <w:uiPriority w:val="99"/>
    <w:qFormat/>
    <w:rsid w:val="00986055"/>
    <w:pPr>
      <w:shd w:val="clear" w:color="auto" w:fill="CCCCFF"/>
      <w:spacing w:before="30" w:beforeAutospacing="0" w:after="0" w:afterAutospacing="0"/>
      <w:jc w:val="center"/>
    </w:pPr>
  </w:style>
  <w:style w:type="paragraph" w:customStyle="1" w:styleId="navboxnew1">
    <w:name w:val="navboxnew1"/>
    <w:basedOn w:val="a8"/>
    <w:uiPriority w:val="99"/>
    <w:qFormat/>
    <w:rsid w:val="00986055"/>
    <w:pPr>
      <w:shd w:val="clear" w:color="auto" w:fill="F9F9F9"/>
    </w:pPr>
  </w:style>
  <w:style w:type="paragraph" w:customStyle="1" w:styleId="play-btn-large1">
    <w:name w:val="play-btn-large1"/>
    <w:basedOn w:val="a8"/>
    <w:uiPriority w:val="99"/>
    <w:qFormat/>
    <w:rsid w:val="00986055"/>
    <w:pPr>
      <w:spacing w:before="0" w:beforeAutospacing="0"/>
      <w:ind w:left="-525"/>
    </w:pPr>
  </w:style>
  <w:style w:type="paragraph" w:customStyle="1" w:styleId="ui-widget1">
    <w:name w:val="ui-widget1"/>
    <w:basedOn w:val="a8"/>
    <w:uiPriority w:val="99"/>
    <w:qFormat/>
    <w:rsid w:val="00986055"/>
    <w:rPr>
      <w:rFonts w:ascii="Arial" w:hAnsi="Arial" w:cs="Arial"/>
    </w:rPr>
  </w:style>
  <w:style w:type="paragraph" w:customStyle="1" w:styleId="ui-state-default1">
    <w:name w:val="ui-state-default1"/>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uiPriority w:val="99"/>
    <w:qFormat/>
    <w:rsid w:val="00986055"/>
    <w:rPr>
      <w:color w:val="FFFFFF"/>
    </w:rPr>
  </w:style>
  <w:style w:type="paragraph" w:customStyle="1" w:styleId="ui-state-error-text2">
    <w:name w:val="ui-state-error-text2"/>
    <w:basedOn w:val="a8"/>
    <w:uiPriority w:val="99"/>
    <w:qFormat/>
    <w:rsid w:val="00986055"/>
    <w:rPr>
      <w:color w:val="FFFFFF"/>
    </w:rPr>
  </w:style>
  <w:style w:type="paragraph" w:customStyle="1" w:styleId="ui-priority-primary1">
    <w:name w:val="ui-priority-primary1"/>
    <w:basedOn w:val="a8"/>
    <w:uiPriority w:val="99"/>
    <w:qFormat/>
    <w:rsid w:val="00986055"/>
    <w:rPr>
      <w:b/>
      <w:bCs/>
    </w:rPr>
  </w:style>
  <w:style w:type="paragraph" w:customStyle="1" w:styleId="ui-priority-primary2">
    <w:name w:val="ui-priority-primary2"/>
    <w:basedOn w:val="a8"/>
    <w:uiPriority w:val="99"/>
    <w:qFormat/>
    <w:rsid w:val="00986055"/>
    <w:rPr>
      <w:b/>
      <w:bCs/>
    </w:rPr>
  </w:style>
  <w:style w:type="paragraph" w:customStyle="1" w:styleId="ui-priority-secondary1">
    <w:name w:val="ui-priority-secondary1"/>
    <w:basedOn w:val="a8"/>
    <w:uiPriority w:val="99"/>
    <w:qFormat/>
    <w:rsid w:val="00986055"/>
  </w:style>
  <w:style w:type="paragraph" w:customStyle="1" w:styleId="ui-priority-secondary2">
    <w:name w:val="ui-priority-secondary2"/>
    <w:basedOn w:val="a8"/>
    <w:uiPriority w:val="99"/>
    <w:qFormat/>
    <w:rsid w:val="00986055"/>
  </w:style>
  <w:style w:type="paragraph" w:customStyle="1" w:styleId="ui-state-disabled1">
    <w:name w:val="ui-state-disabled1"/>
    <w:basedOn w:val="a8"/>
    <w:uiPriority w:val="99"/>
    <w:qFormat/>
    <w:rsid w:val="00986055"/>
  </w:style>
  <w:style w:type="paragraph" w:customStyle="1" w:styleId="ui-state-disabled2">
    <w:name w:val="ui-state-disabled2"/>
    <w:basedOn w:val="a8"/>
    <w:uiPriority w:val="99"/>
    <w:qFormat/>
    <w:rsid w:val="00986055"/>
  </w:style>
  <w:style w:type="paragraph" w:customStyle="1" w:styleId="ui-icon1">
    <w:name w:val="ui-icon1"/>
    <w:basedOn w:val="a8"/>
    <w:uiPriority w:val="99"/>
    <w:qFormat/>
    <w:rsid w:val="00986055"/>
    <w:pPr>
      <w:ind w:firstLine="7343"/>
    </w:pPr>
  </w:style>
  <w:style w:type="paragraph" w:customStyle="1" w:styleId="ui-icon2">
    <w:name w:val="ui-icon2"/>
    <w:basedOn w:val="a8"/>
    <w:uiPriority w:val="99"/>
    <w:qFormat/>
    <w:rsid w:val="00986055"/>
    <w:pPr>
      <w:ind w:firstLine="7343"/>
    </w:pPr>
  </w:style>
  <w:style w:type="paragraph" w:customStyle="1" w:styleId="ui-icon3">
    <w:name w:val="ui-icon3"/>
    <w:basedOn w:val="a8"/>
    <w:uiPriority w:val="99"/>
    <w:qFormat/>
    <w:rsid w:val="00986055"/>
    <w:pPr>
      <w:ind w:firstLine="7343"/>
    </w:pPr>
  </w:style>
  <w:style w:type="paragraph" w:customStyle="1" w:styleId="ui-icon4">
    <w:name w:val="ui-icon4"/>
    <w:basedOn w:val="a8"/>
    <w:uiPriority w:val="99"/>
    <w:qFormat/>
    <w:rsid w:val="00986055"/>
    <w:pPr>
      <w:ind w:firstLine="7343"/>
    </w:pPr>
  </w:style>
  <w:style w:type="paragraph" w:customStyle="1" w:styleId="ui-icon5">
    <w:name w:val="ui-icon5"/>
    <w:basedOn w:val="a8"/>
    <w:uiPriority w:val="99"/>
    <w:qFormat/>
    <w:rsid w:val="00986055"/>
    <w:pPr>
      <w:ind w:firstLine="7343"/>
    </w:pPr>
  </w:style>
  <w:style w:type="paragraph" w:customStyle="1" w:styleId="ui-icon6">
    <w:name w:val="ui-icon6"/>
    <w:basedOn w:val="a8"/>
    <w:uiPriority w:val="99"/>
    <w:qFormat/>
    <w:rsid w:val="00986055"/>
    <w:pPr>
      <w:ind w:firstLine="7343"/>
    </w:pPr>
  </w:style>
  <w:style w:type="paragraph" w:customStyle="1" w:styleId="ui-icon7">
    <w:name w:val="ui-icon7"/>
    <w:basedOn w:val="a8"/>
    <w:uiPriority w:val="99"/>
    <w:qFormat/>
    <w:rsid w:val="00986055"/>
    <w:pPr>
      <w:ind w:firstLine="7343"/>
    </w:pPr>
  </w:style>
  <w:style w:type="paragraph" w:customStyle="1" w:styleId="ui-icon8">
    <w:name w:val="ui-icon8"/>
    <w:basedOn w:val="a8"/>
    <w:uiPriority w:val="99"/>
    <w:qFormat/>
    <w:rsid w:val="00986055"/>
    <w:pPr>
      <w:ind w:firstLine="7343"/>
    </w:pPr>
  </w:style>
  <w:style w:type="paragraph" w:customStyle="1" w:styleId="ui-icon9">
    <w:name w:val="ui-icon9"/>
    <w:basedOn w:val="a8"/>
    <w:uiPriority w:val="99"/>
    <w:qFormat/>
    <w:rsid w:val="00986055"/>
    <w:pPr>
      <w:ind w:firstLine="7343"/>
    </w:pPr>
  </w:style>
  <w:style w:type="paragraph" w:customStyle="1" w:styleId="ui-resizable-handle1">
    <w:name w:val="ui-resizable-handle1"/>
    <w:basedOn w:val="a8"/>
    <w:uiPriority w:val="99"/>
    <w:qFormat/>
    <w:rsid w:val="00986055"/>
    <w:rPr>
      <w:vanish/>
      <w:sz w:val="2"/>
      <w:szCs w:val="2"/>
    </w:rPr>
  </w:style>
  <w:style w:type="paragraph" w:customStyle="1" w:styleId="ui-resizable-handle2">
    <w:name w:val="ui-resizable-handle2"/>
    <w:basedOn w:val="a8"/>
    <w:uiPriority w:val="99"/>
    <w:qFormat/>
    <w:rsid w:val="00986055"/>
    <w:rPr>
      <w:vanish/>
      <w:sz w:val="2"/>
      <w:szCs w:val="2"/>
    </w:rPr>
  </w:style>
  <w:style w:type="paragraph" w:customStyle="1" w:styleId="ui-button-text1">
    <w:name w:val="ui-button-text1"/>
    <w:basedOn w:val="a8"/>
    <w:uiPriority w:val="99"/>
    <w:qFormat/>
    <w:rsid w:val="00986055"/>
  </w:style>
  <w:style w:type="paragraph" w:customStyle="1" w:styleId="ui-button-text2">
    <w:name w:val="ui-button-text2"/>
    <w:basedOn w:val="a8"/>
    <w:uiPriority w:val="99"/>
    <w:qFormat/>
    <w:rsid w:val="00986055"/>
  </w:style>
  <w:style w:type="paragraph" w:customStyle="1" w:styleId="ui-button-text3">
    <w:name w:val="ui-button-text3"/>
    <w:basedOn w:val="a8"/>
    <w:uiPriority w:val="99"/>
    <w:qFormat/>
    <w:rsid w:val="00986055"/>
    <w:pPr>
      <w:ind w:firstLine="11919"/>
    </w:pPr>
  </w:style>
  <w:style w:type="paragraph" w:customStyle="1" w:styleId="ui-button-text4">
    <w:name w:val="ui-button-text4"/>
    <w:basedOn w:val="a8"/>
    <w:uiPriority w:val="99"/>
    <w:qFormat/>
    <w:rsid w:val="00986055"/>
    <w:pPr>
      <w:ind w:firstLine="11919"/>
    </w:pPr>
  </w:style>
  <w:style w:type="paragraph" w:customStyle="1" w:styleId="ui-button-text5">
    <w:name w:val="ui-button-text5"/>
    <w:basedOn w:val="a8"/>
    <w:uiPriority w:val="99"/>
    <w:qFormat/>
    <w:rsid w:val="00986055"/>
  </w:style>
  <w:style w:type="paragraph" w:customStyle="1" w:styleId="ui-button-text6">
    <w:name w:val="ui-button-text6"/>
    <w:basedOn w:val="a8"/>
    <w:uiPriority w:val="99"/>
    <w:qFormat/>
    <w:rsid w:val="00986055"/>
  </w:style>
  <w:style w:type="paragraph" w:customStyle="1" w:styleId="ui-button-text7">
    <w:name w:val="ui-button-text7"/>
    <w:basedOn w:val="a8"/>
    <w:uiPriority w:val="99"/>
    <w:qFormat/>
    <w:rsid w:val="00986055"/>
  </w:style>
  <w:style w:type="paragraph" w:customStyle="1" w:styleId="ui-icon10">
    <w:name w:val="ui-icon10"/>
    <w:basedOn w:val="a8"/>
    <w:uiPriority w:val="99"/>
    <w:qFormat/>
    <w:rsid w:val="00986055"/>
    <w:pPr>
      <w:spacing w:before="0" w:beforeAutospacing="0"/>
      <w:ind w:left="-120" w:firstLine="7343"/>
    </w:pPr>
  </w:style>
  <w:style w:type="paragraph" w:customStyle="1" w:styleId="ui-icon11">
    <w:name w:val="ui-icon11"/>
    <w:basedOn w:val="a8"/>
    <w:uiPriority w:val="99"/>
    <w:qFormat/>
    <w:rsid w:val="00986055"/>
    <w:pPr>
      <w:spacing w:before="0" w:beforeAutospacing="0"/>
      <w:ind w:firstLine="7343"/>
    </w:pPr>
  </w:style>
  <w:style w:type="paragraph" w:customStyle="1" w:styleId="ui-icon12">
    <w:name w:val="ui-icon12"/>
    <w:basedOn w:val="a8"/>
    <w:uiPriority w:val="99"/>
    <w:qFormat/>
    <w:rsid w:val="00986055"/>
    <w:pPr>
      <w:spacing w:before="0" w:beforeAutospacing="0"/>
      <w:ind w:firstLine="7343"/>
    </w:pPr>
  </w:style>
  <w:style w:type="paragraph" w:customStyle="1" w:styleId="ui-icon13">
    <w:name w:val="ui-icon13"/>
    <w:basedOn w:val="a8"/>
    <w:uiPriority w:val="99"/>
    <w:qFormat/>
    <w:rsid w:val="00986055"/>
    <w:pPr>
      <w:spacing w:before="0" w:beforeAutospacing="0"/>
      <w:ind w:firstLine="7343"/>
    </w:pPr>
  </w:style>
  <w:style w:type="paragraph" w:customStyle="1" w:styleId="ui-icon14">
    <w:name w:val="ui-icon14"/>
    <w:basedOn w:val="a8"/>
    <w:uiPriority w:val="99"/>
    <w:qFormat/>
    <w:rsid w:val="00986055"/>
    <w:pPr>
      <w:spacing w:before="0" w:beforeAutospacing="0"/>
      <w:ind w:firstLine="7343"/>
    </w:pPr>
  </w:style>
  <w:style w:type="paragraph" w:customStyle="1" w:styleId="ui-icon15">
    <w:name w:val="ui-icon15"/>
    <w:basedOn w:val="a8"/>
    <w:uiPriority w:val="99"/>
    <w:qFormat/>
    <w:rsid w:val="00986055"/>
    <w:pPr>
      <w:spacing w:before="0" w:beforeAutospacing="0"/>
      <w:ind w:firstLine="7343"/>
    </w:pPr>
  </w:style>
  <w:style w:type="paragraph" w:customStyle="1" w:styleId="ui-button1">
    <w:name w:val="ui-button1"/>
    <w:basedOn w:val="a8"/>
    <w:uiPriority w:val="99"/>
    <w:qFormat/>
    <w:rsid w:val="00986055"/>
    <w:pPr>
      <w:ind w:right="-72"/>
      <w:jc w:val="center"/>
    </w:pPr>
  </w:style>
  <w:style w:type="paragraph" w:customStyle="1" w:styleId="ui-button2">
    <w:name w:val="ui-button2"/>
    <w:basedOn w:val="a8"/>
    <w:uiPriority w:val="99"/>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uiPriority w:val="99"/>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uiPriority w:val="99"/>
    <w:qFormat/>
    <w:rsid w:val="00986055"/>
  </w:style>
  <w:style w:type="paragraph" w:customStyle="1" w:styleId="ui-icon16">
    <w:name w:val="ui-icon16"/>
    <w:basedOn w:val="a8"/>
    <w:uiPriority w:val="99"/>
    <w:qFormat/>
    <w:rsid w:val="00986055"/>
    <w:pPr>
      <w:ind w:firstLine="7343"/>
    </w:pPr>
  </w:style>
  <w:style w:type="paragraph" w:customStyle="1" w:styleId="ui-icon17">
    <w:name w:val="ui-icon17"/>
    <w:basedOn w:val="a8"/>
    <w:uiPriority w:val="99"/>
    <w:qFormat/>
    <w:rsid w:val="00986055"/>
    <w:pPr>
      <w:ind w:firstLine="7343"/>
    </w:pPr>
  </w:style>
  <w:style w:type="paragraph" w:customStyle="1" w:styleId="ui-icon18">
    <w:name w:val="ui-icon18"/>
    <w:basedOn w:val="a8"/>
    <w:uiPriority w:val="99"/>
    <w:qFormat/>
    <w:rsid w:val="00986055"/>
    <w:pPr>
      <w:ind w:firstLine="7343"/>
    </w:pPr>
  </w:style>
  <w:style w:type="paragraph" w:customStyle="1" w:styleId="ui-icon19">
    <w:name w:val="ui-icon19"/>
    <w:basedOn w:val="a8"/>
    <w:uiPriority w:val="99"/>
    <w:qFormat/>
    <w:rsid w:val="00986055"/>
    <w:pPr>
      <w:ind w:firstLine="7343"/>
    </w:pPr>
  </w:style>
  <w:style w:type="paragraph" w:customStyle="1" w:styleId="ui-dialog-titlebar1">
    <w:name w:val="ui-dialog-titlebar1"/>
    <w:basedOn w:val="a8"/>
    <w:uiPriority w:val="99"/>
    <w:qFormat/>
    <w:rsid w:val="00986055"/>
  </w:style>
  <w:style w:type="paragraph" w:customStyle="1" w:styleId="ui-dialog-title1">
    <w:name w:val="ui-dialog-title1"/>
    <w:basedOn w:val="a8"/>
    <w:uiPriority w:val="99"/>
    <w:qFormat/>
    <w:rsid w:val="00986055"/>
    <w:pPr>
      <w:spacing w:before="0" w:beforeAutospacing="0" w:after="0" w:afterAutospacing="0"/>
    </w:pPr>
  </w:style>
  <w:style w:type="paragraph" w:customStyle="1" w:styleId="ui-dialog-titlebar-close1">
    <w:name w:val="ui-dialog-titlebar-close1"/>
    <w:basedOn w:val="a8"/>
    <w:uiPriority w:val="99"/>
    <w:qFormat/>
    <w:rsid w:val="00986055"/>
    <w:pPr>
      <w:spacing w:before="0" w:beforeAutospacing="0" w:after="0" w:afterAutospacing="0"/>
    </w:pPr>
  </w:style>
  <w:style w:type="paragraph" w:customStyle="1" w:styleId="ui-dialog-titlebar-close2">
    <w:name w:val="ui-dialog-titlebar-close2"/>
    <w:basedOn w:val="a8"/>
    <w:uiPriority w:val="99"/>
    <w:qFormat/>
    <w:rsid w:val="00986055"/>
    <w:pPr>
      <w:spacing w:before="0" w:beforeAutospacing="0" w:after="0" w:afterAutospacing="0"/>
    </w:pPr>
  </w:style>
  <w:style w:type="paragraph" w:customStyle="1" w:styleId="ui-dialog-content1">
    <w:name w:val="ui-dialog-content1"/>
    <w:basedOn w:val="a8"/>
    <w:uiPriority w:val="99"/>
    <w:qFormat/>
    <w:rsid w:val="00986055"/>
  </w:style>
  <w:style w:type="paragraph" w:customStyle="1" w:styleId="ui-dialog-buttonpane1">
    <w:name w:val="ui-dialog-buttonpane1"/>
    <w:basedOn w:val="a8"/>
    <w:uiPriority w:val="99"/>
    <w:qFormat/>
    <w:rsid w:val="00986055"/>
    <w:pPr>
      <w:spacing w:before="120" w:beforeAutospacing="0" w:after="0" w:afterAutospacing="0"/>
    </w:pPr>
  </w:style>
  <w:style w:type="paragraph" w:customStyle="1" w:styleId="ui-resizable-se1">
    <w:name w:val="ui-resizable-se1"/>
    <w:basedOn w:val="a8"/>
    <w:uiPriority w:val="99"/>
    <w:qFormat/>
    <w:rsid w:val="00986055"/>
  </w:style>
  <w:style w:type="paragraph" w:customStyle="1" w:styleId="ui-dialog-titlebar-close3">
    <w:name w:val="ui-dialog-titlebar-close3"/>
    <w:basedOn w:val="a8"/>
    <w:uiPriority w:val="99"/>
    <w:qFormat/>
    <w:rsid w:val="00986055"/>
    <w:pPr>
      <w:spacing w:before="0" w:beforeAutospacing="0" w:after="0" w:afterAutospacing="0"/>
    </w:pPr>
  </w:style>
  <w:style w:type="paragraph" w:customStyle="1" w:styleId="ui-dialog-titlebar2">
    <w:name w:val="ui-dialog-titlebar2"/>
    <w:basedOn w:val="a8"/>
    <w:uiPriority w:val="99"/>
    <w:qFormat/>
    <w:rsid w:val="00986055"/>
  </w:style>
  <w:style w:type="paragraph" w:customStyle="1" w:styleId="ui-widget-header1">
    <w:name w:val="ui-widget-header1"/>
    <w:basedOn w:val="a8"/>
    <w:uiPriority w:val="99"/>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uiPriority w:val="99"/>
    <w:qFormat/>
    <w:rsid w:val="00986055"/>
  </w:style>
  <w:style w:type="paragraph" w:customStyle="1" w:styleId="ui-dialog-buttonpane2">
    <w:name w:val="ui-dialog-buttonpane2"/>
    <w:basedOn w:val="a8"/>
    <w:uiPriority w:val="99"/>
    <w:qFormat/>
    <w:rsid w:val="00986055"/>
    <w:pPr>
      <w:spacing w:before="0" w:beforeAutospacing="0" w:after="0" w:afterAutospacing="0"/>
    </w:pPr>
  </w:style>
  <w:style w:type="paragraph" w:customStyle="1" w:styleId="special-label1">
    <w:name w:val="special-label1"/>
    <w:basedOn w:val="a8"/>
    <w:uiPriority w:val="99"/>
    <w:qFormat/>
    <w:rsid w:val="00986055"/>
    <w:rPr>
      <w:color w:val="808080"/>
    </w:rPr>
  </w:style>
  <w:style w:type="paragraph" w:customStyle="1" w:styleId="special-query1">
    <w:name w:val="special-query1"/>
    <w:basedOn w:val="a8"/>
    <w:uiPriority w:val="99"/>
    <w:qFormat/>
    <w:rsid w:val="00986055"/>
    <w:rPr>
      <w:i/>
      <w:iCs/>
      <w:color w:val="000000"/>
    </w:rPr>
  </w:style>
  <w:style w:type="paragraph" w:customStyle="1" w:styleId="special-hover1">
    <w:name w:val="special-hover1"/>
    <w:basedOn w:val="a8"/>
    <w:uiPriority w:val="99"/>
    <w:qFormat/>
    <w:rsid w:val="00986055"/>
    <w:pPr>
      <w:shd w:val="clear" w:color="auto" w:fill="C0C0C0"/>
    </w:pPr>
  </w:style>
  <w:style w:type="paragraph" w:customStyle="1" w:styleId="special-label2">
    <w:name w:val="special-label2"/>
    <w:basedOn w:val="a8"/>
    <w:uiPriority w:val="99"/>
    <w:qFormat/>
    <w:rsid w:val="00986055"/>
    <w:rPr>
      <w:color w:val="FFFFFF"/>
    </w:rPr>
  </w:style>
  <w:style w:type="paragraph" w:customStyle="1" w:styleId="special-query2">
    <w:name w:val="special-query2"/>
    <w:basedOn w:val="a8"/>
    <w:uiPriority w:val="99"/>
    <w:qFormat/>
    <w:rsid w:val="00986055"/>
    <w:rPr>
      <w:color w:val="FFFFFF"/>
    </w:rPr>
  </w:style>
  <w:style w:type="paragraph" w:customStyle="1" w:styleId="mw-specialpage-summary1">
    <w:name w:val="mw-specialpage-summary1"/>
    <w:basedOn w:val="a8"/>
    <w:uiPriority w:val="99"/>
    <w:qFormat/>
    <w:rsid w:val="00986055"/>
    <w:rPr>
      <w:vanish/>
    </w:rPr>
  </w:style>
  <w:style w:type="paragraph" w:customStyle="1" w:styleId="editsection1">
    <w:name w:val="editsection1"/>
    <w:basedOn w:val="a8"/>
    <w:uiPriority w:val="99"/>
    <w:qFormat/>
    <w:rsid w:val="00986055"/>
    <w:rPr>
      <w:sz w:val="20"/>
      <w:szCs w:val="20"/>
    </w:rPr>
  </w:style>
  <w:style w:type="paragraph" w:customStyle="1" w:styleId="mw-headline1">
    <w:name w:val="mw-headline1"/>
    <w:basedOn w:val="a8"/>
    <w:uiPriority w:val="99"/>
    <w:qFormat/>
    <w:rsid w:val="00986055"/>
    <w:pPr>
      <w:ind w:right="72"/>
    </w:pPr>
  </w:style>
  <w:style w:type="paragraph" w:customStyle="1" w:styleId="legendlike1">
    <w:name w:val="legendlike1"/>
    <w:basedOn w:val="a8"/>
    <w:uiPriority w:val="99"/>
    <w:qFormat/>
    <w:rsid w:val="00986055"/>
    <w:pPr>
      <w:spacing w:before="0" w:beforeAutospacing="0"/>
    </w:pPr>
  </w:style>
  <w:style w:type="paragraph" w:customStyle="1" w:styleId="legendtextlike1">
    <w:name w:val="legendtextlike1"/>
    <w:basedOn w:val="a8"/>
    <w:uiPriority w:val="99"/>
    <w:qFormat/>
    <w:rsid w:val="00986055"/>
    <w:pPr>
      <w:shd w:val="clear" w:color="auto" w:fill="FFFFFF"/>
    </w:pPr>
  </w:style>
  <w:style w:type="paragraph" w:customStyle="1" w:styleId="scrollbar1">
    <w:name w:val="scrollbar1"/>
    <w:basedOn w:val="a8"/>
    <w:uiPriority w:val="99"/>
    <w:qFormat/>
    <w:rsid w:val="00986055"/>
  </w:style>
  <w:style w:type="paragraph" w:customStyle="1" w:styleId="scrollbarcontainer1">
    <w:name w:val="scrollbarcontainer1"/>
    <w:basedOn w:val="a8"/>
    <w:uiPriority w:val="99"/>
    <w:qFormat/>
    <w:rsid w:val="00986055"/>
  </w:style>
  <w:style w:type="paragraph" w:customStyle="1" w:styleId="magnify1">
    <w:name w:val="magnify1"/>
    <w:basedOn w:val="a8"/>
    <w:uiPriority w:val="99"/>
    <w:qFormat/>
    <w:rsid w:val="00986055"/>
    <w:rPr>
      <w:vanish/>
    </w:rPr>
  </w:style>
  <w:style w:type="paragraph" w:customStyle="1" w:styleId="infoboximage1">
    <w:name w:val="infoboximage1"/>
    <w:basedOn w:val="a8"/>
    <w:uiPriority w:val="99"/>
    <w:qFormat/>
    <w:rsid w:val="00986055"/>
    <w:pPr>
      <w:shd w:val="clear" w:color="auto" w:fill="FFFFFF"/>
      <w:spacing w:before="0" w:beforeAutospacing="0"/>
      <w:jc w:val="center"/>
    </w:pPr>
    <w:rPr>
      <w:color w:val="000000"/>
    </w:rPr>
  </w:style>
  <w:style w:type="paragraph" w:customStyle="1" w:styleId="infoboxsoustitre1">
    <w:name w:val="infoboxsoustitre1"/>
    <w:basedOn w:val="a8"/>
    <w:uiPriority w:val="99"/>
    <w:qFormat/>
    <w:rsid w:val="00986055"/>
    <w:pPr>
      <w:spacing w:line="480" w:lineRule="auto"/>
      <w:jc w:val="center"/>
    </w:pPr>
    <w:rPr>
      <w:b/>
      <w:bCs/>
      <w:color w:val="000000"/>
      <w:sz w:val="28"/>
      <w:szCs w:val="28"/>
    </w:rPr>
  </w:style>
  <w:style w:type="paragraph" w:customStyle="1" w:styleId="latitude1">
    <w:name w:val="latitude1"/>
    <w:basedOn w:val="a8"/>
    <w:uiPriority w:val="99"/>
    <w:qFormat/>
    <w:rsid w:val="00986055"/>
  </w:style>
  <w:style w:type="paragraph" w:customStyle="1" w:styleId="entete1">
    <w:name w:val="entete1"/>
    <w:basedOn w:val="a8"/>
    <w:uiPriority w:val="99"/>
    <w:qFormat/>
    <w:rsid w:val="00986055"/>
    <w:pPr>
      <w:spacing w:line="288" w:lineRule="atLeast"/>
      <w:jc w:val="center"/>
    </w:pPr>
    <w:rPr>
      <w:b/>
      <w:bCs/>
      <w:color w:val="000000"/>
      <w:sz w:val="36"/>
      <w:szCs w:val="36"/>
    </w:rPr>
  </w:style>
  <w:style w:type="paragraph" w:customStyle="1" w:styleId="media1">
    <w:name w:val="media1"/>
    <w:basedOn w:val="a8"/>
    <w:uiPriority w:val="99"/>
    <w:qFormat/>
    <w:rsid w:val="00986055"/>
    <w:pPr>
      <w:jc w:val="center"/>
    </w:pPr>
    <w:rPr>
      <w:b/>
      <w:bCs/>
      <w:color w:val="000000"/>
    </w:rPr>
  </w:style>
  <w:style w:type="paragraph" w:customStyle="1" w:styleId="entete2">
    <w:name w:val="entete2"/>
    <w:basedOn w:val="a8"/>
    <w:uiPriority w:val="99"/>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uiPriority w:val="99"/>
    <w:qFormat/>
    <w:rsid w:val="00986055"/>
  </w:style>
  <w:style w:type="paragraph" w:customStyle="1" w:styleId="thumbinner1">
    <w:name w:val="thumbinner1"/>
    <w:basedOn w:val="a8"/>
    <w:uiPriority w:val="99"/>
    <w:qFormat/>
    <w:rsid w:val="00986055"/>
  </w:style>
  <w:style w:type="paragraph" w:customStyle="1" w:styleId="thumb1">
    <w:name w:val="thumb1"/>
    <w:basedOn w:val="a8"/>
    <w:uiPriority w:val="99"/>
    <w:qFormat/>
    <w:rsid w:val="00986055"/>
  </w:style>
  <w:style w:type="paragraph" w:customStyle="1" w:styleId="thumbcaption1">
    <w:name w:val="thumbcaption1"/>
    <w:basedOn w:val="a8"/>
    <w:uiPriority w:val="99"/>
    <w:qFormat/>
    <w:rsid w:val="00986055"/>
    <w:rPr>
      <w:vanish/>
    </w:rPr>
  </w:style>
  <w:style w:type="paragraph" w:customStyle="1" w:styleId="legend1">
    <w:name w:val="legend1"/>
    <w:basedOn w:val="a8"/>
    <w:uiPriority w:val="99"/>
    <w:qFormat/>
    <w:rsid w:val="00986055"/>
    <w:pPr>
      <w:spacing w:before="75" w:beforeAutospacing="0" w:after="120" w:afterAutospacing="0"/>
      <w:jc w:val="center"/>
    </w:pPr>
    <w:rPr>
      <w:sz w:val="22"/>
      <w:szCs w:val="22"/>
    </w:rPr>
  </w:style>
  <w:style w:type="paragraph" w:customStyle="1" w:styleId="image21">
    <w:name w:val="image21"/>
    <w:basedOn w:val="a8"/>
    <w:uiPriority w:val="99"/>
    <w:qFormat/>
    <w:rsid w:val="00986055"/>
    <w:pPr>
      <w:jc w:val="center"/>
    </w:pPr>
  </w:style>
  <w:style w:type="paragraph" w:customStyle="1" w:styleId="bloc1">
    <w:name w:val="bloc1"/>
    <w:basedOn w:val="a8"/>
    <w:uiPriority w:val="99"/>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uiPriority w:val="99"/>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uiPriority w:val="99"/>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uiPriority w:val="99"/>
    <w:qFormat/>
    <w:rsid w:val="00986055"/>
    <w:pPr>
      <w:spacing w:before="0" w:beforeAutospacing="0" w:after="0" w:afterAutospacing="0"/>
      <w:jc w:val="right"/>
    </w:pPr>
    <w:rPr>
      <w:sz w:val="19"/>
      <w:szCs w:val="19"/>
    </w:rPr>
  </w:style>
  <w:style w:type="paragraph" w:customStyle="1" w:styleId="prevbloc1">
    <w:name w:val="prev_bloc1"/>
    <w:basedOn w:val="a8"/>
    <w:uiPriority w:val="99"/>
    <w:qFormat/>
    <w:rsid w:val="00986055"/>
  </w:style>
  <w:style w:type="paragraph" w:customStyle="1" w:styleId="nextbloc1">
    <w:name w:val="next_bloc1"/>
    <w:basedOn w:val="a8"/>
    <w:uiPriority w:val="99"/>
    <w:qFormat/>
    <w:rsid w:val="00986055"/>
    <w:pPr>
      <w:jc w:val="right"/>
    </w:pPr>
  </w:style>
  <w:style w:type="paragraph" w:customStyle="1" w:styleId="entete3">
    <w:name w:val="entete3"/>
    <w:basedOn w:val="a8"/>
    <w:uiPriority w:val="99"/>
    <w:qFormat/>
    <w:rsid w:val="00986055"/>
  </w:style>
  <w:style w:type="paragraph" w:customStyle="1" w:styleId="bloc2">
    <w:name w:val="bloc2"/>
    <w:basedOn w:val="a8"/>
    <w:uiPriority w:val="99"/>
    <w:qFormat/>
    <w:rsid w:val="00986055"/>
  </w:style>
  <w:style w:type="paragraph" w:customStyle="1" w:styleId="taxoboxclassification1">
    <w:name w:val="taxobox_classification1"/>
    <w:basedOn w:val="a8"/>
    <w:uiPriority w:val="99"/>
    <w:qFormat/>
    <w:rsid w:val="00986055"/>
    <w:rPr>
      <w:i/>
      <w:iCs/>
    </w:rPr>
  </w:style>
  <w:style w:type="paragraph" w:customStyle="1" w:styleId="rnormal1">
    <w:name w:val="rnormal1"/>
    <w:basedOn w:val="a8"/>
    <w:uiPriority w:val="99"/>
    <w:qFormat/>
    <w:rsid w:val="00986055"/>
  </w:style>
  <w:style w:type="paragraph" w:customStyle="1" w:styleId="imgtoogle1">
    <w:name w:val="img_toogle1"/>
    <w:basedOn w:val="a8"/>
    <w:uiPriority w:val="99"/>
    <w:qFormat/>
    <w:rsid w:val="00986055"/>
  </w:style>
  <w:style w:type="paragraph" w:customStyle="1" w:styleId="atoogle1">
    <w:name w:val="a_toogle1"/>
    <w:basedOn w:val="a8"/>
    <w:uiPriority w:val="99"/>
    <w:qFormat/>
    <w:rsid w:val="00986055"/>
    <w:pPr>
      <w:jc w:val="center"/>
    </w:pPr>
    <w:rPr>
      <w:sz w:val="23"/>
      <w:szCs w:val="23"/>
    </w:rPr>
  </w:style>
  <w:style w:type="paragraph" w:customStyle="1" w:styleId="geopoint1">
    <w:name w:val="geopoint1"/>
    <w:basedOn w:val="a8"/>
    <w:uiPriority w:val="99"/>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uiPriority w:val="99"/>
    <w:qFormat/>
    <w:rsid w:val="00986055"/>
    <w:pPr>
      <w:spacing w:before="0" w:beforeAutospacing="0" w:after="0" w:afterAutospacing="0"/>
    </w:pPr>
  </w:style>
  <w:style w:type="paragraph" w:customStyle="1" w:styleId="titre1">
    <w:name w:val="titre1"/>
    <w:basedOn w:val="a8"/>
    <w:uiPriority w:val="99"/>
    <w:qFormat/>
    <w:rsid w:val="00986055"/>
    <w:pPr>
      <w:spacing w:before="48" w:beforeAutospacing="0" w:after="48" w:afterAutospacing="0"/>
      <w:jc w:val="center"/>
    </w:pPr>
  </w:style>
  <w:style w:type="paragraph" w:customStyle="1" w:styleId="e6e73">
    <w:name w:val="¶e6e7аголовок 3"/>
    <w:basedOn w:val="a8"/>
    <w:next w:val="a8"/>
    <w:uiPriority w:val="99"/>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uiPriority w:val="99"/>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uiPriority w:val="99"/>
    <w:qFormat/>
    <w:rsid w:val="00986055"/>
    <w:pPr>
      <w:suppressAutoHyphens/>
      <w:spacing w:before="280" w:beforeAutospacing="0" w:after="280" w:afterAutospacing="0"/>
    </w:pPr>
    <w:rPr>
      <w:rFonts w:eastAsia="Times New Roman"/>
      <w:lang w:eastAsia="ar-SA"/>
    </w:rPr>
  </w:style>
  <w:style w:type="paragraph" w:customStyle="1" w:styleId="l1">
    <w:name w:val="l1"/>
    <w:basedOn w:val="a8"/>
    <w:uiPriority w:val="99"/>
    <w:qFormat/>
    <w:rsid w:val="00986055"/>
    <w:rPr>
      <w:rFonts w:eastAsia="Times New Roman"/>
    </w:rPr>
  </w:style>
  <w:style w:type="character" w:customStyle="1" w:styleId="afffffffffa">
    <w:name w:val="Подпись к таблице_"/>
    <w:link w:val="afffffffffb"/>
    <w:uiPriority w:val="99"/>
    <w:qFormat/>
    <w:locked/>
    <w:rsid w:val="00986055"/>
    <w:rPr>
      <w:sz w:val="17"/>
      <w:shd w:val="clear" w:color="auto" w:fill="FFFFFF"/>
    </w:rPr>
  </w:style>
  <w:style w:type="paragraph" w:customStyle="1" w:styleId="afffffffffb">
    <w:name w:val="Подпись к таблице"/>
    <w:basedOn w:val="a8"/>
    <w:link w:val="afffffffffa"/>
    <w:uiPriority w:val="99"/>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uiPriority w:val="99"/>
    <w:qFormat/>
    <w:locked/>
    <w:rsid w:val="00986055"/>
    <w:rPr>
      <w:sz w:val="14"/>
      <w:shd w:val="clear" w:color="auto" w:fill="FFFFFF"/>
    </w:rPr>
  </w:style>
  <w:style w:type="paragraph" w:customStyle="1" w:styleId="6b">
    <w:name w:val="Основной текст (6)"/>
    <w:basedOn w:val="a8"/>
    <w:link w:val="6a"/>
    <w:uiPriority w:val="99"/>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uiPriority w:val="99"/>
    <w:qFormat/>
    <w:rsid w:val="00986055"/>
    <w:pPr>
      <w:ind w:firstLine="0"/>
      <w:jc w:val="center"/>
    </w:pPr>
    <w:rPr>
      <w:rFonts w:ascii="Times New Roman" w:hAnsi="Times New Roman"/>
      <w:b/>
      <w:sz w:val="20"/>
    </w:rPr>
  </w:style>
  <w:style w:type="character" w:customStyle="1" w:styleId="nameautor4">
    <w:name w:val="name_autor4"/>
    <w:uiPriority w:val="99"/>
    <w:qFormat/>
    <w:rsid w:val="00986055"/>
    <w:rPr>
      <w:sz w:val="22"/>
    </w:rPr>
  </w:style>
  <w:style w:type="character" w:customStyle="1" w:styleId="useremail">
    <w:name w:val="useremail"/>
    <w:uiPriority w:val="99"/>
    <w:qFormat/>
    <w:rsid w:val="00986055"/>
    <w:rPr>
      <w:b/>
      <w:color w:val="555555"/>
    </w:rPr>
  </w:style>
  <w:style w:type="character" w:customStyle="1" w:styleId="sel1">
    <w:name w:val="sel1"/>
    <w:uiPriority w:val="99"/>
    <w:qFormat/>
    <w:rsid w:val="00986055"/>
    <w:rPr>
      <w:shd w:val="clear" w:color="auto" w:fill="000000"/>
    </w:rPr>
  </w:style>
  <w:style w:type="character" w:customStyle="1" w:styleId="1ffffff8">
    <w:name w:val="Основной текст + Курсив1"/>
    <w:uiPriority w:val="99"/>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uiPriority w:val="99"/>
    <w:qFormat/>
    <w:rsid w:val="00986055"/>
    <w:rPr>
      <w:rFonts w:ascii="Times New Roman" w:hAnsi="Times New Roman"/>
      <w:b/>
      <w:i/>
      <w:spacing w:val="0"/>
      <w:sz w:val="20"/>
    </w:rPr>
  </w:style>
  <w:style w:type="character" w:customStyle="1" w:styleId="sel11">
    <w:name w:val="sel11"/>
    <w:uiPriority w:val="99"/>
    <w:qFormat/>
    <w:rsid w:val="00986055"/>
    <w:rPr>
      <w:b/>
    </w:rPr>
  </w:style>
  <w:style w:type="character" w:customStyle="1" w:styleId="bodyouter">
    <w:name w:val="body_outer"/>
    <w:uiPriority w:val="99"/>
    <w:qFormat/>
    <w:rsid w:val="00986055"/>
  </w:style>
  <w:style w:type="character" w:customStyle="1" w:styleId="at3">
    <w:name w:val="at3"/>
    <w:uiPriority w:val="99"/>
    <w:qFormat/>
    <w:rsid w:val="00986055"/>
    <w:rPr>
      <w:b/>
      <w:i/>
      <w:color w:val="00008B"/>
      <w:u w:val="single"/>
    </w:rPr>
  </w:style>
  <w:style w:type="character" w:customStyle="1" w:styleId="415">
    <w:name w:val="Знак4 Знак Знак1"/>
    <w:uiPriority w:val="99"/>
    <w:locked/>
    <w:rsid w:val="00986055"/>
    <w:rPr>
      <w:rFonts w:ascii="Arial" w:hAnsi="Arial"/>
      <w:b/>
      <w:kern w:val="32"/>
      <w:sz w:val="32"/>
      <w:lang w:val="ru-RU" w:eastAsia="ru-RU"/>
    </w:rPr>
  </w:style>
  <w:style w:type="character" w:customStyle="1" w:styleId="21f4">
    <w:name w:val="Знак2 Знак Знак1"/>
    <w:uiPriority w:val="99"/>
    <w:qFormat/>
    <w:locked/>
    <w:rsid w:val="00986055"/>
    <w:rPr>
      <w:b/>
      <w:sz w:val="27"/>
      <w:lang w:val="ru-RU" w:eastAsia="ru-RU"/>
    </w:rPr>
  </w:style>
  <w:style w:type="character" w:customStyle="1" w:styleId="ilad">
    <w:name w:val="il_ad"/>
    <w:uiPriority w:val="99"/>
    <w:qFormat/>
    <w:rsid w:val="00986055"/>
  </w:style>
  <w:style w:type="character" w:customStyle="1" w:styleId="tooltipextranews">
    <w:name w:val="tooltip_extranews"/>
    <w:uiPriority w:val="99"/>
    <w:qFormat/>
    <w:rsid w:val="00986055"/>
    <w:rPr>
      <w:rFonts w:ascii="Times New Roman" w:hAnsi="Times New Roman"/>
    </w:rPr>
  </w:style>
  <w:style w:type="character" w:customStyle="1" w:styleId="citecrochet1">
    <w:name w:val="cite_crochet1"/>
    <w:uiPriority w:val="99"/>
    <w:qFormat/>
    <w:rsid w:val="00986055"/>
    <w:rPr>
      <w:rFonts w:ascii="Times New Roman" w:hAnsi="Times New Roman"/>
      <w:vanish/>
    </w:rPr>
  </w:style>
  <w:style w:type="character" w:customStyle="1" w:styleId="nowrap1">
    <w:name w:val="nowrap1"/>
    <w:uiPriority w:val="99"/>
    <w:qFormat/>
    <w:rsid w:val="00986055"/>
    <w:rPr>
      <w:rFonts w:ascii="Times New Roman" w:hAnsi="Times New Roman"/>
    </w:rPr>
  </w:style>
  <w:style w:type="character" w:customStyle="1" w:styleId="needref">
    <w:name w:val="need_ref"/>
    <w:uiPriority w:val="99"/>
    <w:qFormat/>
    <w:rsid w:val="00986055"/>
    <w:rPr>
      <w:rFonts w:ascii="Times New Roman" w:hAnsi="Times New Roman"/>
    </w:rPr>
  </w:style>
  <w:style w:type="character" w:customStyle="1" w:styleId="up">
    <w:name w:val="up"/>
    <w:uiPriority w:val="99"/>
    <w:qFormat/>
    <w:rsid w:val="00986055"/>
    <w:rPr>
      <w:rFonts w:ascii="Times New Roman" w:hAnsi="Times New Roman"/>
    </w:rPr>
  </w:style>
  <w:style w:type="character" w:customStyle="1" w:styleId="down">
    <w:name w:val="down"/>
    <w:uiPriority w:val="99"/>
    <w:qFormat/>
    <w:rsid w:val="00986055"/>
    <w:rPr>
      <w:rFonts w:ascii="Times New Roman" w:hAnsi="Times New Roman"/>
    </w:rPr>
  </w:style>
  <w:style w:type="character" w:customStyle="1" w:styleId="ref">
    <w:name w:val="ref"/>
    <w:uiPriority w:val="99"/>
    <w:qFormat/>
    <w:rsid w:val="00986055"/>
    <w:rPr>
      <w:rFonts w:ascii="Times New Roman" w:hAnsi="Times New Roman"/>
    </w:rPr>
  </w:style>
  <w:style w:type="character" w:customStyle="1" w:styleId="up1">
    <w:name w:val="up1"/>
    <w:uiPriority w:val="99"/>
    <w:qFormat/>
    <w:rsid w:val="00986055"/>
    <w:rPr>
      <w:rFonts w:ascii="Times New Roman" w:hAnsi="Times New Roman"/>
      <w:color w:val="0645AD"/>
    </w:rPr>
  </w:style>
  <w:style w:type="character" w:customStyle="1" w:styleId="down1">
    <w:name w:val="down1"/>
    <w:uiPriority w:val="99"/>
    <w:qFormat/>
    <w:rsid w:val="00986055"/>
    <w:rPr>
      <w:rFonts w:ascii="Times New Roman" w:hAnsi="Times New Roman"/>
      <w:color w:val="0645AD"/>
    </w:rPr>
  </w:style>
  <w:style w:type="character" w:customStyle="1" w:styleId="up2">
    <w:name w:val="up2"/>
    <w:uiPriority w:val="99"/>
    <w:qFormat/>
    <w:rsid w:val="00986055"/>
    <w:rPr>
      <w:rFonts w:ascii="Times New Roman" w:hAnsi="Times New Roman"/>
      <w:vanish/>
    </w:rPr>
  </w:style>
  <w:style w:type="character" w:customStyle="1" w:styleId="down2">
    <w:name w:val="down2"/>
    <w:uiPriority w:val="99"/>
    <w:qFormat/>
    <w:rsid w:val="00986055"/>
    <w:rPr>
      <w:rFonts w:ascii="Times New Roman" w:hAnsi="Times New Roman"/>
      <w:vanish/>
    </w:rPr>
  </w:style>
  <w:style w:type="character" w:customStyle="1" w:styleId="toctoggle">
    <w:name w:val="toctoggle"/>
    <w:uiPriority w:val="99"/>
    <w:qFormat/>
    <w:rsid w:val="00986055"/>
    <w:rPr>
      <w:rFonts w:ascii="Times New Roman" w:hAnsi="Times New Roman"/>
    </w:rPr>
  </w:style>
  <w:style w:type="character" w:customStyle="1" w:styleId="tocnumber">
    <w:name w:val="tocnumber"/>
    <w:uiPriority w:val="99"/>
    <w:qFormat/>
    <w:rsid w:val="00986055"/>
    <w:rPr>
      <w:rFonts w:ascii="Times New Roman" w:hAnsi="Times New Roman"/>
    </w:rPr>
  </w:style>
  <w:style w:type="character" w:customStyle="1" w:styleId="romain1">
    <w:name w:val="romain1"/>
    <w:uiPriority w:val="99"/>
    <w:qFormat/>
    <w:rsid w:val="00986055"/>
    <w:rPr>
      <w:rFonts w:ascii="Times New Roman" w:hAnsi="Times New Roman"/>
      <w:smallCaps/>
    </w:rPr>
  </w:style>
  <w:style w:type="character" w:customStyle="1" w:styleId="editsection2">
    <w:name w:val="editsection2"/>
    <w:uiPriority w:val="99"/>
    <w:qFormat/>
    <w:rsid w:val="00986055"/>
    <w:rPr>
      <w:rFonts w:ascii="Times New Roman" w:hAnsi="Times New Roman"/>
    </w:rPr>
  </w:style>
  <w:style w:type="character" w:customStyle="1" w:styleId="mw-headline2">
    <w:name w:val="mw-headline2"/>
    <w:uiPriority w:val="99"/>
    <w:qFormat/>
    <w:rsid w:val="00986055"/>
    <w:rPr>
      <w:rFonts w:ascii="Times New Roman" w:hAnsi="Times New Roman"/>
    </w:rPr>
  </w:style>
  <w:style w:type="character" w:customStyle="1" w:styleId="750">
    <w:name w:val="Основной текст (7)5"/>
    <w:uiPriority w:val="99"/>
    <w:qFormat/>
    <w:rsid w:val="00986055"/>
    <w:rPr>
      <w:rFonts w:ascii="Times New Roman" w:hAnsi="Times New Roman"/>
      <w:spacing w:val="0"/>
      <w:sz w:val="20"/>
    </w:rPr>
  </w:style>
  <w:style w:type="character" w:customStyle="1" w:styleId="term1">
    <w:name w:val="term1"/>
    <w:uiPriority w:val="99"/>
    <w:qFormat/>
    <w:rsid w:val="00986055"/>
    <w:rPr>
      <w:b/>
      <w:i/>
      <w:color w:val="121F48"/>
    </w:rPr>
  </w:style>
  <w:style w:type="character" w:customStyle="1" w:styleId="fontstyle290">
    <w:name w:val="fontstyle29"/>
    <w:uiPriority w:val="99"/>
    <w:qFormat/>
    <w:rsid w:val="00986055"/>
    <w:rPr>
      <w:rFonts w:ascii="Times New Roman" w:hAnsi="Times New Roman"/>
    </w:rPr>
  </w:style>
  <w:style w:type="character" w:customStyle="1" w:styleId="4f0">
    <w:name w:val="Знак4 Знак Знак"/>
    <w:uiPriority w:val="99"/>
    <w:qFormat/>
    <w:locked/>
    <w:rsid w:val="00986055"/>
    <w:rPr>
      <w:rFonts w:ascii="Arial" w:hAnsi="Arial"/>
      <w:b/>
      <w:kern w:val="32"/>
      <w:sz w:val="32"/>
      <w:lang w:val="ru-RU" w:eastAsia="ru-RU"/>
    </w:rPr>
  </w:style>
  <w:style w:type="character" w:customStyle="1" w:styleId="2fff4">
    <w:name w:val="Знак2 Знак Знак"/>
    <w:uiPriority w:val="99"/>
    <w:semiHidden/>
    <w:qFormat/>
    <w:locked/>
    <w:rsid w:val="00986055"/>
    <w:rPr>
      <w:rFonts w:ascii="Arial" w:hAnsi="Arial"/>
      <w:b/>
      <w:sz w:val="26"/>
      <w:lang w:val="ru-RU" w:eastAsia="ru-RU"/>
    </w:rPr>
  </w:style>
  <w:style w:type="character" w:customStyle="1" w:styleId="-FN">
    <w:name w:val="Текст сноски-FN Знак Знак Знак"/>
    <w:uiPriority w:val="99"/>
    <w:semiHidden/>
    <w:qFormat/>
    <w:locked/>
    <w:rsid w:val="00986055"/>
    <w:rPr>
      <w:lang w:eastAsia="ru-RU"/>
    </w:rPr>
  </w:style>
  <w:style w:type="character" w:customStyle="1" w:styleId="style50">
    <w:name w:val="style5"/>
    <w:uiPriority w:val="99"/>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986055"/>
    <w:rPr>
      <w:lang w:val="ru-RU" w:eastAsia="ru-RU"/>
    </w:rPr>
  </w:style>
  <w:style w:type="character" w:customStyle="1" w:styleId="gapspan">
    <w:name w:val="gapspan"/>
    <w:uiPriority w:val="99"/>
    <w:qFormat/>
    <w:rsid w:val="00986055"/>
  </w:style>
  <w:style w:type="character" w:customStyle="1" w:styleId="721">
    <w:name w:val="Основной текст (7)2"/>
    <w:uiPriority w:val="99"/>
    <w:qFormat/>
    <w:rsid w:val="00986055"/>
    <w:rPr>
      <w:rFonts w:ascii="Times New Roman" w:hAnsi="Times New Roman"/>
      <w:spacing w:val="0"/>
      <w:sz w:val="20"/>
    </w:rPr>
  </w:style>
  <w:style w:type="character" w:customStyle="1" w:styleId="760">
    <w:name w:val="Основной текст (7)6"/>
    <w:uiPriority w:val="99"/>
    <w:qFormat/>
    <w:rsid w:val="00986055"/>
    <w:rPr>
      <w:rFonts w:ascii="Times New Roman" w:hAnsi="Times New Roman"/>
      <w:spacing w:val="0"/>
      <w:sz w:val="20"/>
    </w:rPr>
  </w:style>
  <w:style w:type="character" w:customStyle="1" w:styleId="Absatz-Standardschriftart">
    <w:name w:val="Absatz-Standardschriftart"/>
    <w:uiPriority w:val="99"/>
    <w:qFormat/>
    <w:rsid w:val="00986055"/>
  </w:style>
  <w:style w:type="character" w:customStyle="1" w:styleId="WW-Absatz-Standardschriftart">
    <w:name w:val="WW-Absatz-Standardschriftart"/>
    <w:uiPriority w:val="99"/>
    <w:qFormat/>
    <w:rsid w:val="00986055"/>
  </w:style>
  <w:style w:type="character" w:customStyle="1" w:styleId="FontStyle150">
    <w:name w:val="Font Style15"/>
    <w:uiPriority w:val="99"/>
    <w:qFormat/>
    <w:rsid w:val="00986055"/>
    <w:rPr>
      <w:rFonts w:ascii="Times New Roman" w:hAnsi="Times New Roman"/>
      <w:sz w:val="10"/>
    </w:rPr>
  </w:style>
  <w:style w:type="character" w:customStyle="1" w:styleId="FontStyle23">
    <w:name w:val="Font Style23"/>
    <w:uiPriority w:val="99"/>
    <w:qFormat/>
    <w:rsid w:val="00986055"/>
    <w:rPr>
      <w:rFonts w:ascii="Times New Roman" w:hAnsi="Times New Roman"/>
      <w:b/>
      <w:sz w:val="20"/>
    </w:rPr>
  </w:style>
  <w:style w:type="character" w:customStyle="1" w:styleId="b-serp-urlitem">
    <w:name w:val="b-serp-url__item"/>
    <w:uiPriority w:val="99"/>
    <w:qFormat/>
    <w:rsid w:val="00986055"/>
    <w:rPr>
      <w:rFonts w:ascii="Times New Roman" w:hAnsi="Times New Roman"/>
    </w:rPr>
  </w:style>
  <w:style w:type="character" w:customStyle="1" w:styleId="79">
    <w:name w:val="Основной текст (7)9"/>
    <w:uiPriority w:val="99"/>
    <w:qFormat/>
    <w:rsid w:val="00986055"/>
    <w:rPr>
      <w:rFonts w:ascii="Times New Roman" w:hAnsi="Times New Roman"/>
      <w:spacing w:val="0"/>
      <w:sz w:val="20"/>
    </w:rPr>
  </w:style>
  <w:style w:type="character" w:customStyle="1" w:styleId="afffffffffc">
    <w:name w:val="пример"/>
    <w:uiPriority w:val="99"/>
    <w:qFormat/>
    <w:rsid w:val="00986055"/>
    <w:rPr>
      <w:rFonts w:ascii="Times New Roman" w:hAnsi="Times New Roman"/>
    </w:rPr>
  </w:style>
  <w:style w:type="character" w:customStyle="1" w:styleId="first-letter">
    <w:name w:val="first-letter"/>
    <w:uiPriority w:val="99"/>
    <w:qFormat/>
    <w:rsid w:val="00986055"/>
  </w:style>
  <w:style w:type="character" w:customStyle="1" w:styleId="indicateur-langue1">
    <w:name w:val="indicateur-langue1"/>
    <w:uiPriority w:val="99"/>
    <w:qFormat/>
    <w:rsid w:val="00986055"/>
    <w:rPr>
      <w:rFonts w:ascii="Courier New" w:hAnsi="Courier New"/>
      <w:b/>
      <w:sz w:val="24"/>
    </w:rPr>
  </w:style>
  <w:style w:type="character" w:customStyle="1" w:styleId="italique1">
    <w:name w:val="italique1"/>
    <w:uiPriority w:val="99"/>
    <w:qFormat/>
    <w:rsid w:val="00986055"/>
    <w:rPr>
      <w:i/>
    </w:rPr>
  </w:style>
  <w:style w:type="character" w:customStyle="1" w:styleId="hl21">
    <w:name w:val="hl21"/>
    <w:uiPriority w:val="99"/>
    <w:qFormat/>
    <w:rsid w:val="00986055"/>
    <w:rPr>
      <w:b/>
      <w:sz w:val="24"/>
    </w:rPr>
  </w:style>
  <w:style w:type="character" w:customStyle="1" w:styleId="m1">
    <w:name w:val="m1"/>
    <w:uiPriority w:val="99"/>
    <w:qFormat/>
    <w:rsid w:val="00986055"/>
    <w:rPr>
      <w:rFonts w:ascii="Tahoma" w:hAnsi="Tahoma"/>
      <w:sz w:val="18"/>
      <w:u w:val="none"/>
    </w:rPr>
  </w:style>
  <w:style w:type="character" w:customStyle="1" w:styleId="trd12">
    <w:name w:val="trd12"/>
    <w:uiPriority w:val="99"/>
    <w:qFormat/>
    <w:rsid w:val="00986055"/>
  </w:style>
  <w:style w:type="character" w:customStyle="1" w:styleId="mr1">
    <w:name w:val="mr1"/>
    <w:uiPriority w:val="99"/>
    <w:qFormat/>
    <w:rsid w:val="00986055"/>
    <w:rPr>
      <w:rFonts w:ascii="Tahoma" w:hAnsi="Tahoma"/>
      <w:color w:val="800000"/>
      <w:sz w:val="18"/>
      <w:u w:val="none"/>
    </w:rPr>
  </w:style>
  <w:style w:type="character" w:customStyle="1" w:styleId="trd121">
    <w:name w:val="trd121"/>
    <w:uiPriority w:val="99"/>
    <w:qFormat/>
    <w:rsid w:val="00986055"/>
    <w:rPr>
      <w:rFonts w:ascii="Arial" w:hAnsi="Arial"/>
      <w:b/>
      <w:color w:val="800000"/>
      <w:sz w:val="18"/>
      <w:u w:val="none"/>
    </w:rPr>
  </w:style>
  <w:style w:type="character" w:customStyle="1" w:styleId="hlnormal">
    <w:name w:val="hlnormal"/>
    <w:uiPriority w:val="99"/>
    <w:qFormat/>
    <w:rsid w:val="00986055"/>
  </w:style>
  <w:style w:type="character" w:customStyle="1" w:styleId="bod1">
    <w:name w:val="bod1"/>
    <w:uiPriority w:val="99"/>
    <w:qFormat/>
    <w:rsid w:val="00986055"/>
  </w:style>
  <w:style w:type="paragraph" w:customStyle="1" w:styleId="911">
    <w:name w:val="Знак9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uiPriority w:val="99"/>
    <w:qFormat/>
    <w:locked/>
    <w:rsid w:val="00986055"/>
    <w:rPr>
      <w:rFonts w:ascii="Arial" w:hAnsi="Arial"/>
      <w:b/>
      <w:kern w:val="32"/>
      <w:sz w:val="32"/>
      <w:lang w:val="ru-RU" w:eastAsia="ru-RU"/>
    </w:rPr>
  </w:style>
  <w:style w:type="character" w:customStyle="1" w:styleId="2112">
    <w:name w:val="Знак2 Знак Знак11"/>
    <w:uiPriority w:val="99"/>
    <w:qFormat/>
    <w:locked/>
    <w:rsid w:val="00986055"/>
    <w:rPr>
      <w:b/>
      <w:sz w:val="27"/>
      <w:lang w:val="ru-RU" w:eastAsia="ru-RU"/>
    </w:rPr>
  </w:style>
  <w:style w:type="character" w:customStyle="1" w:styleId="422">
    <w:name w:val="Знак4 Знак Знак2"/>
    <w:uiPriority w:val="99"/>
    <w:locked/>
    <w:rsid w:val="00986055"/>
    <w:rPr>
      <w:rFonts w:ascii="Arial" w:hAnsi="Arial"/>
      <w:b/>
      <w:kern w:val="32"/>
      <w:sz w:val="32"/>
      <w:lang w:val="ru-RU" w:eastAsia="ru-RU"/>
    </w:rPr>
  </w:style>
  <w:style w:type="character" w:customStyle="1" w:styleId="228">
    <w:name w:val="Знак2 Знак Знак2"/>
    <w:uiPriority w:val="99"/>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uiPriority w:val="99"/>
    <w:qFormat/>
    <w:locked/>
    <w:rsid w:val="00986055"/>
    <w:rPr>
      <w:rFonts w:ascii="Times New Roman" w:hAnsi="Times New Roman"/>
      <w:sz w:val="24"/>
      <w:lang w:eastAsia="ru-RU"/>
    </w:rPr>
  </w:style>
  <w:style w:type="character" w:customStyle="1" w:styleId="spellingerror">
    <w:name w:val="spellingerror"/>
    <w:uiPriority w:val="99"/>
    <w:qFormat/>
    <w:rsid w:val="00986055"/>
  </w:style>
  <w:style w:type="character" w:customStyle="1" w:styleId="contextualspellingandgrammarerror">
    <w:name w:val="contextualspellingandgrammarerror"/>
    <w:uiPriority w:val="99"/>
    <w:qFormat/>
    <w:rsid w:val="00986055"/>
  </w:style>
  <w:style w:type="character" w:customStyle="1" w:styleId="normaltextrun1">
    <w:name w:val="normaltextrun1"/>
    <w:uiPriority w:val="99"/>
    <w:qFormat/>
    <w:rsid w:val="00986055"/>
  </w:style>
  <w:style w:type="character" w:customStyle="1" w:styleId="eop">
    <w:name w:val="eop"/>
    <w:uiPriority w:val="99"/>
    <w:qFormat/>
    <w:rsid w:val="00986055"/>
  </w:style>
  <w:style w:type="character" w:customStyle="1" w:styleId="FontStyle182">
    <w:name w:val="Font Style182"/>
    <w:uiPriority w:val="99"/>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uiPriority w:val="99"/>
    <w:qFormat/>
    <w:locked/>
    <w:rsid w:val="00986055"/>
    <w:rPr>
      <w:lang w:val="en-US"/>
    </w:rPr>
  </w:style>
  <w:style w:type="paragraph" w:styleId="afffffffffe">
    <w:name w:val="No Spacing"/>
    <w:link w:val="afffffffffd"/>
    <w:uiPriority w:val="99"/>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uiPriority w:val="99"/>
    <w:qFormat/>
    <w:rsid w:val="00986055"/>
    <w:rPr>
      <w:rFonts w:cs="Times New Roman"/>
      <w:color w:val="808080"/>
    </w:rPr>
  </w:style>
  <w:style w:type="character" w:styleId="affffffffff2">
    <w:name w:val="Subtle Emphasis"/>
    <w:uiPriority w:val="99"/>
    <w:qFormat/>
    <w:rsid w:val="00986055"/>
    <w:rPr>
      <w:rFonts w:cs="Times New Roman"/>
      <w:i/>
      <w:color w:val="808080"/>
    </w:rPr>
  </w:style>
  <w:style w:type="character" w:styleId="affffffffff3">
    <w:name w:val="Intense Emphasis"/>
    <w:uiPriority w:val="99"/>
    <w:qFormat/>
    <w:rsid w:val="00986055"/>
    <w:rPr>
      <w:rFonts w:cs="Times New Roman"/>
      <w:b/>
      <w:i/>
      <w:color w:val="4F81BD"/>
    </w:rPr>
  </w:style>
  <w:style w:type="character" w:styleId="affffffffff4">
    <w:name w:val="Subtle Reference"/>
    <w:uiPriority w:val="99"/>
    <w:qFormat/>
    <w:rsid w:val="00986055"/>
    <w:rPr>
      <w:rFonts w:cs="Times New Roman"/>
      <w:smallCaps/>
      <w:color w:val="C0504D"/>
      <w:u w:val="single"/>
    </w:rPr>
  </w:style>
  <w:style w:type="character" w:styleId="affffffffff5">
    <w:name w:val="Intense Reference"/>
    <w:uiPriority w:val="99"/>
    <w:qFormat/>
    <w:rsid w:val="00986055"/>
    <w:rPr>
      <w:rFonts w:cs="Times New Roman"/>
      <w:b/>
      <w:smallCaps/>
      <w:color w:val="C0504D"/>
      <w:spacing w:val="5"/>
      <w:u w:val="single"/>
    </w:rPr>
  </w:style>
  <w:style w:type="character" w:styleId="affffffffff6">
    <w:name w:val="Book Title"/>
    <w:uiPriority w:val="99"/>
    <w:qFormat/>
    <w:rsid w:val="00986055"/>
    <w:rPr>
      <w:rFonts w:cs="Times New Roman"/>
      <w:b/>
      <w:smallCaps/>
      <w:spacing w:val="5"/>
    </w:rPr>
  </w:style>
  <w:style w:type="paragraph" w:styleId="2fff5">
    <w:name w:val="Quote"/>
    <w:basedOn w:val="a8"/>
    <w:next w:val="a8"/>
    <w:link w:val="2fff6"/>
    <w:uiPriority w:val="99"/>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uiPriority w:val="99"/>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uiPriority w:val="99"/>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uiPriority w:val="99"/>
    <w:qFormat/>
    <w:rsid w:val="00986055"/>
    <w:rPr>
      <w:rFonts w:ascii="Calibri" w:eastAsia="Calibri" w:hAnsi="Calibri" w:cs="Times New Roman"/>
      <w:b/>
      <w:i/>
      <w:color w:val="4F81BD"/>
      <w:sz w:val="24"/>
      <w:szCs w:val="20"/>
    </w:rPr>
  </w:style>
  <w:style w:type="paragraph" w:styleId="affffffffff9">
    <w:name w:val="TOC Heading"/>
    <w:basedOn w:val="1c"/>
    <w:next w:val="a8"/>
    <w:uiPriority w:val="99"/>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uiPriority w:val="99"/>
    <w:qFormat/>
    <w:rsid w:val="00986055"/>
    <w:rPr>
      <w:rFonts w:eastAsia="Times New Roman"/>
    </w:rPr>
  </w:style>
  <w:style w:type="character" w:customStyle="1" w:styleId="2fff7">
    <w:name w:val="Заголовок Знак2"/>
    <w:uiPriority w:val="99"/>
    <w:qFormat/>
    <w:locked/>
    <w:rsid w:val="00986055"/>
    <w:rPr>
      <w:rFonts w:ascii="Times New Roman" w:hAnsi="Times New Roman" w:cs="Times New Roman" w:hint="default"/>
      <w:sz w:val="24"/>
      <w:szCs w:val="24"/>
      <w:lang w:val="en-US"/>
    </w:rPr>
  </w:style>
  <w:style w:type="character" w:customStyle="1" w:styleId="229">
    <w:name w:val="Цитата 2 Знак2"/>
    <w:uiPriority w:val="99"/>
    <w:rsid w:val="00986055"/>
    <w:rPr>
      <w:rFonts w:ascii="Times New Roman" w:hAnsi="Times New Roman"/>
      <w:i/>
      <w:iCs/>
      <w:color w:val="000000"/>
      <w:sz w:val="24"/>
      <w:szCs w:val="24"/>
    </w:rPr>
  </w:style>
  <w:style w:type="character" w:customStyle="1" w:styleId="2fff8">
    <w:name w:val="Выделенная цитата Знак2"/>
    <w:uiPriority w:val="99"/>
    <w:rsid w:val="00986055"/>
    <w:rPr>
      <w:rFonts w:ascii="Times New Roman" w:hAnsi="Times New Roman"/>
      <w:b/>
      <w:bCs/>
      <w:i/>
      <w:iCs/>
      <w:color w:val="4F81BD"/>
      <w:sz w:val="24"/>
      <w:szCs w:val="24"/>
    </w:rPr>
  </w:style>
  <w:style w:type="table" w:customStyle="1" w:styleId="2fff9">
    <w:name w:val="Сетка таблицы2"/>
    <w:basedOn w:val="aa"/>
    <w:uiPriority w:val="99"/>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uiPriority w:val="99"/>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uiPriority w:val="99"/>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uiPriority w:val="99"/>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uiPriority w:val="99"/>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uiPriority w:val="99"/>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uiPriority w:val="99"/>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uiPriority w:val="99"/>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uiPriority w:val="99"/>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uiPriority w:val="99"/>
    <w:qFormat/>
    <w:rsid w:val="00986055"/>
    <w:pPr>
      <w:spacing w:before="0" w:beforeAutospacing="0" w:after="0" w:afterAutospacing="0"/>
      <w:ind w:left="720"/>
      <w:contextualSpacing/>
    </w:pPr>
    <w:rPr>
      <w:szCs w:val="20"/>
    </w:rPr>
  </w:style>
  <w:style w:type="paragraph" w:customStyle="1" w:styleId="12f0">
    <w:name w:val="Основной текст12"/>
    <w:basedOn w:val="a8"/>
    <w:uiPriority w:val="99"/>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uiPriority w:val="99"/>
    <w:rsid w:val="00986055"/>
    <w:rPr>
      <w:sz w:val="24"/>
      <w:lang w:val="ru-RU" w:eastAsia="en-US"/>
    </w:rPr>
  </w:style>
  <w:style w:type="character" w:customStyle="1" w:styleId="3fff0">
    <w:name w:val="Замещающий текст3"/>
    <w:uiPriority w:val="99"/>
    <w:rsid w:val="00986055"/>
    <w:rPr>
      <w:color w:val="808080"/>
    </w:rPr>
  </w:style>
  <w:style w:type="character" w:customStyle="1" w:styleId="11f5">
    <w:name w:val="Сильное выделение11"/>
    <w:uiPriority w:val="99"/>
    <w:qFormat/>
    <w:rsid w:val="00986055"/>
    <w:rPr>
      <w:b/>
    </w:rPr>
  </w:style>
  <w:style w:type="character" w:customStyle="1" w:styleId="4fb">
    <w:name w:val="Основной текст с отступом Знак4"/>
    <w:uiPriority w:val="99"/>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uiPriority w:val="99"/>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uiPriority w:val="99"/>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uiPriority w:val="99"/>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uiPriority w:val="99"/>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uiPriority w:val="99"/>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uiPriority w:val="99"/>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uiPriority w:val="99"/>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uiPriority w:val="99"/>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uiPriority w:val="99"/>
    <w:qFormat/>
    <w:rsid w:val="00986055"/>
    <w:pPr>
      <w:keepNext/>
      <w:widowControl/>
      <w:spacing w:line="240" w:lineRule="auto"/>
      <w:ind w:firstLine="0"/>
      <w:jc w:val="left"/>
    </w:pPr>
    <w:rPr>
      <w:rFonts w:eastAsia="Times New Roman"/>
      <w:sz w:val="24"/>
    </w:rPr>
  </w:style>
  <w:style w:type="paragraph" w:customStyle="1" w:styleId="11f7">
    <w:name w:val="Без интервала11"/>
    <w:uiPriority w:val="99"/>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uiPriority w:val="99"/>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uiPriority w:val="99"/>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uiPriority w:val="99"/>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uiPriority w:val="99"/>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qFormat/>
    <w:rsid w:val="00986055"/>
    <w:rPr>
      <w:i/>
      <w:color w:val="808080"/>
    </w:rPr>
  </w:style>
  <w:style w:type="character" w:customStyle="1" w:styleId="4ff">
    <w:name w:val="Сильное выделение4"/>
    <w:uiPriority w:val="99"/>
    <w:qFormat/>
    <w:rsid w:val="00986055"/>
    <w:rPr>
      <w:b/>
    </w:rPr>
  </w:style>
  <w:style w:type="character" w:customStyle="1" w:styleId="393">
    <w:name w:val="Знак Знак393"/>
    <w:uiPriority w:val="99"/>
    <w:rsid w:val="00986055"/>
    <w:rPr>
      <w:rFonts w:ascii="Arial" w:hAnsi="Arial"/>
      <w:b/>
      <w:sz w:val="26"/>
    </w:rPr>
  </w:style>
  <w:style w:type="character" w:customStyle="1" w:styleId="3830">
    <w:name w:val="Знак Знак383"/>
    <w:uiPriority w:val="99"/>
    <w:rsid w:val="00986055"/>
    <w:rPr>
      <w:b/>
      <w:sz w:val="28"/>
    </w:rPr>
  </w:style>
  <w:style w:type="character" w:customStyle="1" w:styleId="3730">
    <w:name w:val="Знак Знак373"/>
    <w:uiPriority w:val="99"/>
    <w:rsid w:val="00986055"/>
    <w:rPr>
      <w:b/>
      <w:i/>
      <w:sz w:val="26"/>
    </w:rPr>
  </w:style>
  <w:style w:type="character" w:customStyle="1" w:styleId="3630">
    <w:name w:val="Знак Знак363"/>
    <w:uiPriority w:val="99"/>
    <w:rsid w:val="00986055"/>
    <w:rPr>
      <w:b/>
      <w:sz w:val="22"/>
      <w:lang w:val="ru-RU" w:eastAsia="ru-RU"/>
    </w:rPr>
  </w:style>
  <w:style w:type="character" w:customStyle="1" w:styleId="3530">
    <w:name w:val="Знак Знак353"/>
    <w:uiPriority w:val="99"/>
    <w:rsid w:val="00986055"/>
    <w:rPr>
      <w:sz w:val="24"/>
      <w:lang w:val="ru-RU" w:eastAsia="ru-RU"/>
    </w:rPr>
  </w:style>
  <w:style w:type="character" w:customStyle="1" w:styleId="3430">
    <w:name w:val="Знак Знак343"/>
    <w:uiPriority w:val="99"/>
    <w:rsid w:val="00986055"/>
    <w:rPr>
      <w:rFonts w:ascii="Calibri" w:hAnsi="Calibri"/>
      <w:i/>
      <w:sz w:val="24"/>
      <w:lang w:eastAsia="en-US"/>
    </w:rPr>
  </w:style>
  <w:style w:type="character" w:customStyle="1" w:styleId="3230">
    <w:name w:val="Знак Знак323"/>
    <w:uiPriority w:val="99"/>
    <w:rsid w:val="00986055"/>
    <w:rPr>
      <w:sz w:val="16"/>
    </w:rPr>
  </w:style>
  <w:style w:type="character" w:customStyle="1" w:styleId="3141">
    <w:name w:val="Знак Знак314"/>
    <w:uiPriority w:val="99"/>
    <w:rsid w:val="00986055"/>
    <w:rPr>
      <w:sz w:val="24"/>
    </w:rPr>
  </w:style>
  <w:style w:type="character" w:customStyle="1" w:styleId="302">
    <w:name w:val="Знак Знак302"/>
    <w:uiPriority w:val="99"/>
    <w:rsid w:val="00986055"/>
    <w:rPr>
      <w:sz w:val="24"/>
    </w:rPr>
  </w:style>
  <w:style w:type="character" w:customStyle="1" w:styleId="293">
    <w:name w:val="Знак Знак293"/>
    <w:uiPriority w:val="99"/>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uiPriority w:val="99"/>
    <w:rsid w:val="00986055"/>
    <w:rPr>
      <w:rFonts w:ascii="Tahoma" w:hAnsi="Tahoma"/>
    </w:rPr>
  </w:style>
  <w:style w:type="character" w:customStyle="1" w:styleId="2730">
    <w:name w:val="Знак Знак273"/>
    <w:uiPriority w:val="99"/>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uiPriority w:val="99"/>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uiPriority w:val="99"/>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uiPriority w:val="99"/>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uiPriority w:val="99"/>
    <w:qFormat/>
    <w:rsid w:val="00986055"/>
    <w:rPr>
      <w:smallCaps/>
      <w:color w:val="C0504D"/>
      <w:u w:val="single"/>
    </w:rPr>
  </w:style>
  <w:style w:type="character" w:customStyle="1" w:styleId="2ffff8">
    <w:name w:val="Сильная ссылка2"/>
    <w:uiPriority w:val="99"/>
    <w:qFormat/>
    <w:rsid w:val="00986055"/>
    <w:rPr>
      <w:b/>
      <w:smallCaps/>
      <w:color w:val="C0504D"/>
      <w:spacing w:val="5"/>
      <w:u w:val="single"/>
    </w:rPr>
  </w:style>
  <w:style w:type="character" w:customStyle="1" w:styleId="2ffff9">
    <w:name w:val="Название книги2"/>
    <w:uiPriority w:val="99"/>
    <w:qFormat/>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uiPriority w:val="99"/>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uiPriority w:val="99"/>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uiPriority w:val="99"/>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uiPriority w:val="99"/>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aliases w:val="Курсив86,Интервал 0 pt118"/>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uiPriority w:val="99"/>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986055"/>
    <w:rPr>
      <w:rFonts w:ascii="Microsoft Sans Serif" w:hAnsi="Microsoft Sans Serif"/>
      <w:i/>
      <w:spacing w:val="30"/>
      <w:sz w:val="24"/>
    </w:rPr>
  </w:style>
  <w:style w:type="character" w:customStyle="1" w:styleId="2ffffb">
    <w:name w:val="Основной текст (2) + Полужирный"/>
    <w:uiPriority w:val="99"/>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uiPriority w:val="99"/>
    <w:qFormat/>
    <w:rsid w:val="00986055"/>
    <w:rPr>
      <w:i/>
      <w:color w:val="808080"/>
    </w:rPr>
  </w:style>
  <w:style w:type="character" w:customStyle="1" w:styleId="mathjax1">
    <w:name w:val="mathjax1"/>
    <w:uiPriority w:val="99"/>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uiPriority w:val="99"/>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uiPriority w:val="99"/>
    <w:qFormat/>
    <w:locked/>
    <w:rsid w:val="00986055"/>
    <w:rPr>
      <w:rFonts w:ascii="Tahoma" w:hAnsi="Tahoma"/>
      <w:sz w:val="16"/>
      <w:lang w:val="ru-RU" w:eastAsia="ru-RU"/>
    </w:rPr>
  </w:style>
  <w:style w:type="character" w:customStyle="1" w:styleId="3520">
    <w:name w:val="Знак Знак352"/>
    <w:uiPriority w:val="99"/>
    <w:qFormat/>
    <w:locked/>
    <w:rsid w:val="00986055"/>
    <w:rPr>
      <w:sz w:val="24"/>
      <w:lang w:val="ru-RU" w:eastAsia="ru-RU"/>
    </w:rPr>
  </w:style>
  <w:style w:type="character" w:customStyle="1" w:styleId="4011">
    <w:name w:val="Знак Знак401"/>
    <w:uiPriority w:val="99"/>
    <w:qFormat/>
    <w:locked/>
    <w:rsid w:val="00986055"/>
    <w:rPr>
      <w:b/>
      <w:sz w:val="27"/>
      <w:lang w:val="ru-RU" w:eastAsia="ru-RU"/>
    </w:rPr>
  </w:style>
  <w:style w:type="character" w:customStyle="1" w:styleId="3910">
    <w:name w:val="Знак Знак391"/>
    <w:uiPriority w:val="99"/>
    <w:qFormat/>
    <w:locked/>
    <w:rsid w:val="00986055"/>
    <w:rPr>
      <w:b/>
      <w:sz w:val="28"/>
      <w:lang w:val="ru-RU" w:eastAsia="ru-RU"/>
    </w:rPr>
  </w:style>
  <w:style w:type="character" w:customStyle="1" w:styleId="3810">
    <w:name w:val="Знак Знак381"/>
    <w:uiPriority w:val="99"/>
    <w:qFormat/>
    <w:locked/>
    <w:rsid w:val="00986055"/>
    <w:rPr>
      <w:b/>
      <w:i/>
      <w:sz w:val="26"/>
      <w:lang w:val="ru-RU" w:eastAsia="ru-RU"/>
    </w:rPr>
  </w:style>
  <w:style w:type="character" w:customStyle="1" w:styleId="3710">
    <w:name w:val="Знак Знак371"/>
    <w:uiPriority w:val="99"/>
    <w:qFormat/>
    <w:locked/>
    <w:rsid w:val="00986055"/>
    <w:rPr>
      <w:sz w:val="24"/>
      <w:lang w:val="ru-RU" w:eastAsia="ru-RU"/>
    </w:rPr>
  </w:style>
  <w:style w:type="character" w:customStyle="1" w:styleId="3610">
    <w:name w:val="Знак Знак361"/>
    <w:uiPriority w:val="99"/>
    <w:qFormat/>
    <w:locked/>
    <w:rsid w:val="00986055"/>
    <w:rPr>
      <w:sz w:val="24"/>
      <w:lang w:val="ru-RU" w:eastAsia="ru-RU"/>
    </w:rPr>
  </w:style>
  <w:style w:type="character" w:customStyle="1" w:styleId="3510">
    <w:name w:val="Знак Знак351"/>
    <w:uiPriority w:val="99"/>
    <w:qFormat/>
    <w:locked/>
    <w:rsid w:val="00986055"/>
    <w:rPr>
      <w:i/>
      <w:sz w:val="24"/>
      <w:lang w:val="ru-RU" w:eastAsia="ru-RU"/>
    </w:rPr>
  </w:style>
  <w:style w:type="character" w:customStyle="1" w:styleId="3410">
    <w:name w:val="Знак Знак341"/>
    <w:uiPriority w:val="99"/>
    <w:qFormat/>
    <w:locked/>
    <w:rsid w:val="00986055"/>
    <w:rPr>
      <w:rFonts w:ascii="Arial" w:hAnsi="Arial"/>
      <w:sz w:val="22"/>
      <w:lang w:val="ru-RU" w:eastAsia="ru-RU"/>
    </w:rPr>
  </w:style>
  <w:style w:type="character" w:customStyle="1" w:styleId="3310">
    <w:name w:val="Знак Знак331"/>
    <w:uiPriority w:val="99"/>
    <w:qFormat/>
    <w:locked/>
    <w:rsid w:val="00986055"/>
    <w:rPr>
      <w:rFonts w:ascii="Courier New" w:hAnsi="Courier New"/>
      <w:lang w:val="ru-RU" w:eastAsia="ru-RU"/>
    </w:rPr>
  </w:style>
  <w:style w:type="character" w:customStyle="1" w:styleId="3212">
    <w:name w:val="Знак Знак321"/>
    <w:uiPriority w:val="99"/>
    <w:qFormat/>
    <w:locked/>
    <w:rsid w:val="00986055"/>
    <w:rPr>
      <w:lang w:val="ru-RU" w:eastAsia="ru-RU"/>
    </w:rPr>
  </w:style>
  <w:style w:type="character" w:customStyle="1" w:styleId="3114">
    <w:name w:val="Знак Знак311"/>
    <w:uiPriority w:val="99"/>
    <w:qFormat/>
    <w:locked/>
    <w:rsid w:val="00986055"/>
    <w:rPr>
      <w:sz w:val="24"/>
      <w:lang w:val="ru-RU" w:eastAsia="ru-RU"/>
    </w:rPr>
  </w:style>
  <w:style w:type="character" w:customStyle="1" w:styleId="2910">
    <w:name w:val="Знак Знак291"/>
    <w:uiPriority w:val="99"/>
    <w:qFormat/>
    <w:locked/>
    <w:rsid w:val="00986055"/>
    <w:rPr>
      <w:sz w:val="16"/>
      <w:lang w:val="ru-RU" w:eastAsia="ru-RU"/>
    </w:rPr>
  </w:style>
  <w:style w:type="character" w:customStyle="1" w:styleId="2810">
    <w:name w:val="Знак Знак281"/>
    <w:uiPriority w:val="99"/>
    <w:qFormat/>
    <w:locked/>
    <w:rsid w:val="00986055"/>
    <w:rPr>
      <w:sz w:val="16"/>
      <w:lang w:val="ru-RU" w:eastAsia="ru-RU"/>
    </w:rPr>
  </w:style>
  <w:style w:type="character" w:customStyle="1" w:styleId="2710">
    <w:name w:val="Знак Знак271"/>
    <w:uiPriority w:val="99"/>
    <w:qFormat/>
    <w:locked/>
    <w:rsid w:val="00986055"/>
    <w:rPr>
      <w:rFonts w:ascii="Courier New" w:hAnsi="Courier New"/>
      <w:lang w:val="ru-RU" w:eastAsia="ru-RU"/>
    </w:rPr>
  </w:style>
  <w:style w:type="character" w:customStyle="1" w:styleId="1320">
    <w:name w:val="Знак Знак132"/>
    <w:uiPriority w:val="99"/>
    <w:qFormat/>
    <w:locked/>
    <w:rsid w:val="00986055"/>
    <w:rPr>
      <w:lang w:val="ru-RU" w:eastAsia="ar-SA" w:bidi="ar-SA"/>
    </w:rPr>
  </w:style>
  <w:style w:type="character" w:customStyle="1" w:styleId="1221">
    <w:name w:val="Знак Знак122"/>
    <w:uiPriority w:val="99"/>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uiPriority w:val="99"/>
    <w:qFormat/>
    <w:locked/>
    <w:rsid w:val="00986055"/>
    <w:rPr>
      <w:rFonts w:ascii="Arial" w:hAnsi="Arial"/>
      <w:b/>
      <w:i/>
      <w:sz w:val="28"/>
      <w:lang w:val="ru-RU" w:eastAsia="zh-CN"/>
    </w:rPr>
  </w:style>
  <w:style w:type="character" w:customStyle="1" w:styleId="3920">
    <w:name w:val="Знак Знак392"/>
    <w:uiPriority w:val="99"/>
    <w:qFormat/>
    <w:locked/>
    <w:rsid w:val="00986055"/>
    <w:rPr>
      <w:b/>
      <w:sz w:val="27"/>
      <w:lang w:val="ru-RU" w:eastAsia="zh-CN"/>
    </w:rPr>
  </w:style>
  <w:style w:type="character" w:customStyle="1" w:styleId="3820">
    <w:name w:val="Знак Знак382"/>
    <w:uiPriority w:val="99"/>
    <w:qFormat/>
    <w:locked/>
    <w:rsid w:val="00986055"/>
    <w:rPr>
      <w:b/>
      <w:sz w:val="28"/>
      <w:lang w:val="ru-RU" w:eastAsia="ru-RU"/>
    </w:rPr>
  </w:style>
  <w:style w:type="character" w:customStyle="1" w:styleId="3720">
    <w:name w:val="Знак Знак372"/>
    <w:uiPriority w:val="99"/>
    <w:qFormat/>
    <w:locked/>
    <w:rsid w:val="00986055"/>
    <w:rPr>
      <w:b/>
      <w:i/>
      <w:sz w:val="26"/>
      <w:lang w:val="ru-RU" w:eastAsia="zh-CN"/>
    </w:rPr>
  </w:style>
  <w:style w:type="character" w:customStyle="1" w:styleId="3620">
    <w:name w:val="Знак Знак362"/>
    <w:uiPriority w:val="99"/>
    <w:qFormat/>
    <w:locked/>
    <w:rsid w:val="00986055"/>
    <w:rPr>
      <w:sz w:val="24"/>
      <w:lang w:val="ru-RU" w:eastAsia="ru-RU"/>
    </w:rPr>
  </w:style>
  <w:style w:type="character" w:customStyle="1" w:styleId="3121">
    <w:name w:val="Знак Знак312"/>
    <w:uiPriority w:val="99"/>
    <w:qFormat/>
    <w:locked/>
    <w:rsid w:val="00986055"/>
    <w:rPr>
      <w:rFonts w:ascii="Courier New" w:hAnsi="Courier New"/>
      <w:lang w:val="ru-RU" w:eastAsia="ru-RU"/>
    </w:rPr>
  </w:style>
  <w:style w:type="character" w:customStyle="1" w:styleId="3420">
    <w:name w:val="Знак Знак342"/>
    <w:uiPriority w:val="99"/>
    <w:qFormat/>
    <w:locked/>
    <w:rsid w:val="00986055"/>
    <w:rPr>
      <w:rFonts w:ascii="Calibri" w:hAnsi="Calibri"/>
      <w:i/>
      <w:sz w:val="24"/>
      <w:lang w:val="ru-RU" w:eastAsia="zh-CN"/>
    </w:rPr>
  </w:style>
  <w:style w:type="character" w:customStyle="1" w:styleId="3220">
    <w:name w:val="Знак Знак322"/>
    <w:uiPriority w:val="99"/>
    <w:qFormat/>
    <w:locked/>
    <w:rsid w:val="00986055"/>
    <w:rPr>
      <w:rFonts w:ascii="Arial" w:hAnsi="Arial"/>
      <w:sz w:val="22"/>
      <w:lang w:val="ru-RU" w:eastAsia="ru-RU"/>
    </w:rPr>
  </w:style>
  <w:style w:type="character" w:customStyle="1" w:styleId="3010">
    <w:name w:val="Знак Знак301"/>
    <w:uiPriority w:val="99"/>
    <w:qFormat/>
    <w:locked/>
    <w:rsid w:val="00986055"/>
    <w:rPr>
      <w:lang w:val="ru-RU" w:eastAsia="ru-RU"/>
    </w:rPr>
  </w:style>
  <w:style w:type="character" w:customStyle="1" w:styleId="292">
    <w:name w:val="Знак Знак292"/>
    <w:uiPriority w:val="99"/>
    <w:qFormat/>
    <w:locked/>
    <w:rsid w:val="00986055"/>
    <w:rPr>
      <w:sz w:val="24"/>
      <w:lang w:val="ru-RU" w:eastAsia="zh-CN"/>
    </w:rPr>
  </w:style>
  <w:style w:type="character" w:customStyle="1" w:styleId="2820">
    <w:name w:val="Знак Знак282"/>
    <w:uiPriority w:val="99"/>
    <w:qFormat/>
    <w:locked/>
    <w:rsid w:val="00986055"/>
    <w:rPr>
      <w:sz w:val="24"/>
      <w:lang w:val="ru-RU" w:eastAsia="ru-RU"/>
    </w:rPr>
  </w:style>
  <w:style w:type="character" w:customStyle="1" w:styleId="2720">
    <w:name w:val="Знак Знак272"/>
    <w:uiPriority w:val="99"/>
    <w:qFormat/>
    <w:locked/>
    <w:rsid w:val="00986055"/>
    <w:rPr>
      <w:sz w:val="16"/>
      <w:lang w:val="ru-RU" w:eastAsia="ru-RU"/>
    </w:rPr>
  </w:style>
  <w:style w:type="character" w:customStyle="1" w:styleId="2125">
    <w:name w:val="Знак Знак212"/>
    <w:uiPriority w:val="99"/>
    <w:qFormat/>
    <w:locked/>
    <w:rsid w:val="00986055"/>
    <w:rPr>
      <w:rFonts w:ascii="Tahoma" w:hAnsi="Tahoma"/>
      <w:lang w:val="ru-RU" w:eastAsia="ru-RU"/>
    </w:rPr>
  </w:style>
  <w:style w:type="character" w:customStyle="1" w:styleId="2620">
    <w:name w:val="Знак Знак262"/>
    <w:uiPriority w:val="99"/>
    <w:qFormat/>
    <w:rsid w:val="00986055"/>
    <w:rPr>
      <w:rFonts w:ascii="Cambria" w:hAnsi="Cambria"/>
      <w:b/>
      <w:sz w:val="26"/>
    </w:rPr>
  </w:style>
  <w:style w:type="character" w:customStyle="1" w:styleId="2420">
    <w:name w:val="Знак Знак242"/>
    <w:uiPriority w:val="99"/>
    <w:qFormat/>
    <w:rsid w:val="00986055"/>
    <w:rPr>
      <w:rFonts w:ascii="Times New Roman" w:hAnsi="Times New Roman"/>
      <w:b/>
      <w:i/>
      <w:sz w:val="26"/>
    </w:rPr>
  </w:style>
  <w:style w:type="character" w:customStyle="1" w:styleId="2320">
    <w:name w:val="Знак Знак232"/>
    <w:uiPriority w:val="99"/>
    <w:qFormat/>
    <w:rsid w:val="00986055"/>
    <w:rPr>
      <w:rFonts w:ascii="Times New Roman" w:hAnsi="Times New Roman"/>
      <w:b/>
      <w:sz w:val="22"/>
    </w:rPr>
  </w:style>
  <w:style w:type="character" w:customStyle="1" w:styleId="3131">
    <w:name w:val="Знак Знак313"/>
    <w:uiPriority w:val="99"/>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qFormat/>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uiPriority w:val="99"/>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uiPriority w:val="99"/>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uiPriority w:val="99"/>
    <w:rsid w:val="00986055"/>
    <w:rPr>
      <w:rFonts w:ascii="Times New Roman" w:hAnsi="Times New Roman"/>
      <w:lang w:eastAsia="en-US"/>
    </w:rPr>
  </w:style>
  <w:style w:type="paragraph" w:customStyle="1" w:styleId="10f0">
    <w:name w:val="Абзац списка10"/>
    <w:basedOn w:val="a8"/>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uiPriority w:val="99"/>
    <w:qFormat/>
    <w:rsid w:val="00986055"/>
    <w:rPr>
      <w:smallCaps/>
      <w:color w:val="C0504D"/>
      <w:u w:val="single"/>
    </w:rPr>
  </w:style>
  <w:style w:type="character" w:customStyle="1" w:styleId="3fff4">
    <w:name w:val="Сильная ссылка3"/>
    <w:uiPriority w:val="99"/>
    <w:qFormat/>
    <w:rsid w:val="00986055"/>
    <w:rPr>
      <w:b/>
      <w:smallCaps/>
      <w:color w:val="C0504D"/>
      <w:spacing w:val="5"/>
      <w:u w:val="single"/>
    </w:rPr>
  </w:style>
  <w:style w:type="character" w:customStyle="1" w:styleId="3fff5">
    <w:name w:val="Название книги3"/>
    <w:uiPriority w:val="99"/>
    <w:qFormat/>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rsid w:val="00986055"/>
    <w:rPr>
      <w:rFonts w:ascii="Arial" w:hAnsi="Arial"/>
      <w:b/>
      <w:sz w:val="26"/>
    </w:rPr>
  </w:style>
  <w:style w:type="character" w:customStyle="1" w:styleId="3840">
    <w:name w:val="Знак Знак384"/>
    <w:rsid w:val="00986055"/>
    <w:rPr>
      <w:b/>
      <w:sz w:val="28"/>
    </w:rPr>
  </w:style>
  <w:style w:type="character" w:customStyle="1" w:styleId="3740">
    <w:name w:val="Знак Знак374"/>
    <w:rsid w:val="00986055"/>
    <w:rPr>
      <w:b/>
      <w:i/>
      <w:sz w:val="26"/>
    </w:rPr>
  </w:style>
  <w:style w:type="character" w:customStyle="1" w:styleId="3640">
    <w:name w:val="Знак Знак364"/>
    <w:rsid w:val="00986055"/>
    <w:rPr>
      <w:b/>
      <w:sz w:val="22"/>
      <w:lang w:val="ru-RU" w:eastAsia="ru-RU"/>
    </w:rPr>
  </w:style>
  <w:style w:type="character" w:customStyle="1" w:styleId="3540">
    <w:name w:val="Знак Знак354"/>
    <w:rsid w:val="00986055"/>
    <w:rPr>
      <w:sz w:val="24"/>
      <w:lang w:val="ru-RU" w:eastAsia="ru-RU"/>
    </w:rPr>
  </w:style>
  <w:style w:type="character" w:customStyle="1" w:styleId="3440">
    <w:name w:val="Знак Знак344"/>
    <w:rsid w:val="00986055"/>
    <w:rPr>
      <w:rFonts w:ascii="Calibri" w:hAnsi="Calibri"/>
      <w:i/>
      <w:sz w:val="24"/>
      <w:lang w:eastAsia="en-US"/>
    </w:rPr>
  </w:style>
  <w:style w:type="character" w:customStyle="1" w:styleId="3240">
    <w:name w:val="Знак Знак324"/>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rsid w:val="00986055"/>
    <w:rPr>
      <w:sz w:val="24"/>
    </w:rPr>
  </w:style>
  <w:style w:type="character" w:customStyle="1" w:styleId="294">
    <w:name w:val="Знак Знак294"/>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locked/>
    <w:rsid w:val="00986055"/>
    <w:rPr>
      <w:b/>
      <w:sz w:val="27"/>
      <w:lang w:val="ru-RU" w:eastAsia="ru-RU"/>
    </w:rPr>
  </w:style>
  <w:style w:type="character" w:customStyle="1" w:styleId="2840">
    <w:name w:val="Знак Знак284"/>
    <w:rsid w:val="00986055"/>
    <w:rPr>
      <w:rFonts w:ascii="Tahoma" w:hAnsi="Tahoma"/>
    </w:rPr>
  </w:style>
  <w:style w:type="character" w:customStyle="1" w:styleId="2740">
    <w:name w:val="Знак Знак274"/>
    <w:rsid w:val="00986055"/>
    <w:rPr>
      <w:sz w:val="24"/>
    </w:rPr>
  </w:style>
  <w:style w:type="character" w:customStyle="1" w:styleId="1010">
    <w:name w:val="Знак Знак1010"/>
    <w:locked/>
    <w:rsid w:val="00986055"/>
    <w:rPr>
      <w:sz w:val="16"/>
      <w:lang w:val="ru-RU" w:eastAsia="ru-RU"/>
    </w:rPr>
  </w:style>
  <w:style w:type="character" w:customStyle="1" w:styleId="628">
    <w:name w:val="Знак Знак628"/>
    <w:rsid w:val="00986055"/>
    <w:rPr>
      <w:rFonts w:ascii="Arial" w:hAnsi="Arial"/>
      <w:b/>
      <w:i/>
      <w:sz w:val="28"/>
      <w:lang w:val="ru-RU" w:eastAsia="en-US"/>
    </w:rPr>
  </w:style>
  <w:style w:type="character" w:customStyle="1" w:styleId="2140">
    <w:name w:val="Знак Знак214"/>
    <w:locked/>
    <w:rsid w:val="00986055"/>
    <w:rPr>
      <w:sz w:val="24"/>
      <w:lang w:val="en-US"/>
    </w:rPr>
  </w:style>
  <w:style w:type="character" w:customStyle="1" w:styleId="1241">
    <w:name w:val="Знак Знак124"/>
    <w:rsid w:val="00986055"/>
    <w:rPr>
      <w:sz w:val="16"/>
    </w:rPr>
  </w:style>
  <w:style w:type="character" w:customStyle="1" w:styleId="1360">
    <w:name w:val="Знак Знак136"/>
    <w:rsid w:val="00986055"/>
    <w:rPr>
      <w:lang w:val="ru-RU" w:eastAsia="ru-RU"/>
    </w:rPr>
  </w:style>
  <w:style w:type="character" w:customStyle="1" w:styleId="1611">
    <w:name w:val="Знак Знак1611"/>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rsid w:val="00986055"/>
    <w:rPr>
      <w:rFonts w:ascii="Times New Roman" w:hAnsi="Times New Roman"/>
      <w:b/>
      <w:sz w:val="28"/>
    </w:rPr>
  </w:style>
  <w:style w:type="character" w:customStyle="1" w:styleId="22100">
    <w:name w:val="Знак Знак2210"/>
    <w:rsid w:val="00986055"/>
    <w:rPr>
      <w:rFonts w:ascii="Times New Roman" w:hAnsi="Times New Roman"/>
      <w:sz w:val="24"/>
    </w:rPr>
  </w:style>
  <w:style w:type="character" w:customStyle="1" w:styleId="2017">
    <w:name w:val="Знак Знак2017"/>
    <w:rsid w:val="00986055"/>
    <w:rPr>
      <w:rFonts w:ascii="Arial" w:hAnsi="Arial"/>
      <w:sz w:val="22"/>
    </w:rPr>
  </w:style>
  <w:style w:type="character" w:customStyle="1" w:styleId="1910">
    <w:name w:val="Знак Знак1910"/>
    <w:rsid w:val="00986055"/>
    <w:rPr>
      <w:rFonts w:ascii="Times New Roman" w:hAnsi="Times New Roman"/>
      <w:sz w:val="16"/>
      <w:lang w:eastAsia="ru-RU"/>
    </w:rPr>
  </w:style>
  <w:style w:type="character" w:customStyle="1" w:styleId="1812">
    <w:name w:val="Знак Знак1812"/>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uiPriority w:val="99"/>
    <w:qFormat/>
    <w:rsid w:val="00986055"/>
    <w:pPr>
      <w:keepNext/>
      <w:widowControl/>
      <w:ind w:left="0" w:firstLine="0"/>
      <w:outlineLvl w:val="2"/>
    </w:pPr>
    <w:rPr>
      <w:sz w:val="24"/>
    </w:rPr>
  </w:style>
  <w:style w:type="paragraph" w:customStyle="1" w:styleId="10f1">
    <w:name w:val="Основной текст10"/>
    <w:basedOn w:val="16b"/>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uiPriority w:val="99"/>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uiPriority w:val="99"/>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19"/>
      </w:numPr>
    </w:pPr>
  </w:style>
  <w:style w:type="numbering" w:customStyle="1" w:styleId="13">
    <w:name w:val="Стиль нумерованный13"/>
    <w:qFormat/>
    <w:rsid w:val="00986055"/>
    <w:pPr>
      <w:numPr>
        <w:numId w:val="14"/>
      </w:numPr>
    </w:pPr>
  </w:style>
  <w:style w:type="numbering" w:customStyle="1" w:styleId="a0">
    <w:name w:val="Стиль нумерованный полужирный"/>
    <w:rsid w:val="00986055"/>
    <w:pPr>
      <w:numPr>
        <w:numId w:val="20"/>
      </w:numPr>
    </w:pPr>
  </w:style>
  <w:style w:type="numbering" w:customStyle="1" w:styleId="42">
    <w:name w:val="Стиль Стиль нумерованный4"/>
    <w:rsid w:val="00986055"/>
    <w:pPr>
      <w:numPr>
        <w:numId w:val="15"/>
      </w:numPr>
    </w:pPr>
  </w:style>
  <w:style w:type="numbering" w:customStyle="1" w:styleId="a1">
    <w:name w:val="Стиль Стиль нумерованный + многоуровневый"/>
    <w:rsid w:val="00986055"/>
    <w:pPr>
      <w:numPr>
        <w:numId w:val="22"/>
      </w:numPr>
    </w:pPr>
  </w:style>
  <w:style w:type="numbering" w:customStyle="1" w:styleId="20">
    <w:name w:val="Стиль нумерованный2"/>
    <w:rsid w:val="00986055"/>
    <w:pPr>
      <w:numPr>
        <w:numId w:val="16"/>
      </w:numPr>
    </w:pPr>
  </w:style>
  <w:style w:type="numbering" w:customStyle="1" w:styleId="142">
    <w:name w:val="Стиль нумерованный14"/>
    <w:rsid w:val="00986055"/>
    <w:pPr>
      <w:numPr>
        <w:numId w:val="17"/>
      </w:numPr>
    </w:pPr>
  </w:style>
  <w:style w:type="numbering" w:customStyle="1" w:styleId="a4">
    <w:name w:val="Стиль нумерованный"/>
    <w:rsid w:val="00986055"/>
    <w:pPr>
      <w:numPr>
        <w:numId w:val="25"/>
      </w:numPr>
    </w:pPr>
  </w:style>
  <w:style w:type="numbering" w:customStyle="1" w:styleId="32">
    <w:name w:val="Стиль нумерованный3"/>
    <w:rsid w:val="00986055"/>
    <w:pPr>
      <w:numPr>
        <w:numId w:val="26"/>
      </w:numPr>
    </w:pPr>
  </w:style>
  <w:style w:type="numbering" w:customStyle="1" w:styleId="14">
    <w:name w:val="Стиль Стиль нумерованный1"/>
    <w:rsid w:val="00986055"/>
    <w:pPr>
      <w:numPr>
        <w:numId w:val="27"/>
      </w:numPr>
    </w:pPr>
  </w:style>
  <w:style w:type="numbering" w:customStyle="1" w:styleId="110">
    <w:name w:val="Стиль нумерованный11"/>
    <w:rsid w:val="00986055"/>
    <w:pPr>
      <w:numPr>
        <w:numId w:val="28"/>
      </w:numPr>
    </w:pPr>
  </w:style>
  <w:style w:type="numbering" w:customStyle="1" w:styleId="a6">
    <w:name w:val="Стиль Стиль нумерованный"/>
    <w:rsid w:val="00986055"/>
    <w:pPr>
      <w:numPr>
        <w:numId w:val="29"/>
      </w:numPr>
    </w:pPr>
  </w:style>
  <w:style w:type="numbering" w:customStyle="1" w:styleId="120">
    <w:name w:val="Стиль нумерованный 12 пт"/>
    <w:rsid w:val="00986055"/>
    <w:pPr>
      <w:numPr>
        <w:numId w:val="30"/>
      </w:numPr>
    </w:pPr>
  </w:style>
  <w:style w:type="numbering" w:customStyle="1" w:styleId="1a">
    <w:name w:val="Стиль нумерованный1"/>
    <w:rsid w:val="00986055"/>
    <w:pPr>
      <w:numPr>
        <w:numId w:val="31"/>
      </w:numPr>
    </w:pPr>
  </w:style>
  <w:style w:type="numbering" w:customStyle="1" w:styleId="24">
    <w:name w:val="Стиль Стиль нумерованный2"/>
    <w:rsid w:val="00986055"/>
    <w:pPr>
      <w:numPr>
        <w:numId w:val="32"/>
      </w:numPr>
    </w:pPr>
  </w:style>
  <w:style w:type="numbering" w:customStyle="1" w:styleId="1b">
    <w:name w:val="Стиль Стиль нумерованный + многоуровневый1"/>
    <w:rsid w:val="00986055"/>
    <w:pPr>
      <w:numPr>
        <w:numId w:val="18"/>
      </w:numPr>
    </w:pPr>
  </w:style>
  <w:style w:type="numbering" w:customStyle="1" w:styleId="122">
    <w:name w:val="Стиль нумерованный12"/>
    <w:rsid w:val="00986055"/>
    <w:pPr>
      <w:numPr>
        <w:numId w:val="33"/>
      </w:numPr>
    </w:pPr>
  </w:style>
  <w:style w:type="numbering" w:customStyle="1" w:styleId="51">
    <w:name w:val="Стиль нумерованный5"/>
    <w:rsid w:val="00986055"/>
    <w:pPr>
      <w:numPr>
        <w:numId w:val="34"/>
      </w:numPr>
    </w:pPr>
  </w:style>
  <w:style w:type="numbering" w:customStyle="1" w:styleId="43">
    <w:name w:val="Стиль Стиль нумерованный + многоуровневый4"/>
    <w:rsid w:val="00986055"/>
    <w:pPr>
      <w:numPr>
        <w:numId w:val="35"/>
      </w:numPr>
    </w:pPr>
  </w:style>
  <w:style w:type="numbering" w:customStyle="1" w:styleId="25">
    <w:name w:val="Стиль Стиль нумерованный + многоуровневый2"/>
    <w:rsid w:val="00986055"/>
    <w:pPr>
      <w:numPr>
        <w:numId w:val="36"/>
      </w:numPr>
    </w:pPr>
  </w:style>
  <w:style w:type="character" w:customStyle="1" w:styleId="278">
    <w:name w:val="Знак Знак27"/>
    <w:uiPriority w:val="99"/>
    <w:qFormat/>
    <w:locked/>
    <w:rsid w:val="00986055"/>
    <w:rPr>
      <w:rFonts w:ascii="Arial" w:hAnsi="Arial"/>
      <w:b/>
      <w:sz w:val="26"/>
    </w:rPr>
  </w:style>
  <w:style w:type="character" w:customStyle="1" w:styleId="2fffff0">
    <w:name w:val="Основной текст (2) + Курсив"/>
    <w:uiPriority w:val="99"/>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uiPriority w:val="99"/>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qFormat/>
    <w:locked/>
    <w:rsid w:val="00986055"/>
    <w:rPr>
      <w:rFonts w:ascii="Times New Roman" w:hAnsi="Times New Roman"/>
      <w:sz w:val="24"/>
      <w:lang w:val="en-US"/>
    </w:rPr>
  </w:style>
  <w:style w:type="numbering" w:customStyle="1" w:styleId="19">
    <w:name w:val="Импортированный стиль 19"/>
    <w:rsid w:val="00986055"/>
    <w:pPr>
      <w:numPr>
        <w:numId w:val="40"/>
      </w:numPr>
    </w:pPr>
  </w:style>
  <w:style w:type="numbering" w:customStyle="1" w:styleId="1">
    <w:name w:val="Стиль нумерованный полужирный1"/>
    <w:qFormat/>
    <w:rsid w:val="00986055"/>
    <w:pPr>
      <w:numPr>
        <w:numId w:val="58"/>
      </w:numPr>
    </w:pPr>
  </w:style>
  <w:style w:type="numbering" w:customStyle="1" w:styleId="16">
    <w:name w:val="Импортированный стиль 16"/>
    <w:rsid w:val="00986055"/>
    <w:pPr>
      <w:numPr>
        <w:numId w:val="39"/>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5"/>
      </w:numPr>
    </w:pPr>
  </w:style>
  <w:style w:type="numbering" w:customStyle="1" w:styleId="18">
    <w:name w:val="Импортированный стиль 18"/>
    <w:rsid w:val="00986055"/>
    <w:pPr>
      <w:numPr>
        <w:numId w:val="48"/>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1"/>
      </w:numPr>
    </w:pPr>
  </w:style>
  <w:style w:type="numbering" w:customStyle="1" w:styleId="141">
    <w:name w:val="Стиль нумерованный141"/>
    <w:qFormat/>
    <w:rsid w:val="00986055"/>
    <w:pPr>
      <w:numPr>
        <w:numId w:val="59"/>
      </w:numPr>
    </w:pPr>
  </w:style>
  <w:style w:type="numbering" w:customStyle="1" w:styleId="40">
    <w:name w:val="Стиль нумерованный4"/>
    <w:qFormat/>
    <w:rsid w:val="00986055"/>
    <w:pPr>
      <w:numPr>
        <w:numId w:val="56"/>
      </w:numPr>
    </w:pPr>
  </w:style>
  <w:style w:type="numbering" w:customStyle="1" w:styleId="12">
    <w:name w:val="Импортированный стиль 12"/>
    <w:rsid w:val="00986055"/>
    <w:pPr>
      <w:numPr>
        <w:numId w:val="46"/>
      </w:numPr>
    </w:pPr>
  </w:style>
  <w:style w:type="numbering" w:customStyle="1" w:styleId="22">
    <w:name w:val="Импортированный стиль 22"/>
    <w:rsid w:val="00986055"/>
    <w:pPr>
      <w:numPr>
        <w:numId w:val="51"/>
      </w:numPr>
    </w:pPr>
  </w:style>
  <w:style w:type="numbering" w:customStyle="1" w:styleId="23">
    <w:name w:val="Импортированный стиль 23"/>
    <w:rsid w:val="00986055"/>
    <w:pPr>
      <w:numPr>
        <w:numId w:val="52"/>
      </w:numPr>
    </w:pPr>
  </w:style>
  <w:style w:type="numbering" w:customStyle="1" w:styleId="31">
    <w:name w:val="Стиль нумерованный31"/>
    <w:qFormat/>
    <w:rsid w:val="00986055"/>
    <w:pPr>
      <w:numPr>
        <w:numId w:val="57"/>
      </w:numPr>
    </w:pPr>
  </w:style>
  <w:style w:type="numbering" w:customStyle="1" w:styleId="8">
    <w:name w:val="Импортированный стиль 8"/>
    <w:rsid w:val="00986055"/>
    <w:pPr>
      <w:numPr>
        <w:numId w:val="42"/>
      </w:numPr>
    </w:pPr>
  </w:style>
  <w:style w:type="numbering" w:customStyle="1" w:styleId="a5">
    <w:name w:val="С числами"/>
    <w:rsid w:val="00986055"/>
    <w:pPr>
      <w:numPr>
        <w:numId w:val="50"/>
      </w:numPr>
    </w:pPr>
  </w:style>
  <w:style w:type="numbering" w:customStyle="1" w:styleId="210">
    <w:name w:val="Импортированный стиль 21"/>
    <w:rsid w:val="00986055"/>
    <w:pPr>
      <w:numPr>
        <w:numId w:val="49"/>
      </w:numPr>
    </w:pPr>
  </w:style>
  <w:style w:type="numbering" w:customStyle="1" w:styleId="10">
    <w:name w:val="Импортированный стиль 10"/>
    <w:rsid w:val="00986055"/>
    <w:pPr>
      <w:numPr>
        <w:numId w:val="44"/>
      </w:numPr>
    </w:pPr>
  </w:style>
  <w:style w:type="numbering" w:customStyle="1" w:styleId="112">
    <w:name w:val="Стиль Стиль нумерованный11"/>
    <w:qFormat/>
    <w:rsid w:val="00986055"/>
    <w:pPr>
      <w:numPr>
        <w:numId w:val="60"/>
      </w:numPr>
    </w:pPr>
  </w:style>
  <w:style w:type="numbering" w:customStyle="1" w:styleId="111">
    <w:name w:val="Стиль нумерованный111"/>
    <w:qFormat/>
    <w:rsid w:val="00986055"/>
    <w:pPr>
      <w:numPr>
        <w:numId w:val="23"/>
      </w:numPr>
    </w:pPr>
  </w:style>
  <w:style w:type="numbering" w:customStyle="1" w:styleId="50">
    <w:name w:val="Импортированный стиль 5"/>
    <w:rsid w:val="00986055"/>
    <w:pPr>
      <w:numPr>
        <w:numId w:val="41"/>
      </w:numPr>
    </w:pPr>
  </w:style>
  <w:style w:type="numbering" w:customStyle="1" w:styleId="9">
    <w:name w:val="Импортированный стиль 9"/>
    <w:rsid w:val="00986055"/>
    <w:pPr>
      <w:numPr>
        <w:numId w:val="43"/>
      </w:numPr>
    </w:pPr>
  </w:style>
  <w:style w:type="numbering" w:customStyle="1" w:styleId="140">
    <w:name w:val="Импортированный стиль 14"/>
    <w:rsid w:val="00986055"/>
    <w:pPr>
      <w:numPr>
        <w:numId w:val="38"/>
      </w:numPr>
    </w:pPr>
  </w:style>
  <w:style w:type="numbering" w:customStyle="1" w:styleId="30">
    <w:name w:val="Стиль Стиль нумерованный3"/>
    <w:qFormat/>
    <w:rsid w:val="00986055"/>
    <w:pPr>
      <w:numPr>
        <w:numId w:val="55"/>
      </w:numPr>
    </w:pPr>
  </w:style>
  <w:style w:type="numbering" w:customStyle="1" w:styleId="121">
    <w:name w:val="Стиль нумерованный 12 пт1"/>
    <w:qFormat/>
    <w:rsid w:val="00986055"/>
    <w:pPr>
      <w:numPr>
        <w:numId w:val="21"/>
      </w:numPr>
    </w:pPr>
  </w:style>
  <w:style w:type="numbering" w:customStyle="1" w:styleId="17">
    <w:name w:val="Импортированный стиль 17"/>
    <w:rsid w:val="00986055"/>
    <w:pPr>
      <w:numPr>
        <w:numId w:val="47"/>
      </w:numPr>
    </w:pPr>
  </w:style>
  <w:style w:type="numbering" w:customStyle="1" w:styleId="130">
    <w:name w:val="Импортированный стиль 13"/>
    <w:rsid w:val="00986055"/>
    <w:pPr>
      <w:numPr>
        <w:numId w:val="37"/>
      </w:numPr>
    </w:pPr>
  </w:style>
  <w:style w:type="numbering" w:customStyle="1" w:styleId="21">
    <w:name w:val="Стиль Стиль нумерованный21"/>
    <w:qFormat/>
    <w:rsid w:val="00986055"/>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655329">
      <w:bodyDiv w:val="1"/>
      <w:marLeft w:val="0"/>
      <w:marRight w:val="0"/>
      <w:marTop w:val="0"/>
      <w:marBottom w:val="0"/>
      <w:divBdr>
        <w:top w:val="none" w:sz="0" w:space="0" w:color="auto"/>
        <w:left w:val="none" w:sz="0" w:space="0" w:color="auto"/>
        <w:bottom w:val="none" w:sz="0" w:space="0" w:color="auto"/>
        <w:right w:val="none" w:sz="0" w:space="0" w:color="auto"/>
      </w:divBdr>
    </w:div>
    <w:div w:id="546331781">
      <w:bodyDiv w:val="1"/>
      <w:marLeft w:val="0"/>
      <w:marRight w:val="0"/>
      <w:marTop w:val="0"/>
      <w:marBottom w:val="0"/>
      <w:divBdr>
        <w:top w:val="none" w:sz="0" w:space="0" w:color="auto"/>
        <w:left w:val="none" w:sz="0" w:space="0" w:color="auto"/>
        <w:bottom w:val="none" w:sz="0" w:space="0" w:color="auto"/>
        <w:right w:val="none" w:sz="0" w:space="0" w:color="auto"/>
      </w:divBdr>
    </w:div>
    <w:div w:id="1114248141">
      <w:bodyDiv w:val="1"/>
      <w:marLeft w:val="0"/>
      <w:marRight w:val="0"/>
      <w:marTop w:val="0"/>
      <w:marBottom w:val="0"/>
      <w:divBdr>
        <w:top w:val="none" w:sz="0" w:space="0" w:color="auto"/>
        <w:left w:val="none" w:sz="0" w:space="0" w:color="auto"/>
        <w:bottom w:val="none" w:sz="0" w:space="0" w:color="auto"/>
        <w:right w:val="none" w:sz="0" w:space="0" w:color="auto"/>
      </w:divBdr>
    </w:div>
    <w:div w:id="1269040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qsp.su/tools/onlinehelp/about_license_gpl_russian.html"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www.infolex.narod.ru/gpl_gnu/gplrus.html" TargetMode="External"/><Relationship Id="rId5" Type="http://schemas.openxmlformats.org/officeDocument/2006/relationships/webSettings" Target="webSettings.xml"/><Relationship Id="rId10" Type="http://schemas.openxmlformats.org/officeDocument/2006/relationships/hyperlink" Target="http://qsp.su/tools/onlinehelp/about_license_gpl_russian.html" TargetMode="External"/><Relationship Id="rId4" Type="http://schemas.openxmlformats.org/officeDocument/2006/relationships/settings" Target="settings.xml"/><Relationship Id="rId9"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581C11-0DA1-46CF-B617-9804D098A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5970</Words>
  <Characters>34034</Characters>
  <Application>Microsoft Office Word</Application>
  <DocSecurity>0</DocSecurity>
  <Lines>283</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dcterms:created xsi:type="dcterms:W3CDTF">2023-04-23T17:07:00Z</dcterms:created>
  <dcterms:modified xsi:type="dcterms:W3CDTF">2023-04-24T19:17:00Z</dcterms:modified>
</cp:coreProperties>
</file>